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478" w:rsidRDefault="00AB4F44" w:rsidP="005148F4">
      <w:pPr>
        <w:suppressLineNumbers/>
        <w:spacing w:after="0" w:line="240" w:lineRule="auto"/>
        <w:jc w:val="both"/>
        <w:rPr>
          <w:rFonts w:ascii="Times New Roman" w:eastAsia="Times New Roman" w:hAnsi="Times New Roman" w:cs="Times New Roman"/>
          <w:bCs/>
          <w:sz w:val="24"/>
          <w:szCs w:val="24"/>
          <w:lang w:eastAsia="ru-RU"/>
        </w:rPr>
      </w:pPr>
      <w:r w:rsidRPr="008D3862">
        <w:rPr>
          <w:rFonts w:ascii="Times New Roman" w:eastAsia="Times New Roman" w:hAnsi="Times New Roman" w:cs="Times New Roman"/>
          <w:bCs/>
          <w:sz w:val="24"/>
          <w:szCs w:val="24"/>
          <w:lang w:eastAsia="ru-RU"/>
        </w:rPr>
        <w:t xml:space="preserve">                                                                    </w:t>
      </w:r>
    </w:p>
    <w:p w:rsidR="004F7478" w:rsidRDefault="004F7478" w:rsidP="005148F4">
      <w:pPr>
        <w:suppressLineNumbers/>
        <w:spacing w:after="0" w:line="240" w:lineRule="auto"/>
        <w:jc w:val="both"/>
        <w:rPr>
          <w:rFonts w:ascii="Times New Roman" w:eastAsia="Times New Roman" w:hAnsi="Times New Roman" w:cs="Times New Roman"/>
          <w:bCs/>
          <w:sz w:val="24"/>
          <w:szCs w:val="24"/>
          <w:lang w:eastAsia="ru-RU"/>
        </w:rPr>
      </w:pPr>
    </w:p>
    <w:p w:rsidR="004F7478" w:rsidRDefault="004F7478" w:rsidP="005148F4">
      <w:pPr>
        <w:suppressLineNumbers/>
        <w:spacing w:after="0" w:line="240" w:lineRule="auto"/>
        <w:jc w:val="both"/>
        <w:rPr>
          <w:rFonts w:ascii="Times New Roman" w:eastAsia="Times New Roman" w:hAnsi="Times New Roman" w:cs="Times New Roman"/>
          <w:bCs/>
          <w:sz w:val="24"/>
          <w:szCs w:val="24"/>
          <w:lang w:eastAsia="ru-RU"/>
        </w:rPr>
      </w:pPr>
    </w:p>
    <w:p w:rsidR="004F7478" w:rsidRPr="00DE0989" w:rsidRDefault="004F7478" w:rsidP="004F7478">
      <w:pPr>
        <w:spacing w:after="0" w:line="240" w:lineRule="auto"/>
        <w:ind w:left="-540" w:firstLine="682"/>
        <w:jc w:val="both"/>
        <w:rPr>
          <w:rFonts w:ascii="Times New Roman" w:eastAsia="Times New Roman" w:hAnsi="Times New Roman" w:cs="Times New Roman"/>
          <w:sz w:val="28"/>
          <w:szCs w:val="28"/>
          <w:lang w:eastAsia="ru-RU"/>
        </w:rPr>
      </w:pPr>
      <w:r w:rsidRPr="00DE0989">
        <w:rPr>
          <w:rFonts w:ascii="Times New Roman" w:eastAsia="Times New Roman" w:hAnsi="Times New Roman" w:cs="Times New Roman"/>
          <w:sz w:val="28"/>
          <w:szCs w:val="28"/>
          <w:lang w:eastAsia="ru-RU"/>
        </w:rPr>
        <w:t>Рассмотрено                             Согласов</w:t>
      </w:r>
      <w:r>
        <w:rPr>
          <w:rFonts w:ascii="Times New Roman" w:eastAsia="Times New Roman" w:hAnsi="Times New Roman" w:cs="Times New Roman"/>
          <w:sz w:val="28"/>
          <w:szCs w:val="28"/>
          <w:lang w:eastAsia="ru-RU"/>
        </w:rPr>
        <w:t xml:space="preserve">ано                        </w:t>
      </w:r>
      <w:r w:rsidRPr="00DE0989">
        <w:rPr>
          <w:rFonts w:ascii="Times New Roman" w:eastAsia="Times New Roman" w:hAnsi="Times New Roman" w:cs="Times New Roman"/>
          <w:sz w:val="28"/>
          <w:szCs w:val="28"/>
          <w:lang w:eastAsia="ru-RU"/>
        </w:rPr>
        <w:t>Утверждено</w:t>
      </w:r>
    </w:p>
    <w:p w:rsidR="004F7478" w:rsidRPr="00DE0989" w:rsidRDefault="004F7478" w:rsidP="004F7478">
      <w:pPr>
        <w:spacing w:after="0" w:line="240" w:lineRule="auto"/>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 xml:space="preserve">                                                                                                                        </w:t>
      </w:r>
    </w:p>
    <w:p w:rsidR="004F7478" w:rsidRPr="00DE0989" w:rsidRDefault="004F7478" w:rsidP="004F7478">
      <w:pPr>
        <w:tabs>
          <w:tab w:val="left" w:pos="3390"/>
        </w:tabs>
        <w:spacing w:after="0" w:line="240" w:lineRule="auto"/>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Руководитель МО</w:t>
      </w:r>
      <w:r w:rsidRPr="00DE0989">
        <w:rPr>
          <w:rFonts w:ascii="Times New Roman" w:eastAsia="Times New Roman" w:hAnsi="Times New Roman" w:cs="Times New Roman"/>
          <w:sz w:val="24"/>
          <w:szCs w:val="24"/>
          <w:lang w:eastAsia="ru-RU"/>
        </w:rPr>
        <w:tab/>
        <w:t xml:space="preserve">Заместитель директора                       Директор МБОУ </w:t>
      </w:r>
    </w:p>
    <w:p w:rsidR="004F7478" w:rsidRPr="00DE0989" w:rsidRDefault="004F7478" w:rsidP="004F7478">
      <w:pPr>
        <w:tabs>
          <w:tab w:val="left" w:pos="3390"/>
        </w:tabs>
        <w:spacing w:after="0" w:line="240" w:lineRule="auto"/>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 xml:space="preserve">                                                         по УР МБОУ «Школа №133»                 «Школа № 133»</w:t>
      </w:r>
    </w:p>
    <w:p w:rsidR="004F7478" w:rsidRPr="00DE0989" w:rsidRDefault="004F7478" w:rsidP="004F7478">
      <w:pPr>
        <w:tabs>
          <w:tab w:val="left" w:pos="3390"/>
        </w:tabs>
        <w:spacing w:after="0" w:line="240" w:lineRule="auto"/>
        <w:jc w:val="both"/>
        <w:rPr>
          <w:rFonts w:ascii="Times New Roman" w:eastAsia="Times New Roman" w:hAnsi="Times New Roman" w:cs="Times New Roman"/>
          <w:sz w:val="24"/>
          <w:szCs w:val="24"/>
          <w:lang w:eastAsia="ru-RU"/>
        </w:rPr>
      </w:pPr>
    </w:p>
    <w:p w:rsidR="004F7478" w:rsidRPr="00DE0989" w:rsidRDefault="004F7478" w:rsidP="004F7478">
      <w:pPr>
        <w:tabs>
          <w:tab w:val="left" w:pos="3390"/>
        </w:tabs>
        <w:spacing w:after="0" w:line="240" w:lineRule="auto"/>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________/___________/                   ______/______________/                _______/__________/</w:t>
      </w:r>
    </w:p>
    <w:p w:rsidR="004F7478" w:rsidRPr="00DE0989" w:rsidRDefault="004F7478" w:rsidP="004F7478">
      <w:pPr>
        <w:tabs>
          <w:tab w:val="left" w:pos="3390"/>
        </w:tabs>
        <w:spacing w:after="0" w:line="240" w:lineRule="auto"/>
        <w:jc w:val="both"/>
        <w:rPr>
          <w:rFonts w:ascii="Times New Roman" w:eastAsia="Times New Roman" w:hAnsi="Times New Roman" w:cs="Times New Roman"/>
          <w:sz w:val="24"/>
          <w:szCs w:val="24"/>
          <w:lang w:eastAsia="ru-RU"/>
        </w:rPr>
      </w:pPr>
    </w:p>
    <w:p w:rsidR="004F7478" w:rsidRPr="00DE0989" w:rsidRDefault="004F7478" w:rsidP="004F7478">
      <w:pPr>
        <w:tabs>
          <w:tab w:val="left" w:pos="3390"/>
        </w:tabs>
        <w:spacing w:after="0" w:line="240" w:lineRule="auto"/>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Протокол № ______ от                                                                                   Приказ № ______</w:t>
      </w:r>
    </w:p>
    <w:p w:rsidR="004F7478" w:rsidRPr="00DE0989" w:rsidRDefault="004F7478" w:rsidP="004F7478">
      <w:pPr>
        <w:spacing w:after="0" w:line="240" w:lineRule="auto"/>
        <w:ind w:left="-540" w:firstLine="540"/>
        <w:jc w:val="both"/>
        <w:rPr>
          <w:rFonts w:ascii="Times New Roman" w:eastAsia="Times New Roman" w:hAnsi="Times New Roman" w:cs="Times New Roman"/>
          <w:sz w:val="24"/>
          <w:szCs w:val="24"/>
          <w:lang w:eastAsia="ru-RU"/>
        </w:rPr>
      </w:pPr>
    </w:p>
    <w:p w:rsidR="004F7478" w:rsidRPr="00DE0989" w:rsidRDefault="004F7478" w:rsidP="004F7478">
      <w:pPr>
        <w:spacing w:after="0" w:line="240" w:lineRule="auto"/>
        <w:ind w:left="-540" w:firstLine="540"/>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«__»_____________2015г.             «____»___________2015г.           «_____»________2015г.</w:t>
      </w:r>
    </w:p>
    <w:p w:rsidR="004F7478" w:rsidRPr="00DE0989" w:rsidRDefault="004F7478" w:rsidP="004F7478">
      <w:pPr>
        <w:spacing w:after="0" w:line="240" w:lineRule="auto"/>
        <w:ind w:left="-540" w:firstLine="540"/>
        <w:jc w:val="both"/>
        <w:rPr>
          <w:rFonts w:ascii="Times New Roman" w:eastAsia="Times New Roman" w:hAnsi="Times New Roman" w:cs="Times New Roman"/>
          <w:sz w:val="24"/>
          <w:szCs w:val="24"/>
          <w:lang w:eastAsia="ru-RU"/>
        </w:rPr>
      </w:pPr>
    </w:p>
    <w:p w:rsidR="004F7478" w:rsidRPr="00DE0989" w:rsidRDefault="004F7478" w:rsidP="004F7478">
      <w:pPr>
        <w:spacing w:after="0" w:line="240" w:lineRule="auto"/>
        <w:ind w:left="-1276" w:hanging="311"/>
        <w:jc w:val="both"/>
        <w:rPr>
          <w:rFonts w:ascii="Times New Roman" w:eastAsia="Times New Roman" w:hAnsi="Times New Roman" w:cs="Times New Roman"/>
          <w:sz w:val="24"/>
          <w:szCs w:val="24"/>
          <w:lang w:eastAsia="ru-RU"/>
        </w:rPr>
      </w:pPr>
    </w:p>
    <w:p w:rsidR="004F7478" w:rsidRPr="00DE0989" w:rsidRDefault="004F7478" w:rsidP="004F7478">
      <w:pPr>
        <w:spacing w:after="0" w:line="240" w:lineRule="auto"/>
        <w:ind w:left="-540" w:firstLine="540"/>
        <w:jc w:val="both"/>
        <w:rPr>
          <w:rFonts w:ascii="Times New Roman" w:eastAsia="Times New Roman" w:hAnsi="Times New Roman" w:cs="Times New Roman"/>
          <w:sz w:val="24"/>
          <w:szCs w:val="24"/>
          <w:lang w:eastAsia="ru-RU"/>
        </w:rPr>
      </w:pPr>
    </w:p>
    <w:p w:rsidR="004F7478" w:rsidRPr="00DE0989" w:rsidRDefault="004F7478" w:rsidP="004F7478">
      <w:pPr>
        <w:spacing w:after="0" w:line="240" w:lineRule="auto"/>
        <w:ind w:left="-540" w:firstLine="540"/>
        <w:jc w:val="both"/>
        <w:rPr>
          <w:rFonts w:ascii="Times New Roman" w:eastAsia="Times New Roman" w:hAnsi="Times New Roman" w:cs="Times New Roman"/>
          <w:sz w:val="24"/>
          <w:szCs w:val="24"/>
          <w:lang w:eastAsia="ru-RU"/>
        </w:rPr>
      </w:pPr>
    </w:p>
    <w:p w:rsidR="004F7478" w:rsidRPr="00DE0989" w:rsidRDefault="004F7478" w:rsidP="004F7478">
      <w:pPr>
        <w:spacing w:after="0" w:line="240" w:lineRule="auto"/>
        <w:ind w:left="-540" w:firstLine="540"/>
        <w:jc w:val="both"/>
        <w:rPr>
          <w:rFonts w:ascii="Times New Roman" w:eastAsia="Times New Roman" w:hAnsi="Times New Roman" w:cs="Times New Roman"/>
          <w:sz w:val="24"/>
          <w:szCs w:val="24"/>
          <w:lang w:eastAsia="ru-RU"/>
        </w:rPr>
      </w:pPr>
    </w:p>
    <w:p w:rsidR="004F7478" w:rsidRPr="00DE0989" w:rsidRDefault="004F7478" w:rsidP="004F7478">
      <w:pPr>
        <w:spacing w:after="0" w:line="240" w:lineRule="auto"/>
        <w:ind w:left="-540" w:firstLine="540"/>
        <w:jc w:val="both"/>
        <w:rPr>
          <w:rFonts w:ascii="Times New Roman" w:eastAsia="Times New Roman" w:hAnsi="Times New Roman" w:cs="Times New Roman"/>
          <w:sz w:val="24"/>
          <w:szCs w:val="24"/>
          <w:lang w:eastAsia="ru-RU"/>
        </w:rPr>
      </w:pPr>
    </w:p>
    <w:p w:rsidR="004F7478" w:rsidRDefault="004F7478" w:rsidP="004F7478">
      <w:pPr>
        <w:spacing w:after="0" w:line="240" w:lineRule="auto"/>
        <w:ind w:left="2832"/>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РАБОЧАЯ ПРОГРАММА</w:t>
      </w:r>
    </w:p>
    <w:p w:rsidR="004F7478" w:rsidRPr="00DE0989" w:rsidRDefault="004F7478" w:rsidP="004F7478">
      <w:pPr>
        <w:spacing w:after="0" w:line="240" w:lineRule="auto"/>
        <w:ind w:left="-540" w:firstLine="540"/>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учебного предмета</w:t>
      </w:r>
    </w:p>
    <w:p w:rsidR="004F7478" w:rsidRDefault="004F7478" w:rsidP="004F7478">
      <w:pPr>
        <w:spacing w:after="0" w:line="240" w:lineRule="auto"/>
        <w:ind w:left="-540" w:firstLine="540"/>
        <w:jc w:val="center"/>
        <w:rPr>
          <w:rFonts w:ascii="Times New Roman" w:eastAsia="Times New Roman" w:hAnsi="Times New Roman" w:cs="Times New Roman"/>
          <w:b/>
          <w:sz w:val="36"/>
          <w:szCs w:val="36"/>
          <w:lang w:eastAsia="ru-RU"/>
        </w:rPr>
      </w:pPr>
    </w:p>
    <w:p w:rsidR="004F7478" w:rsidRPr="00DE0989" w:rsidRDefault="004F7478" w:rsidP="004F7478">
      <w:pPr>
        <w:spacing w:after="0" w:line="240" w:lineRule="auto"/>
        <w:ind w:left="-540" w:firstLine="540"/>
        <w:jc w:val="center"/>
        <w:rPr>
          <w:rFonts w:ascii="Times New Roman" w:eastAsia="Times New Roman" w:hAnsi="Times New Roman" w:cs="Times New Roman"/>
          <w:b/>
          <w:sz w:val="36"/>
          <w:szCs w:val="36"/>
          <w:lang w:eastAsia="ru-RU"/>
        </w:rPr>
      </w:pPr>
      <w:r w:rsidRPr="00DE0989">
        <w:rPr>
          <w:rFonts w:ascii="Times New Roman" w:eastAsia="Times New Roman" w:hAnsi="Times New Roman" w:cs="Times New Roman"/>
          <w:b/>
          <w:sz w:val="36"/>
          <w:szCs w:val="36"/>
          <w:lang w:eastAsia="ru-RU"/>
        </w:rPr>
        <w:t>М</w:t>
      </w:r>
      <w:r>
        <w:rPr>
          <w:rFonts w:ascii="Times New Roman" w:eastAsia="Times New Roman" w:hAnsi="Times New Roman" w:cs="Times New Roman"/>
          <w:b/>
          <w:sz w:val="36"/>
          <w:szCs w:val="36"/>
          <w:lang w:eastAsia="ru-RU"/>
        </w:rPr>
        <w:t>униципальное бюджетное общеобразовательное учреждение</w:t>
      </w:r>
      <w:r w:rsidRPr="00DE0989">
        <w:rPr>
          <w:rFonts w:ascii="Times New Roman" w:eastAsia="Times New Roman" w:hAnsi="Times New Roman" w:cs="Times New Roman"/>
          <w:b/>
          <w:sz w:val="36"/>
          <w:szCs w:val="36"/>
          <w:lang w:eastAsia="ru-RU"/>
        </w:rPr>
        <w:t xml:space="preserve"> «Средняя общеобразовательная школа № 133»</w:t>
      </w:r>
    </w:p>
    <w:p w:rsidR="004F7478" w:rsidRPr="00DE0989" w:rsidRDefault="004F7478" w:rsidP="004F7478">
      <w:pPr>
        <w:spacing w:after="0" w:line="240" w:lineRule="auto"/>
        <w:ind w:left="-540" w:firstLine="540"/>
        <w:jc w:val="center"/>
        <w:rPr>
          <w:rFonts w:ascii="Times New Roman" w:eastAsia="Times New Roman" w:hAnsi="Times New Roman" w:cs="Times New Roman"/>
          <w:b/>
          <w:sz w:val="36"/>
          <w:szCs w:val="36"/>
          <w:lang w:eastAsia="ru-RU"/>
        </w:rPr>
      </w:pPr>
      <w:r w:rsidRPr="00DE0989">
        <w:rPr>
          <w:rFonts w:ascii="Times New Roman" w:eastAsia="Times New Roman" w:hAnsi="Times New Roman" w:cs="Times New Roman"/>
          <w:b/>
          <w:sz w:val="36"/>
          <w:szCs w:val="36"/>
          <w:lang w:eastAsia="ru-RU"/>
        </w:rPr>
        <w:t xml:space="preserve">Московского района </w:t>
      </w:r>
      <w:proofErr w:type="spellStart"/>
      <w:r w:rsidRPr="00DE0989">
        <w:rPr>
          <w:rFonts w:ascii="Times New Roman" w:eastAsia="Times New Roman" w:hAnsi="Times New Roman" w:cs="Times New Roman"/>
          <w:b/>
          <w:sz w:val="36"/>
          <w:szCs w:val="36"/>
          <w:lang w:eastAsia="ru-RU"/>
        </w:rPr>
        <w:t>г.Казани</w:t>
      </w:r>
      <w:proofErr w:type="spellEnd"/>
    </w:p>
    <w:p w:rsidR="004F7478" w:rsidRDefault="004F7478" w:rsidP="004F7478">
      <w:pPr>
        <w:spacing w:after="0" w:line="240" w:lineRule="auto"/>
        <w:ind w:left="-540" w:firstLine="540"/>
        <w:jc w:val="center"/>
        <w:rPr>
          <w:rFonts w:ascii="Times New Roman" w:eastAsia="Times New Roman" w:hAnsi="Times New Roman" w:cs="Times New Roman"/>
          <w:sz w:val="36"/>
          <w:szCs w:val="36"/>
          <w:lang w:eastAsia="ru-RU"/>
        </w:rPr>
      </w:pPr>
    </w:p>
    <w:p w:rsidR="004F7478" w:rsidRDefault="004F7478" w:rsidP="004F7478">
      <w:pPr>
        <w:spacing w:after="0" w:line="240" w:lineRule="auto"/>
        <w:ind w:left="-540" w:firstLine="540"/>
        <w:jc w:val="center"/>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Исаева Ольга Михайловна</w:t>
      </w:r>
    </w:p>
    <w:p w:rsidR="004F7478" w:rsidRPr="00DE0989" w:rsidRDefault="004F7478" w:rsidP="004F7478">
      <w:pPr>
        <w:spacing w:after="0" w:line="240" w:lineRule="auto"/>
        <w:ind w:left="-540" w:firstLine="540"/>
        <w:jc w:val="center"/>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 xml:space="preserve">Полищук Эльвира </w:t>
      </w:r>
      <w:proofErr w:type="spellStart"/>
      <w:r>
        <w:rPr>
          <w:rFonts w:ascii="Times New Roman" w:eastAsia="Times New Roman" w:hAnsi="Times New Roman" w:cs="Times New Roman"/>
          <w:sz w:val="36"/>
          <w:szCs w:val="36"/>
          <w:lang w:eastAsia="ru-RU"/>
        </w:rPr>
        <w:t>Рафаэлевна</w:t>
      </w:r>
      <w:proofErr w:type="spellEnd"/>
    </w:p>
    <w:p w:rsidR="004F7478" w:rsidRPr="00DE0989" w:rsidRDefault="004F7478" w:rsidP="004F7478">
      <w:pPr>
        <w:spacing w:after="0" w:line="240" w:lineRule="auto"/>
        <w:ind w:left="-540" w:firstLine="540"/>
        <w:rPr>
          <w:rFonts w:ascii="Times New Roman" w:eastAsia="Times New Roman" w:hAnsi="Times New Roman" w:cs="Times New Roman"/>
          <w:sz w:val="36"/>
          <w:szCs w:val="36"/>
          <w:lang w:eastAsia="ru-RU"/>
        </w:rPr>
      </w:pPr>
    </w:p>
    <w:p w:rsidR="004F7478" w:rsidRDefault="004F7478" w:rsidP="004F7478">
      <w:pPr>
        <w:spacing w:after="0" w:line="240" w:lineRule="auto"/>
        <w:ind w:left="-540" w:firstLine="540"/>
        <w:jc w:val="center"/>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по английскому языку</w:t>
      </w:r>
    </w:p>
    <w:p w:rsidR="004F7478" w:rsidRPr="00DE0989" w:rsidRDefault="004F7478" w:rsidP="004F7478">
      <w:pPr>
        <w:spacing w:after="0" w:line="240" w:lineRule="auto"/>
        <w:ind w:left="-540" w:firstLine="540"/>
        <w:jc w:val="center"/>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 xml:space="preserve">для </w:t>
      </w:r>
      <w:r w:rsidR="00B86DE1">
        <w:rPr>
          <w:rFonts w:ascii="Times New Roman" w:eastAsia="Times New Roman" w:hAnsi="Times New Roman" w:cs="Times New Roman"/>
          <w:sz w:val="36"/>
          <w:szCs w:val="36"/>
          <w:lang w:eastAsia="ru-RU"/>
        </w:rPr>
        <w:t>6</w:t>
      </w:r>
      <w:r>
        <w:rPr>
          <w:rFonts w:ascii="Times New Roman" w:eastAsia="Times New Roman" w:hAnsi="Times New Roman" w:cs="Times New Roman"/>
          <w:sz w:val="36"/>
          <w:szCs w:val="36"/>
          <w:lang w:eastAsia="ru-RU"/>
        </w:rPr>
        <w:t>а класса</w:t>
      </w:r>
    </w:p>
    <w:p w:rsidR="004F7478" w:rsidRPr="00DE0989" w:rsidRDefault="004F7478" w:rsidP="004F7478">
      <w:pPr>
        <w:spacing w:after="0" w:line="240" w:lineRule="auto"/>
        <w:ind w:left="-540" w:firstLine="540"/>
        <w:jc w:val="right"/>
        <w:rPr>
          <w:rFonts w:ascii="Times New Roman" w:eastAsia="Times New Roman" w:hAnsi="Times New Roman" w:cs="Times New Roman"/>
          <w:sz w:val="36"/>
          <w:szCs w:val="36"/>
          <w:lang w:eastAsia="ru-RU"/>
        </w:rPr>
      </w:pPr>
    </w:p>
    <w:p w:rsidR="004F7478" w:rsidRPr="00DE0989" w:rsidRDefault="004F7478" w:rsidP="004F7478">
      <w:pPr>
        <w:spacing w:after="0" w:line="240" w:lineRule="auto"/>
        <w:ind w:left="-540" w:firstLine="540"/>
        <w:jc w:val="right"/>
        <w:rPr>
          <w:rFonts w:ascii="Times New Roman" w:eastAsia="Times New Roman" w:hAnsi="Times New Roman" w:cs="Times New Roman"/>
          <w:sz w:val="28"/>
          <w:szCs w:val="28"/>
          <w:lang w:eastAsia="ru-RU"/>
        </w:rPr>
      </w:pPr>
      <w:r w:rsidRPr="00DE0989">
        <w:rPr>
          <w:rFonts w:ascii="Times New Roman" w:eastAsia="Times New Roman" w:hAnsi="Times New Roman" w:cs="Times New Roman"/>
          <w:sz w:val="28"/>
          <w:szCs w:val="28"/>
          <w:lang w:eastAsia="ru-RU"/>
        </w:rPr>
        <w:t>Рассмотрено на заседании</w:t>
      </w:r>
    </w:p>
    <w:p w:rsidR="004F7478" w:rsidRPr="00DE0989" w:rsidRDefault="004F7478" w:rsidP="004F7478">
      <w:pPr>
        <w:spacing w:after="0" w:line="240" w:lineRule="auto"/>
        <w:ind w:left="-540" w:firstLine="540"/>
        <w:jc w:val="right"/>
        <w:rPr>
          <w:rFonts w:ascii="Times New Roman" w:eastAsia="Times New Roman" w:hAnsi="Times New Roman" w:cs="Times New Roman"/>
          <w:sz w:val="28"/>
          <w:szCs w:val="28"/>
          <w:lang w:eastAsia="ru-RU"/>
        </w:rPr>
      </w:pPr>
      <w:r w:rsidRPr="00DE0989">
        <w:rPr>
          <w:rFonts w:ascii="Times New Roman" w:eastAsia="Times New Roman" w:hAnsi="Times New Roman" w:cs="Times New Roman"/>
          <w:sz w:val="28"/>
          <w:szCs w:val="28"/>
          <w:lang w:eastAsia="ru-RU"/>
        </w:rPr>
        <w:t>педагогического совета</w:t>
      </w:r>
    </w:p>
    <w:p w:rsidR="004F7478" w:rsidRPr="00DE0989" w:rsidRDefault="004F7478" w:rsidP="004F7478">
      <w:pPr>
        <w:spacing w:after="0" w:line="240" w:lineRule="auto"/>
        <w:ind w:left="-540" w:firstLine="540"/>
        <w:jc w:val="right"/>
        <w:rPr>
          <w:rFonts w:ascii="Times New Roman" w:eastAsia="Times New Roman" w:hAnsi="Times New Roman" w:cs="Times New Roman"/>
          <w:sz w:val="28"/>
          <w:szCs w:val="28"/>
          <w:lang w:eastAsia="ru-RU"/>
        </w:rPr>
      </w:pPr>
      <w:r w:rsidRPr="00DE0989">
        <w:rPr>
          <w:rFonts w:ascii="Times New Roman" w:eastAsia="Times New Roman" w:hAnsi="Times New Roman" w:cs="Times New Roman"/>
          <w:sz w:val="28"/>
          <w:szCs w:val="28"/>
          <w:lang w:eastAsia="ru-RU"/>
        </w:rPr>
        <w:t>протокол №______от</w:t>
      </w:r>
    </w:p>
    <w:p w:rsidR="004F7478" w:rsidRPr="00DE0989" w:rsidRDefault="004F7478" w:rsidP="004F7478">
      <w:pPr>
        <w:spacing w:after="0" w:line="240" w:lineRule="auto"/>
        <w:ind w:left="-540" w:firstLine="540"/>
        <w:jc w:val="right"/>
        <w:rPr>
          <w:rFonts w:ascii="Times New Roman" w:eastAsia="Times New Roman" w:hAnsi="Times New Roman" w:cs="Times New Roman"/>
          <w:sz w:val="28"/>
          <w:szCs w:val="28"/>
          <w:lang w:eastAsia="ru-RU"/>
        </w:rPr>
      </w:pPr>
    </w:p>
    <w:p w:rsidR="004F7478" w:rsidRPr="00DE0989" w:rsidRDefault="004F7478" w:rsidP="004F7478">
      <w:pPr>
        <w:spacing w:after="0" w:line="240" w:lineRule="auto"/>
        <w:ind w:left="-540" w:firstLine="540"/>
        <w:jc w:val="right"/>
        <w:rPr>
          <w:rFonts w:ascii="Times New Roman" w:eastAsia="Times New Roman" w:hAnsi="Times New Roman" w:cs="Times New Roman"/>
          <w:sz w:val="28"/>
          <w:szCs w:val="28"/>
          <w:lang w:eastAsia="ru-RU"/>
        </w:rPr>
      </w:pPr>
      <w:r w:rsidRPr="00DE0989">
        <w:rPr>
          <w:rFonts w:ascii="Times New Roman" w:eastAsia="Times New Roman" w:hAnsi="Times New Roman" w:cs="Times New Roman"/>
          <w:sz w:val="28"/>
          <w:szCs w:val="28"/>
          <w:lang w:eastAsia="ru-RU"/>
        </w:rPr>
        <w:t>«____»__________2015г.</w:t>
      </w:r>
    </w:p>
    <w:p w:rsidR="004F7478" w:rsidRPr="00DE0989" w:rsidRDefault="004F7478" w:rsidP="004F7478">
      <w:pPr>
        <w:spacing w:after="0" w:line="240" w:lineRule="auto"/>
        <w:ind w:left="-540" w:firstLine="540"/>
        <w:jc w:val="right"/>
        <w:rPr>
          <w:rFonts w:ascii="Times New Roman" w:eastAsia="Times New Roman" w:hAnsi="Times New Roman" w:cs="Times New Roman"/>
          <w:sz w:val="28"/>
          <w:szCs w:val="28"/>
          <w:lang w:eastAsia="ru-RU"/>
        </w:rPr>
      </w:pPr>
    </w:p>
    <w:p w:rsidR="004F7478" w:rsidRPr="00DE0989" w:rsidRDefault="004F7478" w:rsidP="004F7478">
      <w:pPr>
        <w:spacing w:after="0" w:line="240" w:lineRule="auto"/>
        <w:ind w:left="-540" w:firstLine="540"/>
        <w:jc w:val="center"/>
        <w:rPr>
          <w:rFonts w:ascii="Times New Roman" w:eastAsia="Times New Roman" w:hAnsi="Times New Roman" w:cs="Times New Roman"/>
          <w:sz w:val="28"/>
          <w:szCs w:val="28"/>
          <w:lang w:eastAsia="ru-RU"/>
        </w:rPr>
      </w:pPr>
    </w:p>
    <w:p w:rsidR="004F7478" w:rsidRPr="00DE0989" w:rsidRDefault="004F7478" w:rsidP="004F7478">
      <w:pPr>
        <w:spacing w:after="0" w:line="240" w:lineRule="auto"/>
        <w:ind w:left="-540" w:firstLine="540"/>
        <w:jc w:val="center"/>
        <w:rPr>
          <w:rFonts w:ascii="Times New Roman" w:eastAsia="Times New Roman" w:hAnsi="Times New Roman" w:cs="Times New Roman"/>
          <w:sz w:val="28"/>
          <w:szCs w:val="28"/>
          <w:lang w:eastAsia="ru-RU"/>
        </w:rPr>
      </w:pPr>
    </w:p>
    <w:p w:rsidR="004F7478" w:rsidRPr="00DE0989" w:rsidRDefault="004F7478" w:rsidP="004F7478">
      <w:pPr>
        <w:spacing w:after="0" w:line="240" w:lineRule="auto"/>
        <w:ind w:left="-540" w:firstLine="540"/>
        <w:jc w:val="center"/>
        <w:rPr>
          <w:rFonts w:ascii="Times New Roman" w:eastAsia="Times New Roman" w:hAnsi="Times New Roman" w:cs="Times New Roman"/>
          <w:sz w:val="28"/>
          <w:szCs w:val="28"/>
          <w:lang w:eastAsia="ru-RU"/>
        </w:rPr>
      </w:pPr>
    </w:p>
    <w:p w:rsidR="004F7478" w:rsidRPr="00DE0989" w:rsidRDefault="004F7478" w:rsidP="004F7478">
      <w:pPr>
        <w:spacing w:after="0" w:line="240" w:lineRule="auto"/>
        <w:ind w:left="-540" w:firstLine="540"/>
        <w:jc w:val="center"/>
        <w:rPr>
          <w:rFonts w:ascii="Times New Roman" w:eastAsia="Times New Roman" w:hAnsi="Times New Roman" w:cs="Times New Roman"/>
          <w:sz w:val="28"/>
          <w:szCs w:val="28"/>
          <w:lang w:eastAsia="ru-RU"/>
        </w:rPr>
      </w:pPr>
    </w:p>
    <w:p w:rsidR="00B86DE1" w:rsidRDefault="00B86DE1" w:rsidP="004F7478">
      <w:pPr>
        <w:spacing w:after="0" w:line="240" w:lineRule="auto"/>
        <w:ind w:left="3540" w:firstLine="708"/>
        <w:rPr>
          <w:rFonts w:ascii="Times New Roman" w:eastAsia="Times New Roman" w:hAnsi="Times New Roman" w:cs="Times New Roman"/>
          <w:sz w:val="28"/>
          <w:szCs w:val="28"/>
          <w:lang w:eastAsia="ru-RU"/>
        </w:rPr>
      </w:pPr>
    </w:p>
    <w:p w:rsidR="004F7478" w:rsidRPr="00DE0989" w:rsidRDefault="004F7478" w:rsidP="004F7478">
      <w:pPr>
        <w:spacing w:after="0" w:line="240" w:lineRule="auto"/>
        <w:ind w:left="3540" w:firstLine="708"/>
        <w:rPr>
          <w:rFonts w:ascii="Times New Roman" w:eastAsia="Times New Roman" w:hAnsi="Times New Roman" w:cs="Times New Roman"/>
          <w:sz w:val="28"/>
          <w:szCs w:val="28"/>
          <w:lang w:eastAsia="ru-RU"/>
        </w:rPr>
      </w:pPr>
      <w:r w:rsidRPr="00DE0989">
        <w:rPr>
          <w:rFonts w:ascii="Times New Roman" w:eastAsia="Times New Roman" w:hAnsi="Times New Roman" w:cs="Times New Roman"/>
          <w:sz w:val="28"/>
          <w:szCs w:val="28"/>
          <w:lang w:eastAsia="ru-RU"/>
        </w:rPr>
        <w:t>2015-2016 учебный год</w:t>
      </w:r>
    </w:p>
    <w:p w:rsidR="004F7478" w:rsidRDefault="004F7478" w:rsidP="004F7478">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xml:space="preserve">                                </w:t>
      </w:r>
    </w:p>
    <w:p w:rsidR="00AB4F44" w:rsidRPr="004F7478" w:rsidRDefault="004F7478" w:rsidP="00AC3716">
      <w:pPr>
        <w:suppressLineNumbers/>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AB4F44" w:rsidRPr="004F7478">
        <w:rPr>
          <w:rFonts w:ascii="Times New Roman" w:eastAsia="Times New Roman" w:hAnsi="Times New Roman" w:cs="Times New Roman"/>
          <w:b/>
          <w:bCs/>
          <w:sz w:val="24"/>
          <w:szCs w:val="24"/>
          <w:lang w:eastAsia="ru-RU"/>
        </w:rPr>
        <w:t>СОДЕРЖАНИЕ</w:t>
      </w:r>
    </w:p>
    <w:p w:rsidR="008D3862" w:rsidRPr="004F7478" w:rsidRDefault="008D3862" w:rsidP="00AC3716">
      <w:pPr>
        <w:widowControl w:val="0"/>
        <w:tabs>
          <w:tab w:val="left" w:pos="802"/>
        </w:tabs>
        <w:autoSpaceDE w:val="0"/>
        <w:autoSpaceDN w:val="0"/>
        <w:adjustRightInd w:val="0"/>
        <w:spacing w:after="0"/>
        <w:jc w:val="both"/>
        <w:rPr>
          <w:rFonts w:ascii="Times New Roman" w:eastAsia="Times New Roman" w:hAnsi="Times New Roman" w:cs="Times New Roman"/>
          <w:b/>
          <w:sz w:val="24"/>
          <w:szCs w:val="24"/>
          <w:lang w:eastAsia="ru-RU"/>
        </w:rPr>
      </w:pPr>
    </w:p>
    <w:p w:rsidR="00AB4F44" w:rsidRPr="008D3862" w:rsidRDefault="005148F4" w:rsidP="00AC3716">
      <w:pPr>
        <w:widowControl w:val="0"/>
        <w:tabs>
          <w:tab w:val="left" w:pos="802"/>
          <w:tab w:val="left" w:pos="9923"/>
        </w:tabs>
        <w:autoSpaceDE w:val="0"/>
        <w:autoSpaceDN w:val="0"/>
        <w:adjustRightInd w:val="0"/>
        <w:spacing w:after="0"/>
        <w:ind w:right="139"/>
        <w:jc w:val="both"/>
        <w:rPr>
          <w:rFonts w:ascii="Times New Roman" w:eastAsia="Times New Roman" w:hAnsi="Times New Roman" w:cs="Times New Roman"/>
          <w:sz w:val="24"/>
          <w:szCs w:val="24"/>
          <w:lang w:eastAsia="ru-RU"/>
        </w:rPr>
      </w:pPr>
      <w:r w:rsidRPr="008D3862">
        <w:rPr>
          <w:rFonts w:ascii="Times New Roman" w:eastAsia="Times New Roman" w:hAnsi="Times New Roman" w:cs="Times New Roman"/>
          <w:sz w:val="24"/>
          <w:szCs w:val="24"/>
          <w:lang w:eastAsia="ru-RU"/>
        </w:rPr>
        <w:t>Пояснительная записка</w:t>
      </w:r>
      <w:r w:rsidR="008D3862">
        <w:rPr>
          <w:rFonts w:ascii="Times New Roman" w:eastAsia="Times New Roman" w:hAnsi="Times New Roman" w:cs="Times New Roman"/>
          <w:sz w:val="24"/>
          <w:szCs w:val="24"/>
          <w:lang w:eastAsia="ru-RU"/>
        </w:rPr>
        <w:t>…………………………………………………………………………………</w:t>
      </w:r>
      <w:r w:rsidR="00AC3716">
        <w:rPr>
          <w:rFonts w:ascii="Times New Roman" w:eastAsia="Times New Roman" w:hAnsi="Times New Roman" w:cs="Times New Roman"/>
          <w:sz w:val="24"/>
          <w:szCs w:val="24"/>
          <w:lang w:eastAsia="ru-RU"/>
        </w:rPr>
        <w:t>.3</w:t>
      </w:r>
    </w:p>
    <w:p w:rsidR="008D3862" w:rsidRPr="00B86DE1" w:rsidRDefault="008D3862" w:rsidP="00AC3716">
      <w:pPr>
        <w:widowControl w:val="0"/>
        <w:tabs>
          <w:tab w:val="left" w:pos="802"/>
        </w:tabs>
        <w:autoSpaceDE w:val="0"/>
        <w:autoSpaceDN w:val="0"/>
        <w:adjustRightInd w:val="0"/>
        <w:spacing w:after="0"/>
        <w:jc w:val="both"/>
        <w:rPr>
          <w:rFonts w:ascii="Times New Roman" w:eastAsiaTheme="minorEastAsia" w:hAnsi="Times New Roman" w:cs="Times New Roman"/>
          <w:sz w:val="24"/>
          <w:szCs w:val="24"/>
          <w:lang w:eastAsia="ru-RU"/>
        </w:rPr>
      </w:pPr>
    </w:p>
    <w:p w:rsidR="008D3862" w:rsidRPr="00B86DE1" w:rsidRDefault="008D3862" w:rsidP="00AC3716">
      <w:pPr>
        <w:widowControl w:val="0"/>
        <w:tabs>
          <w:tab w:val="left" w:pos="802"/>
        </w:tabs>
        <w:autoSpaceDE w:val="0"/>
        <w:autoSpaceDN w:val="0"/>
        <w:adjustRightInd w:val="0"/>
        <w:spacing w:after="0"/>
        <w:jc w:val="both"/>
        <w:rPr>
          <w:rFonts w:ascii="Times New Roman" w:eastAsia="Times New Roman" w:hAnsi="Times New Roman" w:cs="Times New Roman"/>
          <w:bCs/>
          <w:iCs/>
          <w:sz w:val="24"/>
          <w:szCs w:val="24"/>
          <w:lang w:eastAsia="ru-RU"/>
        </w:rPr>
      </w:pPr>
      <w:r w:rsidRPr="00B86DE1">
        <w:rPr>
          <w:rFonts w:ascii="Times New Roman" w:eastAsiaTheme="minorEastAsia" w:hAnsi="Times New Roman" w:cs="Times New Roman"/>
          <w:sz w:val="24"/>
          <w:szCs w:val="24"/>
          <w:lang w:eastAsia="ru-RU"/>
        </w:rPr>
        <w:t>Место предмета иностранный язык в базисном учебном плане……………………………………</w:t>
      </w:r>
      <w:r w:rsidR="00AC3716">
        <w:rPr>
          <w:rFonts w:ascii="Times New Roman" w:eastAsiaTheme="minorEastAsia" w:hAnsi="Times New Roman" w:cs="Times New Roman"/>
          <w:sz w:val="24"/>
          <w:szCs w:val="24"/>
          <w:lang w:eastAsia="ru-RU"/>
        </w:rPr>
        <w:t>..4</w:t>
      </w:r>
    </w:p>
    <w:p w:rsidR="008D3862" w:rsidRPr="00B86DE1" w:rsidRDefault="008D3862" w:rsidP="00AC3716">
      <w:pPr>
        <w:widowControl w:val="0"/>
        <w:tabs>
          <w:tab w:val="left" w:pos="802"/>
        </w:tabs>
        <w:autoSpaceDE w:val="0"/>
        <w:autoSpaceDN w:val="0"/>
        <w:adjustRightInd w:val="0"/>
        <w:spacing w:after="0"/>
        <w:jc w:val="both"/>
        <w:rPr>
          <w:rFonts w:ascii="Times New Roman" w:eastAsia="Times New Roman" w:hAnsi="Times New Roman" w:cs="Times New Roman"/>
          <w:bCs/>
          <w:iCs/>
          <w:sz w:val="24"/>
          <w:szCs w:val="24"/>
          <w:lang w:eastAsia="ru-RU"/>
        </w:rPr>
      </w:pPr>
    </w:p>
    <w:p w:rsidR="008D3862" w:rsidRPr="00B86DE1" w:rsidRDefault="008D3862" w:rsidP="00AC3716">
      <w:pPr>
        <w:widowControl w:val="0"/>
        <w:tabs>
          <w:tab w:val="left" w:pos="802"/>
        </w:tabs>
        <w:autoSpaceDE w:val="0"/>
        <w:autoSpaceDN w:val="0"/>
        <w:adjustRightInd w:val="0"/>
        <w:spacing w:after="0"/>
        <w:ind w:right="139"/>
        <w:jc w:val="both"/>
        <w:rPr>
          <w:rFonts w:ascii="Times New Roman" w:eastAsia="Times New Roman" w:hAnsi="Times New Roman" w:cs="Times New Roman"/>
          <w:bCs/>
          <w:iCs/>
          <w:sz w:val="24"/>
          <w:szCs w:val="24"/>
          <w:lang w:eastAsia="ru-RU"/>
        </w:rPr>
      </w:pPr>
      <w:r w:rsidRPr="00B86DE1">
        <w:rPr>
          <w:rFonts w:ascii="Times New Roman" w:hAnsi="Times New Roman"/>
          <w:bCs/>
          <w:sz w:val="24"/>
          <w:szCs w:val="24"/>
        </w:rPr>
        <w:t>Общая характеристика учебного предмета</w:t>
      </w:r>
      <w:r w:rsidRPr="00B86DE1">
        <w:rPr>
          <w:rFonts w:ascii="Times New Roman" w:eastAsia="Times New Roman" w:hAnsi="Times New Roman" w:cs="Times New Roman"/>
          <w:bCs/>
          <w:iCs/>
          <w:sz w:val="24"/>
          <w:szCs w:val="24"/>
          <w:lang w:eastAsia="ru-RU"/>
        </w:rPr>
        <w:t>……………………………………………………………</w:t>
      </w:r>
      <w:r w:rsidR="00AC3716">
        <w:rPr>
          <w:rFonts w:ascii="Times New Roman" w:eastAsia="Times New Roman" w:hAnsi="Times New Roman" w:cs="Times New Roman"/>
          <w:bCs/>
          <w:iCs/>
          <w:sz w:val="24"/>
          <w:szCs w:val="24"/>
          <w:lang w:eastAsia="ru-RU"/>
        </w:rPr>
        <w:t>.4</w:t>
      </w:r>
    </w:p>
    <w:p w:rsidR="008D3862" w:rsidRPr="00B86DE1" w:rsidRDefault="008D3862" w:rsidP="00AC3716">
      <w:pPr>
        <w:widowControl w:val="0"/>
        <w:tabs>
          <w:tab w:val="left" w:pos="802"/>
        </w:tabs>
        <w:autoSpaceDE w:val="0"/>
        <w:autoSpaceDN w:val="0"/>
        <w:adjustRightInd w:val="0"/>
        <w:spacing w:after="0"/>
        <w:jc w:val="both"/>
        <w:rPr>
          <w:rFonts w:ascii="Times New Roman" w:eastAsia="Times New Roman" w:hAnsi="Times New Roman" w:cs="Times New Roman"/>
          <w:bCs/>
          <w:iCs/>
          <w:sz w:val="24"/>
          <w:szCs w:val="24"/>
          <w:lang w:eastAsia="ru-RU"/>
        </w:rPr>
      </w:pPr>
    </w:p>
    <w:p w:rsidR="00AB4F44" w:rsidRPr="00B86DE1" w:rsidRDefault="008D3862" w:rsidP="00AC3716">
      <w:pPr>
        <w:widowControl w:val="0"/>
        <w:tabs>
          <w:tab w:val="left" w:pos="802"/>
        </w:tabs>
        <w:autoSpaceDE w:val="0"/>
        <w:autoSpaceDN w:val="0"/>
        <w:adjustRightInd w:val="0"/>
        <w:spacing w:after="0"/>
        <w:ind w:right="139"/>
        <w:jc w:val="both"/>
        <w:rPr>
          <w:rFonts w:ascii="Times New Roman" w:eastAsia="Times New Roman" w:hAnsi="Times New Roman" w:cs="Times New Roman"/>
          <w:sz w:val="24"/>
          <w:szCs w:val="24"/>
          <w:lang w:eastAsia="ru-RU"/>
        </w:rPr>
      </w:pPr>
      <w:r w:rsidRPr="00B86DE1">
        <w:rPr>
          <w:rFonts w:ascii="Times New Roman" w:eastAsia="Times New Roman" w:hAnsi="Times New Roman" w:cs="Times New Roman"/>
          <w:bCs/>
          <w:iCs/>
          <w:sz w:val="24"/>
          <w:szCs w:val="24"/>
          <w:lang w:eastAsia="ru-RU"/>
        </w:rPr>
        <w:t>Цель и задачи курса……………………………………………………………………………………</w:t>
      </w:r>
      <w:r w:rsidR="00AC3716">
        <w:rPr>
          <w:rFonts w:ascii="Times New Roman" w:eastAsia="Times New Roman" w:hAnsi="Times New Roman" w:cs="Times New Roman"/>
          <w:bCs/>
          <w:iCs/>
          <w:sz w:val="24"/>
          <w:szCs w:val="24"/>
          <w:lang w:eastAsia="ru-RU"/>
        </w:rPr>
        <w:t>...5</w:t>
      </w:r>
    </w:p>
    <w:p w:rsidR="008D3862" w:rsidRPr="00B86DE1" w:rsidRDefault="008D3862" w:rsidP="00AC3716">
      <w:pPr>
        <w:widowControl w:val="0"/>
        <w:tabs>
          <w:tab w:val="left" w:pos="802"/>
        </w:tabs>
        <w:autoSpaceDE w:val="0"/>
        <w:autoSpaceDN w:val="0"/>
        <w:adjustRightInd w:val="0"/>
        <w:spacing w:after="0"/>
        <w:jc w:val="both"/>
        <w:rPr>
          <w:rFonts w:ascii="Times New Roman" w:eastAsia="Times New Roman" w:hAnsi="Times New Roman" w:cs="Times New Roman"/>
          <w:bCs/>
          <w:iCs/>
          <w:sz w:val="24"/>
          <w:szCs w:val="24"/>
          <w:lang w:eastAsia="ru-RU"/>
        </w:rPr>
      </w:pPr>
    </w:p>
    <w:p w:rsidR="00AB4F44" w:rsidRPr="00B86DE1" w:rsidRDefault="008D3862" w:rsidP="00AC3716">
      <w:pPr>
        <w:widowControl w:val="0"/>
        <w:tabs>
          <w:tab w:val="left" w:pos="802"/>
          <w:tab w:val="left" w:pos="9923"/>
        </w:tabs>
        <w:autoSpaceDE w:val="0"/>
        <w:autoSpaceDN w:val="0"/>
        <w:adjustRightInd w:val="0"/>
        <w:spacing w:after="0"/>
        <w:jc w:val="both"/>
        <w:rPr>
          <w:rFonts w:ascii="Times New Roman" w:eastAsia="Times New Roman" w:hAnsi="Times New Roman" w:cs="Times New Roman"/>
          <w:sz w:val="24"/>
          <w:szCs w:val="24"/>
          <w:lang w:eastAsia="ru-RU"/>
        </w:rPr>
      </w:pPr>
      <w:r w:rsidRPr="00B86DE1">
        <w:rPr>
          <w:rFonts w:ascii="Times New Roman" w:eastAsia="Times New Roman" w:hAnsi="Times New Roman" w:cs="Times New Roman"/>
          <w:bCs/>
          <w:iCs/>
          <w:sz w:val="24"/>
          <w:szCs w:val="24"/>
          <w:lang w:eastAsia="ru-RU"/>
        </w:rPr>
        <w:t>Т</w:t>
      </w:r>
      <w:r w:rsidR="00DE520A" w:rsidRPr="00B86DE1">
        <w:rPr>
          <w:rFonts w:ascii="Times New Roman" w:eastAsia="Times New Roman" w:hAnsi="Times New Roman" w:cs="Times New Roman"/>
          <w:bCs/>
          <w:iCs/>
          <w:sz w:val="24"/>
          <w:szCs w:val="24"/>
          <w:lang w:eastAsia="ru-RU"/>
        </w:rPr>
        <w:t xml:space="preserve">ребования к </w:t>
      </w:r>
      <w:r w:rsidR="00DE520A" w:rsidRPr="00B86DE1">
        <w:rPr>
          <w:rFonts w:ascii="Times New Roman" w:eastAsia="Times New Roman" w:hAnsi="Times New Roman" w:cs="Times New Roman"/>
          <w:sz w:val="24"/>
          <w:szCs w:val="24"/>
          <w:lang w:eastAsia="ru-RU"/>
        </w:rPr>
        <w:t>уровню подготовки</w:t>
      </w:r>
      <w:r w:rsidRPr="00B86DE1">
        <w:rPr>
          <w:rFonts w:ascii="Times New Roman" w:eastAsia="Times New Roman" w:hAnsi="Times New Roman" w:cs="Times New Roman"/>
          <w:sz w:val="24"/>
          <w:szCs w:val="24"/>
          <w:lang w:eastAsia="ru-RU"/>
        </w:rPr>
        <w:t xml:space="preserve"> обучающихся……………………………………………………..</w:t>
      </w:r>
      <w:r w:rsidR="00AC3716">
        <w:rPr>
          <w:rFonts w:ascii="Times New Roman" w:eastAsia="Times New Roman" w:hAnsi="Times New Roman" w:cs="Times New Roman"/>
          <w:sz w:val="24"/>
          <w:szCs w:val="24"/>
          <w:lang w:eastAsia="ru-RU"/>
        </w:rPr>
        <w:t>.6</w:t>
      </w:r>
    </w:p>
    <w:p w:rsidR="008D3862" w:rsidRPr="00B86DE1" w:rsidRDefault="008D3862" w:rsidP="00AC3716">
      <w:pPr>
        <w:widowControl w:val="0"/>
        <w:tabs>
          <w:tab w:val="left" w:pos="802"/>
        </w:tabs>
        <w:autoSpaceDE w:val="0"/>
        <w:autoSpaceDN w:val="0"/>
        <w:adjustRightInd w:val="0"/>
        <w:spacing w:after="0"/>
        <w:jc w:val="both"/>
        <w:rPr>
          <w:rFonts w:ascii="Times New Roman" w:eastAsia="Times New Roman" w:hAnsi="Times New Roman" w:cs="Times New Roman"/>
          <w:sz w:val="24"/>
          <w:szCs w:val="24"/>
          <w:lang w:eastAsia="ru-RU"/>
        </w:rPr>
      </w:pPr>
    </w:p>
    <w:p w:rsidR="00AB4F44" w:rsidRPr="00B86DE1" w:rsidRDefault="008D3862" w:rsidP="00AC3716">
      <w:pPr>
        <w:widowControl w:val="0"/>
        <w:tabs>
          <w:tab w:val="left" w:pos="802"/>
        </w:tabs>
        <w:autoSpaceDE w:val="0"/>
        <w:autoSpaceDN w:val="0"/>
        <w:adjustRightInd w:val="0"/>
        <w:spacing w:after="0"/>
        <w:ind w:right="139"/>
        <w:jc w:val="both"/>
        <w:rPr>
          <w:rFonts w:ascii="Times New Roman" w:eastAsia="Times New Roman" w:hAnsi="Times New Roman" w:cs="Times New Roman"/>
          <w:sz w:val="24"/>
          <w:szCs w:val="24"/>
          <w:lang w:eastAsia="ru-RU"/>
        </w:rPr>
      </w:pPr>
      <w:r w:rsidRPr="00B86DE1">
        <w:rPr>
          <w:rFonts w:ascii="Times New Roman" w:eastAsia="Times New Roman" w:hAnsi="Times New Roman" w:cs="Times New Roman"/>
          <w:sz w:val="24"/>
          <w:szCs w:val="24"/>
          <w:lang w:eastAsia="ru-RU"/>
        </w:rPr>
        <w:t>С</w:t>
      </w:r>
      <w:r w:rsidR="005148F4" w:rsidRPr="00B86DE1">
        <w:rPr>
          <w:rFonts w:ascii="Times New Roman" w:eastAsia="Times New Roman" w:hAnsi="Times New Roman" w:cs="Times New Roman"/>
          <w:sz w:val="24"/>
          <w:szCs w:val="24"/>
          <w:lang w:eastAsia="ru-RU"/>
        </w:rPr>
        <w:t xml:space="preserve">одержание </w:t>
      </w:r>
      <w:r w:rsidRPr="00B86DE1">
        <w:rPr>
          <w:rFonts w:ascii="Times New Roman" w:eastAsia="Times New Roman" w:hAnsi="Times New Roman" w:cs="Times New Roman"/>
          <w:sz w:val="24"/>
          <w:szCs w:val="24"/>
          <w:lang w:eastAsia="ru-RU"/>
        </w:rPr>
        <w:t>курса………………………………………………………………………………………</w:t>
      </w:r>
      <w:r w:rsidR="00AC3716">
        <w:rPr>
          <w:rFonts w:ascii="Times New Roman" w:eastAsia="Times New Roman" w:hAnsi="Times New Roman" w:cs="Times New Roman"/>
          <w:sz w:val="24"/>
          <w:szCs w:val="24"/>
          <w:lang w:eastAsia="ru-RU"/>
        </w:rPr>
        <w:t>..6</w:t>
      </w:r>
    </w:p>
    <w:p w:rsidR="008D3862" w:rsidRPr="00B86DE1" w:rsidRDefault="008D3862" w:rsidP="00AC3716">
      <w:pPr>
        <w:widowControl w:val="0"/>
        <w:tabs>
          <w:tab w:val="left" w:pos="802"/>
        </w:tabs>
        <w:autoSpaceDE w:val="0"/>
        <w:autoSpaceDN w:val="0"/>
        <w:adjustRightInd w:val="0"/>
        <w:spacing w:after="0"/>
        <w:jc w:val="both"/>
        <w:rPr>
          <w:rFonts w:ascii="Times New Roman" w:eastAsia="Times New Roman" w:hAnsi="Times New Roman" w:cs="Times New Roman"/>
          <w:sz w:val="24"/>
          <w:szCs w:val="24"/>
          <w:lang w:eastAsia="ru-RU"/>
        </w:rPr>
      </w:pPr>
    </w:p>
    <w:p w:rsidR="00AB4F44" w:rsidRPr="00B86DE1" w:rsidRDefault="008D3862" w:rsidP="00AC3716">
      <w:pPr>
        <w:widowControl w:val="0"/>
        <w:tabs>
          <w:tab w:val="left" w:pos="802"/>
        </w:tabs>
        <w:autoSpaceDE w:val="0"/>
        <w:autoSpaceDN w:val="0"/>
        <w:adjustRightInd w:val="0"/>
        <w:spacing w:after="0"/>
        <w:jc w:val="both"/>
        <w:rPr>
          <w:rFonts w:ascii="Times New Roman" w:eastAsia="Times New Roman" w:hAnsi="Times New Roman" w:cs="Times New Roman"/>
          <w:sz w:val="24"/>
          <w:szCs w:val="24"/>
          <w:lang w:eastAsia="ru-RU"/>
        </w:rPr>
      </w:pPr>
      <w:r w:rsidRPr="00B86DE1">
        <w:rPr>
          <w:rFonts w:ascii="Times New Roman" w:eastAsia="Times New Roman" w:hAnsi="Times New Roman" w:cs="Times New Roman"/>
          <w:sz w:val="24"/>
          <w:szCs w:val="24"/>
          <w:lang w:eastAsia="ru-RU"/>
        </w:rPr>
        <w:t>У</w:t>
      </w:r>
      <w:r w:rsidR="005148F4" w:rsidRPr="00B86DE1">
        <w:rPr>
          <w:rFonts w:ascii="Times New Roman" w:eastAsia="Times New Roman" w:hAnsi="Times New Roman" w:cs="Times New Roman"/>
          <w:sz w:val="24"/>
          <w:szCs w:val="24"/>
          <w:lang w:eastAsia="ru-RU"/>
        </w:rPr>
        <w:t>чебно-тематический план</w:t>
      </w:r>
      <w:r w:rsidRPr="00B86DE1">
        <w:rPr>
          <w:rFonts w:ascii="Times New Roman" w:eastAsia="Times New Roman" w:hAnsi="Times New Roman" w:cs="Times New Roman"/>
          <w:sz w:val="24"/>
          <w:szCs w:val="24"/>
          <w:lang w:eastAsia="ru-RU"/>
        </w:rPr>
        <w:t>……………………………………………………………………………</w:t>
      </w:r>
      <w:r w:rsidR="00AC3716">
        <w:rPr>
          <w:rFonts w:ascii="Times New Roman" w:eastAsia="Times New Roman" w:hAnsi="Times New Roman" w:cs="Times New Roman"/>
          <w:sz w:val="24"/>
          <w:szCs w:val="24"/>
          <w:lang w:eastAsia="ru-RU"/>
        </w:rPr>
        <w:t>...8</w:t>
      </w:r>
    </w:p>
    <w:p w:rsidR="008D3862" w:rsidRPr="00B86DE1" w:rsidRDefault="008D3862" w:rsidP="00AC3716">
      <w:pPr>
        <w:widowControl w:val="0"/>
        <w:tabs>
          <w:tab w:val="left" w:pos="802"/>
        </w:tabs>
        <w:autoSpaceDE w:val="0"/>
        <w:autoSpaceDN w:val="0"/>
        <w:adjustRightInd w:val="0"/>
        <w:spacing w:after="0"/>
        <w:jc w:val="both"/>
        <w:rPr>
          <w:rFonts w:ascii="Times New Roman" w:eastAsia="Times New Roman" w:hAnsi="Times New Roman" w:cs="Times New Roman"/>
          <w:bCs/>
          <w:sz w:val="24"/>
          <w:szCs w:val="24"/>
          <w:lang w:eastAsia="ru-RU"/>
        </w:rPr>
      </w:pPr>
    </w:p>
    <w:p w:rsidR="00AB4F44" w:rsidRPr="00B86DE1" w:rsidRDefault="008D3862" w:rsidP="00907FB9">
      <w:pPr>
        <w:widowControl w:val="0"/>
        <w:tabs>
          <w:tab w:val="left" w:pos="802"/>
        </w:tabs>
        <w:autoSpaceDE w:val="0"/>
        <w:autoSpaceDN w:val="0"/>
        <w:adjustRightInd w:val="0"/>
        <w:spacing w:after="0"/>
        <w:ind w:right="139"/>
        <w:jc w:val="both"/>
        <w:rPr>
          <w:rFonts w:ascii="Times New Roman" w:eastAsia="Times New Roman" w:hAnsi="Times New Roman" w:cs="Times New Roman"/>
          <w:sz w:val="24"/>
          <w:szCs w:val="24"/>
          <w:lang w:eastAsia="ru-RU"/>
        </w:rPr>
      </w:pPr>
      <w:r w:rsidRPr="00B86DE1">
        <w:rPr>
          <w:rFonts w:ascii="Times New Roman" w:eastAsia="Times New Roman" w:hAnsi="Times New Roman" w:cs="Times New Roman"/>
          <w:bCs/>
          <w:sz w:val="24"/>
          <w:szCs w:val="24"/>
          <w:lang w:eastAsia="ru-RU"/>
        </w:rPr>
        <w:t>П</w:t>
      </w:r>
      <w:r w:rsidR="005148F4" w:rsidRPr="00B86DE1">
        <w:rPr>
          <w:rFonts w:ascii="Times New Roman" w:eastAsia="Times New Roman" w:hAnsi="Times New Roman" w:cs="Times New Roman"/>
          <w:bCs/>
          <w:sz w:val="24"/>
          <w:szCs w:val="24"/>
          <w:lang w:eastAsia="ru-RU"/>
        </w:rPr>
        <w:t xml:space="preserve">ланируемые результаты </w:t>
      </w:r>
      <w:r w:rsidR="005148F4" w:rsidRPr="00B86DE1">
        <w:rPr>
          <w:rFonts w:ascii="Times New Roman" w:eastAsia="Times New Roman" w:hAnsi="Times New Roman" w:cs="Times New Roman"/>
          <w:bCs/>
          <w:iCs/>
          <w:sz w:val="24"/>
          <w:szCs w:val="24"/>
          <w:lang w:eastAsia="ru-RU"/>
        </w:rPr>
        <w:t>освоения учебного предмета</w:t>
      </w:r>
      <w:r w:rsidRPr="00B86DE1">
        <w:rPr>
          <w:rFonts w:ascii="Times New Roman" w:eastAsia="Times New Roman" w:hAnsi="Times New Roman" w:cs="Times New Roman"/>
          <w:sz w:val="24"/>
          <w:szCs w:val="24"/>
          <w:lang w:eastAsia="ru-RU"/>
        </w:rPr>
        <w:t>……………………………………………</w:t>
      </w:r>
      <w:r w:rsidR="00907FB9">
        <w:rPr>
          <w:rFonts w:ascii="Times New Roman" w:eastAsia="Times New Roman" w:hAnsi="Times New Roman" w:cs="Times New Roman"/>
          <w:sz w:val="24"/>
          <w:szCs w:val="24"/>
          <w:lang w:eastAsia="ru-RU"/>
        </w:rPr>
        <w:t>.14</w:t>
      </w:r>
    </w:p>
    <w:p w:rsidR="008D3862" w:rsidRPr="00B86DE1" w:rsidRDefault="008D3862" w:rsidP="00AC3716">
      <w:pPr>
        <w:widowControl w:val="0"/>
        <w:tabs>
          <w:tab w:val="left" w:pos="802"/>
        </w:tabs>
        <w:autoSpaceDE w:val="0"/>
        <w:autoSpaceDN w:val="0"/>
        <w:adjustRightInd w:val="0"/>
        <w:spacing w:after="0"/>
        <w:jc w:val="both"/>
        <w:rPr>
          <w:rFonts w:ascii="Times New Roman" w:eastAsiaTheme="minorEastAsia" w:hAnsi="Times New Roman" w:cs="Times New Roman"/>
          <w:sz w:val="24"/>
          <w:szCs w:val="24"/>
          <w:lang w:eastAsia="ru-RU"/>
        </w:rPr>
      </w:pPr>
    </w:p>
    <w:p w:rsidR="008D3862" w:rsidRPr="00B86DE1" w:rsidRDefault="004F7478" w:rsidP="00AC3716">
      <w:pPr>
        <w:widowControl w:val="0"/>
        <w:tabs>
          <w:tab w:val="left" w:pos="802"/>
        </w:tabs>
        <w:autoSpaceDE w:val="0"/>
        <w:autoSpaceDN w:val="0"/>
        <w:adjustRightInd w:val="0"/>
        <w:spacing w:after="0"/>
        <w:jc w:val="both"/>
        <w:rPr>
          <w:rFonts w:ascii="Times New Roman" w:eastAsiaTheme="minorEastAsia" w:hAnsi="Times New Roman" w:cs="Times New Roman"/>
          <w:sz w:val="24"/>
          <w:szCs w:val="24"/>
          <w:lang w:eastAsia="ru-RU"/>
        </w:rPr>
      </w:pPr>
      <w:r w:rsidRPr="00B86DE1">
        <w:rPr>
          <w:rFonts w:ascii="Times New Roman" w:hAnsi="Times New Roman"/>
          <w:bCs/>
          <w:sz w:val="24"/>
          <w:szCs w:val="24"/>
        </w:rPr>
        <w:t>Контрольно-измерительный материал</w:t>
      </w:r>
      <w:r w:rsidRPr="00B86DE1">
        <w:rPr>
          <w:rFonts w:ascii="Times New Roman" w:eastAsiaTheme="minorEastAsia" w:hAnsi="Times New Roman" w:cs="Times New Roman"/>
          <w:sz w:val="24"/>
          <w:szCs w:val="24"/>
          <w:lang w:eastAsia="ru-RU"/>
        </w:rPr>
        <w:t xml:space="preserve"> </w:t>
      </w:r>
      <w:r w:rsidR="008D3862" w:rsidRPr="00B86DE1">
        <w:rPr>
          <w:rFonts w:ascii="Times New Roman" w:eastAsiaTheme="minorEastAsia" w:hAnsi="Times New Roman" w:cs="Times New Roman"/>
          <w:sz w:val="24"/>
          <w:szCs w:val="24"/>
          <w:lang w:eastAsia="ru-RU"/>
        </w:rPr>
        <w:t>………………………………………………………………</w:t>
      </w:r>
      <w:r w:rsidR="00AC3716">
        <w:rPr>
          <w:rFonts w:ascii="Times New Roman" w:eastAsiaTheme="minorEastAsia" w:hAnsi="Times New Roman" w:cs="Times New Roman"/>
          <w:sz w:val="24"/>
          <w:szCs w:val="24"/>
          <w:lang w:eastAsia="ru-RU"/>
        </w:rPr>
        <w:t>.14</w:t>
      </w:r>
    </w:p>
    <w:p w:rsidR="008D3862" w:rsidRPr="00B86DE1" w:rsidRDefault="008D3862" w:rsidP="00AC3716">
      <w:pPr>
        <w:widowControl w:val="0"/>
        <w:tabs>
          <w:tab w:val="left" w:pos="802"/>
        </w:tabs>
        <w:autoSpaceDE w:val="0"/>
        <w:autoSpaceDN w:val="0"/>
        <w:adjustRightInd w:val="0"/>
        <w:spacing w:after="0"/>
        <w:ind w:right="139"/>
        <w:jc w:val="both"/>
        <w:rPr>
          <w:rFonts w:ascii="Times New Roman" w:eastAsiaTheme="minorEastAsia" w:hAnsi="Times New Roman" w:cs="Times New Roman"/>
          <w:bCs/>
          <w:sz w:val="24"/>
          <w:szCs w:val="24"/>
          <w:lang w:eastAsia="ru-RU"/>
        </w:rPr>
      </w:pPr>
    </w:p>
    <w:p w:rsidR="005148F4" w:rsidRPr="00B86DE1" w:rsidRDefault="008D3862" w:rsidP="00AC3716">
      <w:pPr>
        <w:widowControl w:val="0"/>
        <w:tabs>
          <w:tab w:val="left" w:pos="802"/>
        </w:tabs>
        <w:autoSpaceDE w:val="0"/>
        <w:autoSpaceDN w:val="0"/>
        <w:adjustRightInd w:val="0"/>
        <w:spacing w:after="0"/>
        <w:ind w:right="139"/>
        <w:jc w:val="both"/>
        <w:rPr>
          <w:rFonts w:ascii="Times New Roman" w:eastAsia="Times New Roman" w:hAnsi="Times New Roman" w:cs="Times New Roman"/>
          <w:sz w:val="24"/>
          <w:szCs w:val="24"/>
          <w:lang w:eastAsia="ru-RU"/>
        </w:rPr>
      </w:pPr>
      <w:r w:rsidRPr="00B86DE1">
        <w:rPr>
          <w:rFonts w:ascii="Times New Roman" w:eastAsiaTheme="minorEastAsia" w:hAnsi="Times New Roman" w:cs="Times New Roman"/>
          <w:bCs/>
          <w:sz w:val="24"/>
          <w:szCs w:val="24"/>
          <w:lang w:eastAsia="ru-RU"/>
        </w:rPr>
        <w:t>У</w:t>
      </w:r>
      <w:r w:rsidR="005148F4" w:rsidRPr="00B86DE1">
        <w:rPr>
          <w:rFonts w:ascii="Times New Roman" w:eastAsiaTheme="minorEastAsia" w:hAnsi="Times New Roman" w:cs="Times New Roman"/>
          <w:bCs/>
          <w:sz w:val="24"/>
          <w:szCs w:val="24"/>
          <w:lang w:eastAsia="ru-RU"/>
        </w:rPr>
        <w:t>чебно-методическое  и</w:t>
      </w:r>
      <w:r w:rsidR="005148F4" w:rsidRPr="00B86DE1">
        <w:rPr>
          <w:rFonts w:ascii="Times New Roman" w:eastAsiaTheme="minorEastAsia" w:hAnsi="Times New Roman" w:cs="Times New Roman"/>
          <w:bCs/>
          <w:iCs/>
          <w:sz w:val="24"/>
          <w:szCs w:val="24"/>
          <w:lang w:eastAsia="ru-RU"/>
        </w:rPr>
        <w:t xml:space="preserve"> материально-техническое обеспечение образовательного процесса</w:t>
      </w:r>
      <w:r w:rsidRPr="00AC3716">
        <w:rPr>
          <w:rFonts w:ascii="Times New Roman" w:eastAsiaTheme="minorEastAsia" w:hAnsi="Times New Roman" w:cs="Times New Roman"/>
          <w:iCs/>
          <w:sz w:val="24"/>
          <w:szCs w:val="24"/>
          <w:lang w:eastAsia="ru-RU"/>
        </w:rPr>
        <w:t>…</w:t>
      </w:r>
      <w:r w:rsidR="00D159E5">
        <w:rPr>
          <w:rFonts w:ascii="Times New Roman" w:eastAsiaTheme="minorEastAsia" w:hAnsi="Times New Roman" w:cs="Times New Roman"/>
          <w:iCs/>
          <w:sz w:val="24"/>
          <w:szCs w:val="24"/>
          <w:lang w:eastAsia="ru-RU"/>
        </w:rPr>
        <w:t>..18</w:t>
      </w:r>
    </w:p>
    <w:p w:rsidR="005148F4" w:rsidRPr="00B86DE1" w:rsidRDefault="005148F4" w:rsidP="00AC3716">
      <w:pPr>
        <w:autoSpaceDE w:val="0"/>
        <w:autoSpaceDN w:val="0"/>
        <w:adjustRightInd w:val="0"/>
        <w:spacing w:before="154" w:after="0" w:line="240" w:lineRule="auto"/>
        <w:jc w:val="both"/>
        <w:rPr>
          <w:rFonts w:ascii="Times New Roman" w:eastAsiaTheme="minorEastAsia" w:hAnsi="Times New Roman" w:cs="Times New Roman"/>
          <w:b/>
          <w:sz w:val="24"/>
          <w:szCs w:val="24"/>
          <w:lang w:eastAsia="ru-RU"/>
        </w:rPr>
      </w:pPr>
    </w:p>
    <w:p w:rsidR="005148F4" w:rsidRPr="005148F4" w:rsidRDefault="005148F4" w:rsidP="00AC3716">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5148F4" w:rsidRPr="005148F4" w:rsidRDefault="005148F4" w:rsidP="00AC3716">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5148F4" w:rsidRPr="005148F4" w:rsidRDefault="005148F4" w:rsidP="00AC3716">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5148F4" w:rsidRPr="005148F4" w:rsidRDefault="005148F4" w:rsidP="00AC3716">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5148F4" w:rsidRPr="005148F4" w:rsidRDefault="005148F4" w:rsidP="00AC3716">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5148F4" w:rsidRPr="005148F4" w:rsidRDefault="005148F4" w:rsidP="00AC3716">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5148F4" w:rsidRPr="005148F4" w:rsidRDefault="005148F4" w:rsidP="00AC3716">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5148F4" w:rsidRPr="005148F4" w:rsidRDefault="005148F4" w:rsidP="00AC3716">
      <w:pPr>
        <w:autoSpaceDE w:val="0"/>
        <w:autoSpaceDN w:val="0"/>
        <w:adjustRightInd w:val="0"/>
        <w:spacing w:before="154" w:after="0" w:line="240" w:lineRule="auto"/>
        <w:jc w:val="both"/>
        <w:rPr>
          <w:rFonts w:ascii="Segoe UI" w:eastAsiaTheme="minorEastAsia" w:hAnsi="Segoe UI" w:cs="Segoe UI"/>
          <w:b/>
          <w:sz w:val="28"/>
          <w:szCs w:val="28"/>
          <w:lang w:eastAsia="ru-RU"/>
        </w:rPr>
      </w:pPr>
    </w:p>
    <w:p w:rsidR="00AB4F44" w:rsidRDefault="00AB4F44" w:rsidP="00AC3716">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AB4F44" w:rsidRDefault="00AB4F44" w:rsidP="00AC3716">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AB4F44" w:rsidRDefault="00AB4F44" w:rsidP="00AC3716">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AB4F44" w:rsidRDefault="00AB4F44" w:rsidP="00AC3716">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AB4F44" w:rsidRDefault="00AB4F44" w:rsidP="00AC3716">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AB4F44" w:rsidRDefault="00AB4F44" w:rsidP="00AC3716">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AB4F44" w:rsidRDefault="00AB4F44" w:rsidP="00AC3716">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5148F4" w:rsidRPr="005148F4" w:rsidRDefault="00AC3716" w:rsidP="00AC3716">
      <w:pPr>
        <w:tabs>
          <w:tab w:val="left" w:pos="426"/>
        </w:tabs>
        <w:autoSpaceDE w:val="0"/>
        <w:autoSpaceDN w:val="0"/>
        <w:adjustRightInd w:val="0"/>
        <w:spacing w:before="154" w:after="0" w:line="240" w:lineRule="auto"/>
        <w:jc w:val="both"/>
        <w:rPr>
          <w:rFonts w:ascii="Segoe UI" w:eastAsiaTheme="minorEastAsia" w:hAnsi="Segoe UI" w:cs="Segoe UI"/>
          <w:b/>
          <w:sz w:val="28"/>
          <w:szCs w:val="28"/>
          <w:lang w:eastAsia="ru-RU"/>
        </w:rPr>
      </w:pPr>
      <w:r>
        <w:rPr>
          <w:rFonts w:ascii="Times New Roman" w:eastAsiaTheme="minorEastAsia" w:hAnsi="Times New Roman" w:cs="Times New Roman"/>
          <w:b/>
          <w:sz w:val="28"/>
          <w:szCs w:val="28"/>
          <w:lang w:eastAsia="ru-RU"/>
        </w:rPr>
        <w:lastRenderedPageBreak/>
        <w:t xml:space="preserve">                                              </w:t>
      </w:r>
      <w:r w:rsidR="005148F4" w:rsidRPr="005148F4">
        <w:rPr>
          <w:rFonts w:ascii="Times New Roman" w:eastAsiaTheme="minorEastAsia" w:hAnsi="Times New Roman" w:cs="Times New Roman"/>
          <w:b/>
          <w:sz w:val="28"/>
          <w:szCs w:val="28"/>
          <w:lang w:eastAsia="ru-RU"/>
        </w:rPr>
        <w:t>Пояснительная записка</w:t>
      </w:r>
    </w:p>
    <w:p w:rsidR="005148F4" w:rsidRPr="005148F4" w:rsidRDefault="005148F4" w:rsidP="00AC3716">
      <w:pPr>
        <w:autoSpaceDE w:val="0"/>
        <w:autoSpaceDN w:val="0"/>
        <w:adjustRightInd w:val="0"/>
        <w:spacing w:before="154" w:after="0" w:line="240" w:lineRule="auto"/>
        <w:jc w:val="both"/>
        <w:rPr>
          <w:rFonts w:ascii="Times New Roman" w:eastAsiaTheme="minorEastAsia" w:hAnsi="Times New Roman" w:cs="Times New Roman"/>
          <w:sz w:val="24"/>
          <w:szCs w:val="24"/>
          <w:lang w:eastAsia="ru-RU"/>
        </w:rPr>
      </w:pPr>
    </w:p>
    <w:p w:rsidR="008916D7" w:rsidRDefault="005148F4" w:rsidP="00AC3716">
      <w:pPr>
        <w:autoSpaceDE w:val="0"/>
        <w:autoSpaceDN w:val="0"/>
        <w:adjustRightInd w:val="0"/>
        <w:spacing w:before="154" w:after="0" w:line="240" w:lineRule="auto"/>
        <w:ind w:firstLine="709"/>
        <w:jc w:val="both"/>
        <w:rPr>
          <w:rFonts w:ascii="Times New Roman" w:eastAsiaTheme="minorEastAsia" w:hAnsi="Times New Roman" w:cs="Times New Roman"/>
          <w:b/>
          <w:sz w:val="24"/>
          <w:szCs w:val="24"/>
          <w:lang w:eastAsia="ru-RU"/>
        </w:rPr>
      </w:pPr>
      <w:r w:rsidRPr="005148F4">
        <w:rPr>
          <w:rFonts w:ascii="Times New Roman" w:eastAsiaTheme="minorEastAsia" w:hAnsi="Times New Roman" w:cs="Times New Roman"/>
          <w:b/>
          <w:sz w:val="24"/>
          <w:szCs w:val="24"/>
          <w:lang w:eastAsia="ru-RU"/>
        </w:rPr>
        <w:t>Программа составлена на основе:</w:t>
      </w:r>
    </w:p>
    <w:p w:rsidR="008916D7" w:rsidRDefault="008916D7" w:rsidP="00AC371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Федерального</w:t>
      </w:r>
      <w:r w:rsidR="00DE520A" w:rsidRPr="00C81605">
        <w:rPr>
          <w:rFonts w:ascii="Times New Roman" w:eastAsia="Times New Roman" w:hAnsi="Times New Roman" w:cs="Times New Roman"/>
          <w:color w:val="000000"/>
          <w:sz w:val="24"/>
          <w:szCs w:val="24"/>
        </w:rPr>
        <w:t xml:space="preserve"> закон</w:t>
      </w:r>
      <w:r>
        <w:rPr>
          <w:rFonts w:ascii="Times New Roman" w:eastAsia="Times New Roman" w:hAnsi="Times New Roman" w:cs="Times New Roman"/>
          <w:color w:val="000000"/>
          <w:sz w:val="24"/>
          <w:szCs w:val="24"/>
        </w:rPr>
        <w:t>а</w:t>
      </w:r>
      <w:r w:rsidR="00DE520A" w:rsidRPr="00C81605">
        <w:rPr>
          <w:rFonts w:ascii="Times New Roman" w:eastAsia="Times New Roman" w:hAnsi="Times New Roman" w:cs="Times New Roman"/>
          <w:color w:val="000000"/>
          <w:sz w:val="24"/>
          <w:szCs w:val="24"/>
        </w:rPr>
        <w:t xml:space="preserve"> Российской Федерации от 29 декабря 2012г. N 273-ФЗ "Об образовании в Российской Федерации";</w:t>
      </w:r>
    </w:p>
    <w:p w:rsidR="008916D7" w:rsidRDefault="00DE520A" w:rsidP="00AC371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C81605">
        <w:rPr>
          <w:rFonts w:ascii="Times New Roman" w:eastAsia="Times New Roman" w:hAnsi="Times New Roman" w:cs="Times New Roman"/>
          <w:color w:val="000000"/>
          <w:sz w:val="24"/>
          <w:szCs w:val="24"/>
        </w:rPr>
        <w:t>Закона Республики Татарстан от 22.07.2013 №68-ЗРТ «Об образовании»;</w:t>
      </w:r>
    </w:p>
    <w:p w:rsidR="008916D7" w:rsidRDefault="008916D7" w:rsidP="00AC371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Федерального</w:t>
      </w:r>
      <w:r w:rsidR="00DE520A" w:rsidRPr="00C81605">
        <w:rPr>
          <w:rFonts w:ascii="Times New Roman" w:eastAsia="Times New Roman" w:hAnsi="Times New Roman" w:cs="Times New Roman"/>
          <w:color w:val="000000"/>
          <w:sz w:val="24"/>
          <w:szCs w:val="24"/>
        </w:rPr>
        <w:t xml:space="preserve"> компонент</w:t>
      </w:r>
      <w:r>
        <w:rPr>
          <w:rFonts w:ascii="Times New Roman" w:eastAsia="Times New Roman" w:hAnsi="Times New Roman" w:cs="Times New Roman"/>
          <w:color w:val="000000"/>
          <w:sz w:val="24"/>
          <w:szCs w:val="24"/>
        </w:rPr>
        <w:t>а</w:t>
      </w:r>
      <w:r w:rsidR="00DE520A" w:rsidRPr="00C81605">
        <w:rPr>
          <w:rFonts w:ascii="Times New Roman" w:eastAsia="Times New Roman" w:hAnsi="Times New Roman" w:cs="Times New Roman"/>
          <w:color w:val="000000"/>
          <w:sz w:val="24"/>
          <w:szCs w:val="24"/>
        </w:rPr>
        <w:t xml:space="preserve">  государственного  образовательного стандарта начального общего, основного общего и среднего (полного) общего образования (приказ МО РФ от 5 марта 2004 года №1089);</w:t>
      </w:r>
    </w:p>
    <w:p w:rsidR="008916D7" w:rsidRDefault="008916D7" w:rsidP="00AC3716">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Образовательной программы</w:t>
      </w:r>
      <w:r w:rsidR="00DE520A" w:rsidRPr="00C81605">
        <w:rPr>
          <w:rFonts w:ascii="Times New Roman" w:eastAsia="Times New Roman" w:hAnsi="Times New Roman" w:cs="Times New Roman"/>
          <w:bCs/>
          <w:color w:val="000000"/>
          <w:sz w:val="24"/>
          <w:szCs w:val="24"/>
        </w:rPr>
        <w:t xml:space="preserve"> муниципального бюджетного общеобразовательного учреждения «Средняя общеобразовательная школа №133» Московского района г.  Казани;</w:t>
      </w:r>
    </w:p>
    <w:p w:rsidR="008916D7" w:rsidRDefault="00F73C43" w:rsidP="00AC3716">
      <w:pPr>
        <w:autoSpaceDE w:val="0"/>
        <w:autoSpaceDN w:val="0"/>
        <w:adjustRightInd w:val="0"/>
        <w:spacing w:after="0" w:line="240" w:lineRule="auto"/>
        <w:ind w:firstLine="709"/>
        <w:jc w:val="both"/>
        <w:rPr>
          <w:rFonts w:ascii="Times New Roman" w:eastAsia="Times New Roman" w:hAnsi="Times New Roman" w:cs="Times New Roman"/>
          <w:b/>
          <w:bCs/>
          <w:color w:val="000000"/>
          <w:spacing w:val="1"/>
          <w:sz w:val="24"/>
          <w:szCs w:val="24"/>
        </w:rPr>
      </w:pPr>
      <w:r>
        <w:rPr>
          <w:rFonts w:ascii="Times New Roman" w:eastAsia="Times New Roman" w:hAnsi="Times New Roman" w:cs="Times New Roman"/>
          <w:bCs/>
          <w:color w:val="000000"/>
          <w:sz w:val="24"/>
          <w:szCs w:val="24"/>
        </w:rPr>
        <w:t>Положения</w:t>
      </w:r>
      <w:r w:rsidR="00DE520A" w:rsidRPr="00C81605">
        <w:rPr>
          <w:rFonts w:ascii="Times New Roman" w:eastAsia="Times New Roman" w:hAnsi="Times New Roman" w:cs="Times New Roman"/>
          <w:bCs/>
          <w:color w:val="000000"/>
          <w:sz w:val="24"/>
          <w:szCs w:val="24"/>
        </w:rPr>
        <w:t xml:space="preserve">  о порядке разработки, рассмотрения и утверждения рабочих учебных программ, реализуемых </w:t>
      </w:r>
      <w:r w:rsidR="00DE520A" w:rsidRPr="00C81605">
        <w:rPr>
          <w:rFonts w:ascii="Times New Roman" w:eastAsia="Times New Roman" w:hAnsi="Times New Roman" w:cs="Times New Roman"/>
          <w:bCs/>
          <w:color w:val="000000"/>
          <w:spacing w:val="1"/>
          <w:sz w:val="24"/>
          <w:szCs w:val="24"/>
        </w:rPr>
        <w:t>МБОУ «Школа №133»Московского района г. Казани</w:t>
      </w:r>
      <w:r w:rsidR="00DE520A" w:rsidRPr="00C81605">
        <w:rPr>
          <w:rFonts w:ascii="Times New Roman" w:eastAsia="Times New Roman" w:hAnsi="Times New Roman" w:cs="Times New Roman"/>
          <w:b/>
          <w:bCs/>
          <w:color w:val="000000"/>
          <w:spacing w:val="1"/>
          <w:sz w:val="24"/>
          <w:szCs w:val="24"/>
        </w:rPr>
        <w:t>;</w:t>
      </w:r>
    </w:p>
    <w:p w:rsidR="00F73C43" w:rsidRPr="008916D7" w:rsidRDefault="00F73C43" w:rsidP="00AC3716">
      <w:pPr>
        <w:autoSpaceDE w:val="0"/>
        <w:autoSpaceDN w:val="0"/>
        <w:adjustRightInd w:val="0"/>
        <w:spacing w:after="0" w:line="240" w:lineRule="auto"/>
        <w:ind w:firstLine="709"/>
        <w:jc w:val="both"/>
        <w:rPr>
          <w:rFonts w:ascii="Times New Roman" w:eastAsiaTheme="minorEastAsia" w:hAnsi="Times New Roman" w:cs="Times New Roman"/>
          <w:b/>
          <w:sz w:val="24"/>
          <w:szCs w:val="24"/>
          <w:lang w:eastAsia="ru-RU"/>
        </w:rPr>
      </w:pPr>
      <w:r w:rsidRPr="00F73C43">
        <w:rPr>
          <w:rFonts w:ascii="Times New Roman" w:hAnsi="Times New Roman" w:cs="Times New Roman"/>
          <w:color w:val="231F1F"/>
          <w:sz w:val="24"/>
          <w:szCs w:val="24"/>
        </w:rPr>
        <w:t>Примерной программы  по учебным предметам</w:t>
      </w:r>
      <w:r w:rsidR="008916D7">
        <w:rPr>
          <w:rFonts w:ascii="Times New Roman" w:hAnsi="Times New Roman" w:cs="Times New Roman"/>
          <w:sz w:val="24"/>
          <w:szCs w:val="24"/>
        </w:rPr>
        <w:t>. Иностранный язык.</w:t>
      </w:r>
    </w:p>
    <w:p w:rsidR="00F73C43" w:rsidRPr="00AB4F44" w:rsidRDefault="00F73C43" w:rsidP="00AC3716">
      <w:pPr>
        <w:autoSpaceDE w:val="0"/>
        <w:autoSpaceDN w:val="0"/>
        <w:adjustRightInd w:val="0"/>
        <w:spacing w:after="0" w:line="240" w:lineRule="auto"/>
        <w:ind w:firstLine="568"/>
        <w:jc w:val="both"/>
        <w:rPr>
          <w:rFonts w:ascii="Times New Roman" w:eastAsia="Times New Roman" w:hAnsi="Times New Roman" w:cs="Times New Roman"/>
          <w:sz w:val="24"/>
          <w:szCs w:val="24"/>
        </w:rPr>
      </w:pPr>
      <w:r w:rsidRPr="00AB4F44">
        <w:rPr>
          <w:rFonts w:ascii="Times New Roman" w:hAnsi="Times New Roman" w:cs="Times New Roman"/>
          <w:b/>
          <w:sz w:val="24"/>
          <w:szCs w:val="24"/>
        </w:rPr>
        <w:t>Обоснование выбора учебно-методического комплекта для реализации рабочей учебной программы</w:t>
      </w:r>
      <w:r w:rsidRPr="00AB4F44">
        <w:rPr>
          <w:rFonts w:ascii="Times New Roman" w:eastAsia="Times New Roman" w:hAnsi="Times New Roman" w:cs="Times New Roman"/>
          <w:sz w:val="24"/>
          <w:szCs w:val="24"/>
        </w:rPr>
        <w:t>.</w:t>
      </w:r>
    </w:p>
    <w:p w:rsidR="00AB4F44" w:rsidRPr="00210E3F" w:rsidRDefault="00F73C43" w:rsidP="00AC371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73C43">
        <w:rPr>
          <w:rFonts w:ascii="Times New Roman" w:eastAsia="Times New Roman" w:hAnsi="Times New Roman" w:cs="Times New Roman"/>
          <w:sz w:val="24"/>
          <w:szCs w:val="24"/>
        </w:rPr>
        <w:t xml:space="preserve"> </w:t>
      </w:r>
      <w:r w:rsidR="00AB4F44" w:rsidRPr="00210E3F">
        <w:rPr>
          <w:rFonts w:ascii="Times New Roman" w:eastAsia="Times New Roman" w:hAnsi="Times New Roman" w:cs="Times New Roman"/>
          <w:sz w:val="24"/>
          <w:szCs w:val="24"/>
          <w:lang w:eastAsia="ru-RU"/>
        </w:rPr>
        <w:t xml:space="preserve">Учебно-методический комплекс </w:t>
      </w:r>
      <w:proofErr w:type="spellStart"/>
      <w:r w:rsidR="00AB4F44" w:rsidRPr="00210E3F">
        <w:rPr>
          <w:rFonts w:ascii="Times New Roman" w:eastAsia="Times New Roman" w:hAnsi="Times New Roman" w:cs="Times New Roman"/>
          <w:sz w:val="24"/>
          <w:szCs w:val="24"/>
          <w:lang w:eastAsia="ru-RU"/>
        </w:rPr>
        <w:t>Биболетовой</w:t>
      </w:r>
      <w:proofErr w:type="spellEnd"/>
      <w:r w:rsidR="00AB4F44" w:rsidRPr="00210E3F">
        <w:rPr>
          <w:rFonts w:ascii="Times New Roman" w:eastAsia="Times New Roman" w:hAnsi="Times New Roman" w:cs="Times New Roman"/>
          <w:sz w:val="24"/>
          <w:szCs w:val="24"/>
          <w:lang w:eastAsia="ru-RU"/>
        </w:rPr>
        <w:t xml:space="preserve"> М.З. был выбран для реализации рабочей программы по английскому языку в 6 классе, так как обучение английскому языку по курсу «</w:t>
      </w:r>
      <w:proofErr w:type="spellStart"/>
      <w:r w:rsidR="00AB4F44" w:rsidRPr="00210E3F">
        <w:rPr>
          <w:rFonts w:ascii="Times New Roman" w:eastAsia="Times New Roman" w:hAnsi="Times New Roman" w:cs="Times New Roman"/>
          <w:sz w:val="24"/>
          <w:szCs w:val="24"/>
          <w:lang w:eastAsia="ru-RU"/>
        </w:rPr>
        <w:t>Enjoy</w:t>
      </w:r>
      <w:proofErr w:type="spellEnd"/>
      <w:r w:rsidR="00AB4F44" w:rsidRPr="00210E3F">
        <w:rPr>
          <w:rFonts w:ascii="Times New Roman" w:eastAsia="Times New Roman" w:hAnsi="Times New Roman" w:cs="Times New Roman"/>
          <w:sz w:val="24"/>
          <w:szCs w:val="24"/>
          <w:lang w:eastAsia="ru-RU"/>
        </w:rPr>
        <w:t xml:space="preserve"> </w:t>
      </w:r>
      <w:proofErr w:type="spellStart"/>
      <w:r w:rsidR="00AB4F44" w:rsidRPr="00210E3F">
        <w:rPr>
          <w:rFonts w:ascii="Times New Roman" w:eastAsia="Times New Roman" w:hAnsi="Times New Roman" w:cs="Times New Roman"/>
          <w:sz w:val="24"/>
          <w:szCs w:val="24"/>
          <w:lang w:eastAsia="ru-RU"/>
        </w:rPr>
        <w:t>English</w:t>
      </w:r>
      <w:proofErr w:type="spellEnd"/>
      <w:r w:rsidR="00AB4F44" w:rsidRPr="00210E3F">
        <w:rPr>
          <w:rFonts w:ascii="Times New Roman" w:eastAsia="Times New Roman" w:hAnsi="Times New Roman" w:cs="Times New Roman"/>
          <w:sz w:val="24"/>
          <w:szCs w:val="24"/>
          <w:lang w:eastAsia="ru-RU"/>
        </w:rPr>
        <w:t xml:space="preserve">» в основной школе обеспечивает преемственность с начальной школой, развитие и совершенствование сформированной к этому времени коммуникативной компетенции в говорении, </w:t>
      </w:r>
      <w:proofErr w:type="spellStart"/>
      <w:r w:rsidR="00AB4F44" w:rsidRPr="00210E3F">
        <w:rPr>
          <w:rFonts w:ascii="Times New Roman" w:eastAsia="Times New Roman" w:hAnsi="Times New Roman" w:cs="Times New Roman"/>
          <w:sz w:val="24"/>
          <w:szCs w:val="24"/>
          <w:lang w:eastAsia="ru-RU"/>
        </w:rPr>
        <w:t>аудировании</w:t>
      </w:r>
      <w:proofErr w:type="spellEnd"/>
      <w:r w:rsidR="00AB4F44" w:rsidRPr="00210E3F">
        <w:rPr>
          <w:rFonts w:ascii="Times New Roman" w:eastAsia="Times New Roman" w:hAnsi="Times New Roman" w:cs="Times New Roman"/>
          <w:sz w:val="24"/>
          <w:szCs w:val="24"/>
          <w:lang w:eastAsia="ru-RU"/>
        </w:rPr>
        <w:t>, чтении и письме, включающей языковую и социокультурную компетенции, а также развитие учебно-познавательной и компенсаторной компетенций. Расширяется спектр социокультурных знаний и умений учащихся 6 класса с учетом их интересов и возрастных психологических особенностей на разных этапах основной школы. Целенаправленно формируются умения представлять свою страну, ее культуру средствами английского языка в условиях межкультурного общения.</w:t>
      </w:r>
      <w:r w:rsidR="00AB4F44">
        <w:rPr>
          <w:rFonts w:ascii="Times New Roman" w:eastAsia="Times New Roman" w:hAnsi="Times New Roman" w:cs="Times New Roman"/>
          <w:sz w:val="24"/>
          <w:szCs w:val="24"/>
          <w:lang w:eastAsia="ru-RU"/>
        </w:rPr>
        <w:t xml:space="preserve"> </w:t>
      </w:r>
      <w:r w:rsidR="00AB4F44" w:rsidRPr="00210E3F">
        <w:rPr>
          <w:rFonts w:ascii="Times New Roman" w:eastAsia="Times New Roman" w:hAnsi="Times New Roman" w:cs="Times New Roman"/>
          <w:sz w:val="24"/>
          <w:szCs w:val="24"/>
          <w:lang w:eastAsia="ru-RU"/>
        </w:rPr>
        <w:t xml:space="preserve">Продолжается развитие умений школьников компенсировать недостаток знаний и умений в английском языке, используя в процессе общения такие приемы, как языковая догадка, переспрос, </w:t>
      </w:r>
      <w:proofErr w:type="spellStart"/>
      <w:r w:rsidR="00AB4F44" w:rsidRPr="00210E3F">
        <w:rPr>
          <w:rFonts w:ascii="Times New Roman" w:eastAsia="Times New Roman" w:hAnsi="Times New Roman" w:cs="Times New Roman"/>
          <w:sz w:val="24"/>
          <w:szCs w:val="24"/>
          <w:lang w:eastAsia="ru-RU"/>
        </w:rPr>
        <w:t>перефраз</w:t>
      </w:r>
      <w:proofErr w:type="spellEnd"/>
      <w:r w:rsidR="00AB4F44" w:rsidRPr="00210E3F">
        <w:rPr>
          <w:rFonts w:ascii="Times New Roman" w:eastAsia="Times New Roman" w:hAnsi="Times New Roman" w:cs="Times New Roman"/>
          <w:sz w:val="24"/>
          <w:szCs w:val="24"/>
          <w:lang w:eastAsia="ru-RU"/>
        </w:rPr>
        <w:t>, жесты, мимика и др.</w:t>
      </w:r>
      <w:r w:rsidR="008916D7">
        <w:rPr>
          <w:rFonts w:ascii="Times New Roman" w:eastAsia="Times New Roman" w:hAnsi="Times New Roman" w:cs="Times New Roman"/>
          <w:sz w:val="24"/>
          <w:szCs w:val="24"/>
          <w:lang w:eastAsia="ru-RU"/>
        </w:rPr>
        <w:t xml:space="preserve"> </w:t>
      </w:r>
      <w:r w:rsidR="00AB4F44" w:rsidRPr="00210E3F">
        <w:rPr>
          <w:rFonts w:ascii="Times New Roman" w:eastAsia="Times New Roman" w:hAnsi="Times New Roman" w:cs="Times New Roman"/>
          <w:sz w:val="24"/>
          <w:szCs w:val="24"/>
          <w:lang w:eastAsia="ru-RU"/>
        </w:rPr>
        <w:t xml:space="preserve">Расширяется спектр </w:t>
      </w:r>
      <w:proofErr w:type="spellStart"/>
      <w:r w:rsidR="00AB4F44" w:rsidRPr="00210E3F">
        <w:rPr>
          <w:rFonts w:ascii="Times New Roman" w:eastAsia="Times New Roman" w:hAnsi="Times New Roman" w:cs="Times New Roman"/>
          <w:sz w:val="24"/>
          <w:szCs w:val="24"/>
          <w:lang w:eastAsia="ru-RU"/>
        </w:rPr>
        <w:t>общеучебных</w:t>
      </w:r>
      <w:proofErr w:type="spellEnd"/>
      <w:r w:rsidR="00AB4F44" w:rsidRPr="00210E3F">
        <w:rPr>
          <w:rFonts w:ascii="Times New Roman" w:eastAsia="Times New Roman" w:hAnsi="Times New Roman" w:cs="Times New Roman"/>
          <w:sz w:val="24"/>
          <w:szCs w:val="24"/>
          <w:lang w:eastAsia="ru-RU"/>
        </w:rPr>
        <w:t xml:space="preserve"> умений, таких, как умение пользоваться справочником учебника, двуязычным словарем, толковым английским словарем, Интернетом. Продолжается накопление лингвистических знаний, позволяющих не только пользоваться английским языком, но и осознавать особенности своего мышления на основе сопоставления английского языка с русским; формирование знаний о культуре, реалиях и традициях стран, говорящих на английском языке.</w:t>
      </w:r>
      <w:r w:rsidR="00AB4F44">
        <w:rPr>
          <w:rFonts w:ascii="Times New Roman" w:eastAsia="Times New Roman" w:hAnsi="Times New Roman" w:cs="Times New Roman"/>
          <w:sz w:val="24"/>
          <w:szCs w:val="24"/>
          <w:lang w:eastAsia="ru-RU"/>
        </w:rPr>
        <w:t xml:space="preserve"> </w:t>
      </w:r>
      <w:r w:rsidR="00AB4F44" w:rsidRPr="00210E3F">
        <w:rPr>
          <w:rFonts w:ascii="Times New Roman" w:eastAsia="Times New Roman" w:hAnsi="Times New Roman" w:cs="Times New Roman"/>
          <w:sz w:val="24"/>
          <w:szCs w:val="24"/>
          <w:lang w:eastAsia="ru-RU"/>
        </w:rPr>
        <w:t xml:space="preserve">Учащиеся приобретают опыт творческой и поисковой деятельности в процессе освоения таких способов познавательной деятельности, как проектная деятельность. Некоторые проекты носят </w:t>
      </w:r>
      <w:proofErr w:type="spellStart"/>
      <w:r w:rsidR="00AB4F44" w:rsidRPr="00210E3F">
        <w:rPr>
          <w:rFonts w:ascii="Times New Roman" w:eastAsia="Times New Roman" w:hAnsi="Times New Roman" w:cs="Times New Roman"/>
          <w:sz w:val="24"/>
          <w:szCs w:val="24"/>
          <w:lang w:eastAsia="ru-RU"/>
        </w:rPr>
        <w:t>межпредметный</w:t>
      </w:r>
      <w:proofErr w:type="spellEnd"/>
      <w:r w:rsidR="00AB4F44" w:rsidRPr="00210E3F">
        <w:rPr>
          <w:rFonts w:ascii="Times New Roman" w:eastAsia="Times New Roman" w:hAnsi="Times New Roman" w:cs="Times New Roman"/>
          <w:sz w:val="24"/>
          <w:szCs w:val="24"/>
          <w:lang w:eastAsia="ru-RU"/>
        </w:rPr>
        <w:t xml:space="preserve"> характер (например, обществоведение / география / история).</w:t>
      </w:r>
    </w:p>
    <w:p w:rsidR="00AB4F44" w:rsidRPr="00210E3F" w:rsidRDefault="00AB4F44" w:rsidP="00AC3716">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Обучение строится</w:t>
      </w:r>
      <w:r w:rsidRPr="00210E3F">
        <w:rPr>
          <w:rFonts w:ascii="Times New Roman" w:eastAsia="Times New Roman" w:hAnsi="Times New Roman" w:cs="Times New Roman"/>
          <w:bCs/>
          <w:iCs/>
          <w:sz w:val="24"/>
          <w:szCs w:val="24"/>
          <w:lang w:eastAsia="ru-RU"/>
        </w:rPr>
        <w:t xml:space="preserve"> по коммуникативно-тематическому принципу, согласно которому совмещаются наиболее типичные коммуникативные задачи, решаемые детьми обучаемого возраста. </w:t>
      </w:r>
      <w:r w:rsidRPr="002E7351">
        <w:rPr>
          <w:rFonts w:ascii="Times New Roman" w:eastAsia="Times New Roman" w:hAnsi="Times New Roman" w:cs="Times New Roman"/>
          <w:b/>
          <w:bCs/>
          <w:iCs/>
          <w:sz w:val="24"/>
          <w:szCs w:val="24"/>
          <w:lang w:eastAsia="ru-RU"/>
        </w:rPr>
        <w:t>В основу курса положены следующие принципы:</w:t>
      </w:r>
    </w:p>
    <w:p w:rsidR="00AB4F44" w:rsidRPr="00210E3F" w:rsidRDefault="00AB4F44" w:rsidP="00AC3716">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210E3F">
        <w:rPr>
          <w:rFonts w:ascii="Times New Roman" w:eastAsia="Times New Roman" w:hAnsi="Times New Roman" w:cs="Times New Roman"/>
          <w:bCs/>
          <w:iCs/>
          <w:sz w:val="24"/>
          <w:szCs w:val="24"/>
          <w:lang w:eastAsia="ru-RU"/>
        </w:rPr>
        <w:t>-личностно-ориентированный характер обучения, который позволяет организовать общение детей на основе их интересов, их интеллектуальной и речевой подготовки, их типологических, индивидуальных и возрастных особенностей;</w:t>
      </w:r>
    </w:p>
    <w:p w:rsidR="00AB4F44" w:rsidRPr="00210E3F" w:rsidRDefault="00AB4F44" w:rsidP="00AC3716">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210E3F">
        <w:rPr>
          <w:rFonts w:ascii="Times New Roman" w:eastAsia="Times New Roman" w:hAnsi="Times New Roman" w:cs="Times New Roman"/>
          <w:bCs/>
          <w:iCs/>
          <w:sz w:val="24"/>
          <w:szCs w:val="24"/>
          <w:lang w:eastAsia="ru-RU"/>
        </w:rPr>
        <w:t>-соблюдение деятельности характера обучения иностранному языку, что позволяет соблюдать равновесие между деятельностью, организованной на произвольной и непроизвольной основах;</w:t>
      </w:r>
    </w:p>
    <w:p w:rsidR="00AB4F44" w:rsidRPr="00210E3F" w:rsidRDefault="00AB4F44" w:rsidP="00AC3716">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210E3F">
        <w:rPr>
          <w:rFonts w:ascii="Times New Roman" w:eastAsia="Times New Roman" w:hAnsi="Times New Roman" w:cs="Times New Roman"/>
          <w:bCs/>
          <w:iCs/>
          <w:sz w:val="24"/>
          <w:szCs w:val="24"/>
          <w:lang w:eastAsia="ru-RU"/>
        </w:rPr>
        <w:t>-приоритет  коммуникативной цели в обучении английскому языку, что позволяет обучать детей на новом для них языке в устной и письменной формах непосредственно и опосредованно;</w:t>
      </w:r>
    </w:p>
    <w:p w:rsidR="00AB4F44" w:rsidRPr="00210E3F" w:rsidRDefault="00AB4F44" w:rsidP="00AC3716">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210E3F">
        <w:rPr>
          <w:rFonts w:ascii="Times New Roman" w:eastAsia="Times New Roman" w:hAnsi="Times New Roman" w:cs="Times New Roman"/>
          <w:bCs/>
          <w:iCs/>
          <w:sz w:val="24"/>
          <w:szCs w:val="24"/>
          <w:lang w:eastAsia="ru-RU"/>
        </w:rPr>
        <w:t xml:space="preserve">-сбалансированное обучение устным ( говорение и понимание на слух) и письменным ( чтение и письмо) формам общения, в том числе разным формам устно-речевого общения ( монологическая, диалогическая и </w:t>
      </w:r>
      <w:proofErr w:type="spellStart"/>
      <w:r w:rsidRPr="00210E3F">
        <w:rPr>
          <w:rFonts w:ascii="Times New Roman" w:eastAsia="Times New Roman" w:hAnsi="Times New Roman" w:cs="Times New Roman"/>
          <w:bCs/>
          <w:iCs/>
          <w:sz w:val="24"/>
          <w:szCs w:val="24"/>
          <w:lang w:eastAsia="ru-RU"/>
        </w:rPr>
        <w:t>полилогическая</w:t>
      </w:r>
      <w:proofErr w:type="spellEnd"/>
      <w:r w:rsidRPr="00210E3F">
        <w:rPr>
          <w:rFonts w:ascii="Times New Roman" w:eastAsia="Times New Roman" w:hAnsi="Times New Roman" w:cs="Times New Roman"/>
          <w:bCs/>
          <w:iCs/>
          <w:sz w:val="24"/>
          <w:szCs w:val="24"/>
          <w:lang w:eastAsia="ru-RU"/>
        </w:rPr>
        <w:t xml:space="preserve"> речь, а также разным стратегиям чтения ( с пониманием основного содержания, с полным пониманием, с извлечением нужной или интересующей информации);</w:t>
      </w:r>
    </w:p>
    <w:p w:rsidR="00AB4F44" w:rsidRPr="00210E3F" w:rsidRDefault="00AB4F44" w:rsidP="00AC3716">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210E3F">
        <w:rPr>
          <w:rFonts w:ascii="Times New Roman" w:eastAsia="Times New Roman" w:hAnsi="Times New Roman" w:cs="Times New Roman"/>
          <w:bCs/>
          <w:iCs/>
          <w:sz w:val="24"/>
          <w:szCs w:val="24"/>
          <w:lang w:eastAsia="ru-RU"/>
        </w:rPr>
        <w:lastRenderedPageBreak/>
        <w:t>-дифференцированный подход к овладению языковым материалом (лексическим и грамматическим) с учётом того, как этот материал будет использован в дальнейшем: для создания собственных высказываний ( продуктивно) или для понимания звучащих  или фиксированных в печатном виде высказывания других людей ( рецептивно);</w:t>
      </w:r>
    </w:p>
    <w:p w:rsidR="00AB4F44" w:rsidRPr="00210E3F" w:rsidRDefault="00AB4F44" w:rsidP="00AC3716">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210E3F">
        <w:rPr>
          <w:rFonts w:ascii="Times New Roman" w:eastAsia="Times New Roman" w:hAnsi="Times New Roman" w:cs="Times New Roman"/>
          <w:bCs/>
          <w:iCs/>
          <w:sz w:val="24"/>
          <w:szCs w:val="24"/>
          <w:lang w:eastAsia="ru-RU"/>
        </w:rPr>
        <w:t>-социокультурная напр</w:t>
      </w:r>
      <w:r>
        <w:rPr>
          <w:rFonts w:ascii="Times New Roman" w:eastAsia="Times New Roman" w:hAnsi="Times New Roman" w:cs="Times New Roman"/>
          <w:bCs/>
          <w:iCs/>
          <w:sz w:val="24"/>
          <w:szCs w:val="24"/>
          <w:lang w:eastAsia="ru-RU"/>
        </w:rPr>
        <w:t>а</w:t>
      </w:r>
      <w:r w:rsidRPr="00210E3F">
        <w:rPr>
          <w:rFonts w:ascii="Times New Roman" w:eastAsia="Times New Roman" w:hAnsi="Times New Roman" w:cs="Times New Roman"/>
          <w:bCs/>
          <w:iCs/>
          <w:sz w:val="24"/>
          <w:szCs w:val="24"/>
          <w:lang w:eastAsia="ru-RU"/>
        </w:rPr>
        <w:t>вленность, которая позволяет лучше овладеть английским языком через знакомство с бытом, культурой, реалиями, ценностными ориентирами людей, для которых английский язык является родным;</w:t>
      </w:r>
    </w:p>
    <w:p w:rsidR="00AB4F44" w:rsidRPr="00210E3F" w:rsidRDefault="00AB4F44" w:rsidP="00AC3716">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210E3F">
        <w:rPr>
          <w:rFonts w:ascii="Times New Roman" w:eastAsia="Times New Roman" w:hAnsi="Times New Roman" w:cs="Times New Roman"/>
          <w:bCs/>
          <w:iCs/>
          <w:sz w:val="24"/>
          <w:szCs w:val="24"/>
          <w:lang w:eastAsia="ru-RU"/>
        </w:rPr>
        <w:t xml:space="preserve">-преимущественное использование аутентичных текстов, что позволяет учесть перспективу выхода на требования к уровню </w:t>
      </w:r>
      <w:proofErr w:type="spellStart"/>
      <w:r w:rsidRPr="00210E3F">
        <w:rPr>
          <w:rFonts w:ascii="Times New Roman" w:eastAsia="Times New Roman" w:hAnsi="Times New Roman" w:cs="Times New Roman"/>
          <w:bCs/>
          <w:iCs/>
          <w:sz w:val="24"/>
          <w:szCs w:val="24"/>
          <w:lang w:eastAsia="ru-RU"/>
        </w:rPr>
        <w:t>обученности</w:t>
      </w:r>
      <w:proofErr w:type="spellEnd"/>
      <w:r w:rsidRPr="00210E3F">
        <w:rPr>
          <w:rFonts w:ascii="Times New Roman" w:eastAsia="Times New Roman" w:hAnsi="Times New Roman" w:cs="Times New Roman"/>
          <w:bCs/>
          <w:iCs/>
          <w:sz w:val="24"/>
          <w:szCs w:val="24"/>
          <w:lang w:eastAsia="ru-RU"/>
        </w:rPr>
        <w:t xml:space="preserve"> иностранным языкам;</w:t>
      </w:r>
    </w:p>
    <w:p w:rsidR="00AB4F44" w:rsidRPr="00210E3F" w:rsidRDefault="00AB4F44" w:rsidP="00AC3716">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210E3F">
        <w:rPr>
          <w:rFonts w:ascii="Times New Roman" w:eastAsia="Times New Roman" w:hAnsi="Times New Roman" w:cs="Times New Roman"/>
          <w:bCs/>
          <w:iCs/>
          <w:sz w:val="24"/>
          <w:szCs w:val="24"/>
          <w:lang w:eastAsia="ru-RU"/>
        </w:rPr>
        <w:t>-опора на опыт  учащихся в родном языке, что развивает познавательную активность учащихся по отношению к явлениям родного и английского языков, сопоставление двух языков на разных уровнях: языковом, речевом, социокультурном;</w:t>
      </w:r>
    </w:p>
    <w:p w:rsidR="008916D7" w:rsidRDefault="00AB4F44" w:rsidP="00AC3716">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210E3F">
        <w:rPr>
          <w:rFonts w:ascii="Times New Roman" w:eastAsia="Times New Roman" w:hAnsi="Times New Roman" w:cs="Times New Roman"/>
          <w:bCs/>
          <w:iCs/>
          <w:sz w:val="24"/>
          <w:szCs w:val="24"/>
          <w:lang w:eastAsia="ru-RU"/>
        </w:rPr>
        <w:t xml:space="preserve">-привлечение различных методов, приёмов и средств ( при условии их методической совместимости), позволяющих интенсифицировать учебный процесс и сделать его более увлекательным и эффективным: речевых и познавательных игр, лингвистических задач, создание благоприятного психологического климата, располагающего к общению, использованию  соответствующего </w:t>
      </w:r>
      <w:r>
        <w:rPr>
          <w:rFonts w:ascii="Times New Roman" w:eastAsia="Times New Roman" w:hAnsi="Times New Roman" w:cs="Times New Roman"/>
          <w:bCs/>
          <w:iCs/>
          <w:sz w:val="24"/>
          <w:szCs w:val="24"/>
          <w:lang w:eastAsia="ru-RU"/>
        </w:rPr>
        <w:t xml:space="preserve">материала, технических средств. </w:t>
      </w:r>
    </w:p>
    <w:p w:rsidR="008916D7" w:rsidRDefault="008916D7" w:rsidP="00AC3716">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p>
    <w:p w:rsidR="005148F4" w:rsidRPr="008916D7" w:rsidRDefault="008916D7" w:rsidP="00AC3716">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Pr>
          <w:rFonts w:ascii="Times New Roman" w:eastAsiaTheme="minorEastAsia" w:hAnsi="Times New Roman" w:cs="Times New Roman"/>
          <w:b/>
          <w:sz w:val="24"/>
          <w:szCs w:val="24"/>
          <w:lang w:eastAsia="ru-RU"/>
        </w:rPr>
        <w:t xml:space="preserve">                   </w:t>
      </w:r>
      <w:r w:rsidR="005148F4" w:rsidRPr="005148F4">
        <w:rPr>
          <w:rFonts w:ascii="Times New Roman" w:eastAsiaTheme="minorEastAsia" w:hAnsi="Times New Roman" w:cs="Times New Roman"/>
          <w:b/>
          <w:sz w:val="24"/>
          <w:szCs w:val="24"/>
          <w:lang w:eastAsia="ru-RU"/>
        </w:rPr>
        <w:t>Место предмета иностранны</w:t>
      </w:r>
      <w:r>
        <w:rPr>
          <w:rFonts w:ascii="Times New Roman" w:eastAsiaTheme="minorEastAsia" w:hAnsi="Times New Roman" w:cs="Times New Roman"/>
          <w:b/>
          <w:sz w:val="24"/>
          <w:szCs w:val="24"/>
          <w:lang w:eastAsia="ru-RU"/>
        </w:rPr>
        <w:t>й язык в базисном учебном плане</w:t>
      </w:r>
    </w:p>
    <w:p w:rsidR="005148F4" w:rsidRPr="00C81605" w:rsidRDefault="005148F4" w:rsidP="00AC3716">
      <w:pPr>
        <w:spacing w:after="0" w:line="240" w:lineRule="auto"/>
        <w:ind w:right="-222" w:firstLine="708"/>
        <w:jc w:val="both"/>
        <w:rPr>
          <w:rFonts w:ascii="Times New Roman" w:eastAsia="Times New Roman" w:hAnsi="Times New Roman" w:cs="Times New Roman"/>
          <w:sz w:val="24"/>
          <w:szCs w:val="24"/>
          <w:lang w:eastAsia="ru-RU"/>
        </w:rPr>
      </w:pPr>
      <w:r w:rsidRPr="00C81605">
        <w:rPr>
          <w:rFonts w:ascii="Times New Roman" w:eastAsia="Times New Roman" w:hAnsi="Times New Roman" w:cs="Times New Roman"/>
          <w:sz w:val="24"/>
          <w:szCs w:val="24"/>
          <w:lang w:eastAsia="ru-RU"/>
        </w:rPr>
        <w:t>Федеральный базисный учебный план для образовательных учреждений Российской Федерации отводит:</w:t>
      </w:r>
    </w:p>
    <w:p w:rsidR="005148F4" w:rsidRPr="00C81605" w:rsidRDefault="00AB4F44" w:rsidP="00AC3716">
      <w:pPr>
        <w:spacing w:after="0" w:line="240" w:lineRule="auto"/>
        <w:ind w:right="-2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148F4" w:rsidRPr="00C81605">
        <w:rPr>
          <w:rFonts w:ascii="Times New Roman" w:eastAsia="Times New Roman" w:hAnsi="Times New Roman" w:cs="Times New Roman"/>
          <w:sz w:val="24"/>
          <w:szCs w:val="24"/>
          <w:lang w:eastAsia="ru-RU"/>
        </w:rPr>
        <w:t>- 10</w:t>
      </w:r>
      <w:r w:rsidR="000F71C3" w:rsidRPr="00C81605">
        <w:rPr>
          <w:rFonts w:ascii="Times New Roman" w:eastAsia="Times New Roman" w:hAnsi="Times New Roman" w:cs="Times New Roman"/>
          <w:sz w:val="24"/>
          <w:szCs w:val="24"/>
          <w:lang w:eastAsia="ru-RU"/>
        </w:rPr>
        <w:t>5 часов</w:t>
      </w:r>
      <w:r w:rsidR="005148F4" w:rsidRPr="00C81605">
        <w:rPr>
          <w:rFonts w:ascii="Times New Roman" w:eastAsia="Times New Roman" w:hAnsi="Times New Roman" w:cs="Times New Roman"/>
          <w:sz w:val="24"/>
          <w:szCs w:val="24"/>
          <w:lang w:eastAsia="ru-RU"/>
        </w:rPr>
        <w:t xml:space="preserve"> для обязательного изучения учебного предмета на этапе основного (общего) образования из расчета 3-х учебных часов в неделю.</w:t>
      </w:r>
    </w:p>
    <w:p w:rsidR="00F73C43" w:rsidRDefault="008916D7" w:rsidP="00AC3716">
      <w:pPr>
        <w:tabs>
          <w:tab w:val="left" w:pos="-1418"/>
          <w:tab w:val="left" w:pos="709"/>
        </w:tabs>
        <w:spacing w:after="0" w:line="240" w:lineRule="auto"/>
        <w:ind w:firstLine="720"/>
        <w:jc w:val="both"/>
        <w:rPr>
          <w:rFonts w:ascii="Times New Roman" w:eastAsia="Times New Roman" w:hAnsi="Times New Roman" w:cs="Times New Roman"/>
          <w:sz w:val="24"/>
          <w:szCs w:val="24"/>
          <w:lang w:eastAsia="ru-RU"/>
        </w:rPr>
      </w:pPr>
      <w:r>
        <w:rPr>
          <w:rFonts w:ascii="Times New Roman" w:hAnsi="Times New Roman"/>
          <w:b/>
          <w:bCs/>
          <w:sz w:val="24"/>
          <w:szCs w:val="24"/>
        </w:rPr>
        <w:t xml:space="preserve">                               </w:t>
      </w:r>
      <w:r w:rsidR="00F73C43" w:rsidRPr="00F73C43">
        <w:rPr>
          <w:rFonts w:ascii="Times New Roman" w:hAnsi="Times New Roman"/>
          <w:b/>
          <w:bCs/>
          <w:sz w:val="24"/>
          <w:szCs w:val="24"/>
        </w:rPr>
        <w:t>Общая характеристика учебного предмета</w:t>
      </w:r>
      <w:r w:rsidR="00F73C43" w:rsidRPr="00A2477D">
        <w:rPr>
          <w:rFonts w:ascii="Times New Roman" w:eastAsia="Times New Roman" w:hAnsi="Times New Roman" w:cs="Times New Roman"/>
          <w:sz w:val="24"/>
          <w:szCs w:val="24"/>
          <w:lang w:eastAsia="ru-RU"/>
        </w:rPr>
        <w:t xml:space="preserve"> </w:t>
      </w:r>
    </w:p>
    <w:p w:rsidR="00A2477D" w:rsidRPr="00A2477D" w:rsidRDefault="00AB4F44" w:rsidP="00AC3716">
      <w:pPr>
        <w:tabs>
          <w:tab w:val="left" w:pos="-1418"/>
        </w:tabs>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2477D" w:rsidRPr="00A2477D">
        <w:rPr>
          <w:rFonts w:ascii="Times New Roman" w:eastAsia="Times New Roman" w:hAnsi="Times New Roman" w:cs="Times New Roman"/>
          <w:sz w:val="24"/>
          <w:szCs w:val="24"/>
          <w:lang w:eastAsia="ru-RU"/>
        </w:rPr>
        <w:t xml:space="preserve">Иностранный язык (в том числе английский) входит в общеобразовательную область «Филология». Язык является важнейшим средством </w:t>
      </w:r>
      <w:r>
        <w:rPr>
          <w:rFonts w:ascii="Times New Roman" w:eastAsia="Times New Roman" w:hAnsi="Times New Roman" w:cs="Times New Roman"/>
          <w:sz w:val="24"/>
          <w:szCs w:val="24"/>
          <w:lang w:eastAsia="ru-RU"/>
        </w:rPr>
        <w:t xml:space="preserve">  </w:t>
      </w:r>
      <w:r w:rsidR="00A2477D" w:rsidRPr="00A2477D">
        <w:rPr>
          <w:rFonts w:ascii="Times New Roman" w:eastAsia="Times New Roman" w:hAnsi="Times New Roman" w:cs="Times New Roman"/>
          <w:sz w:val="24"/>
          <w:szCs w:val="24"/>
          <w:lang w:eastAsia="ru-RU"/>
        </w:rPr>
        <w:t>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w:t>
      </w:r>
    </w:p>
    <w:p w:rsidR="00A2477D" w:rsidRPr="00A2477D" w:rsidRDefault="00A2477D" w:rsidP="00AC3716">
      <w:pPr>
        <w:spacing w:after="0" w:line="240" w:lineRule="auto"/>
        <w:ind w:firstLine="720"/>
        <w:jc w:val="both"/>
        <w:rPr>
          <w:rFonts w:ascii="Times New Roman" w:eastAsia="Times New Roman" w:hAnsi="Times New Roman" w:cs="Times New Roman"/>
          <w:sz w:val="24"/>
          <w:szCs w:val="24"/>
          <w:lang w:eastAsia="ru-RU"/>
        </w:rPr>
      </w:pPr>
      <w:r w:rsidRPr="00A2477D">
        <w:rPr>
          <w:rFonts w:ascii="Times New Roman" w:eastAsia="Times New Roman" w:hAnsi="Times New Roman" w:cs="Times New Roman"/>
          <w:sz w:val="24"/>
          <w:szCs w:val="24"/>
          <w:lang w:eastAsia="ru-RU"/>
        </w:rPr>
        <w:t>Иностранный язык как учебный предме</w:t>
      </w:r>
      <w:r>
        <w:rPr>
          <w:rFonts w:ascii="Times New Roman" w:eastAsia="Times New Roman" w:hAnsi="Times New Roman" w:cs="Times New Roman"/>
          <w:sz w:val="24"/>
          <w:szCs w:val="24"/>
          <w:lang w:eastAsia="ru-RU"/>
        </w:rPr>
        <w:t>т характеризуется:</w:t>
      </w:r>
    </w:p>
    <w:p w:rsidR="00A2477D" w:rsidRPr="00A2477D" w:rsidRDefault="00A2477D" w:rsidP="00AC3716">
      <w:pPr>
        <w:widowControl w:val="0"/>
        <w:numPr>
          <w:ilvl w:val="0"/>
          <w:numId w:val="12"/>
        </w:numPr>
        <w:spacing w:after="0" w:line="240" w:lineRule="auto"/>
        <w:ind w:left="0" w:firstLine="720"/>
        <w:jc w:val="both"/>
        <w:rPr>
          <w:rFonts w:ascii="Times New Roman" w:eastAsia="Times New Roman" w:hAnsi="Times New Roman" w:cs="Times New Roman"/>
          <w:sz w:val="24"/>
          <w:szCs w:val="24"/>
          <w:lang w:eastAsia="ru-RU"/>
        </w:rPr>
      </w:pPr>
      <w:proofErr w:type="spellStart"/>
      <w:r w:rsidRPr="00A2477D">
        <w:rPr>
          <w:rFonts w:ascii="Times New Roman" w:eastAsia="Times New Roman" w:hAnsi="Times New Roman" w:cs="Times New Roman"/>
          <w:sz w:val="24"/>
          <w:szCs w:val="24"/>
          <w:lang w:eastAsia="ru-RU"/>
        </w:rPr>
        <w:t>межпредметностью</w:t>
      </w:r>
      <w:proofErr w:type="spellEnd"/>
      <w:r w:rsidRPr="00A2477D">
        <w:rPr>
          <w:rFonts w:ascii="Times New Roman" w:eastAsia="Times New Roman" w:hAnsi="Times New Roman" w:cs="Times New Roman"/>
          <w:sz w:val="24"/>
          <w:szCs w:val="24"/>
          <w:lang w:eastAsia="ru-RU"/>
        </w:rPr>
        <w:t xml:space="preserve"> (содержанием речи на иностранном языке могут быть сведения из разных областей знания, например, литературы, искусства, истории, географии, математики и др.); </w:t>
      </w:r>
    </w:p>
    <w:p w:rsidR="00A2477D" w:rsidRPr="00A2477D" w:rsidRDefault="00A2477D" w:rsidP="00AC3716">
      <w:pPr>
        <w:widowControl w:val="0"/>
        <w:numPr>
          <w:ilvl w:val="0"/>
          <w:numId w:val="12"/>
        </w:numPr>
        <w:spacing w:after="0" w:line="240" w:lineRule="auto"/>
        <w:ind w:left="0" w:firstLine="720"/>
        <w:jc w:val="both"/>
        <w:rPr>
          <w:rFonts w:ascii="Times New Roman" w:eastAsia="Times New Roman" w:hAnsi="Times New Roman" w:cs="Times New Roman"/>
          <w:sz w:val="24"/>
          <w:szCs w:val="24"/>
          <w:lang w:eastAsia="ru-RU"/>
        </w:rPr>
      </w:pPr>
      <w:proofErr w:type="spellStart"/>
      <w:r w:rsidRPr="00A2477D">
        <w:rPr>
          <w:rFonts w:ascii="Times New Roman" w:eastAsia="Times New Roman" w:hAnsi="Times New Roman" w:cs="Times New Roman"/>
          <w:sz w:val="24"/>
          <w:szCs w:val="24"/>
          <w:lang w:eastAsia="ru-RU"/>
        </w:rPr>
        <w:t>многоуровневостью</w:t>
      </w:r>
      <w:proofErr w:type="spellEnd"/>
      <w:r w:rsidRPr="00A2477D">
        <w:rPr>
          <w:rFonts w:ascii="Times New Roman" w:eastAsia="Times New Roman" w:hAnsi="Times New Roman" w:cs="Times New Roman"/>
          <w:sz w:val="24"/>
          <w:szCs w:val="24"/>
          <w:lang w:eastAsia="ru-RU"/>
        </w:rPr>
        <w:t xml:space="preserve">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четырех видах речевой деятельности); </w:t>
      </w:r>
    </w:p>
    <w:p w:rsidR="00A2477D" w:rsidRPr="00A2477D" w:rsidRDefault="00A2477D" w:rsidP="00AC3716">
      <w:pPr>
        <w:widowControl w:val="0"/>
        <w:numPr>
          <w:ilvl w:val="0"/>
          <w:numId w:val="12"/>
        </w:numPr>
        <w:spacing w:after="0" w:line="240" w:lineRule="auto"/>
        <w:ind w:left="0" w:firstLine="720"/>
        <w:jc w:val="both"/>
        <w:rPr>
          <w:rFonts w:ascii="Times New Roman" w:eastAsia="Times New Roman" w:hAnsi="Times New Roman" w:cs="Times New Roman"/>
          <w:sz w:val="24"/>
          <w:szCs w:val="24"/>
          <w:lang w:eastAsia="ru-RU"/>
        </w:rPr>
      </w:pPr>
      <w:proofErr w:type="spellStart"/>
      <w:r w:rsidRPr="00A2477D">
        <w:rPr>
          <w:rFonts w:ascii="Times New Roman" w:eastAsia="Times New Roman" w:hAnsi="Times New Roman" w:cs="Times New Roman"/>
          <w:sz w:val="24"/>
          <w:szCs w:val="24"/>
          <w:lang w:eastAsia="ru-RU"/>
        </w:rPr>
        <w:t>полифункциональностью</w:t>
      </w:r>
      <w:proofErr w:type="spellEnd"/>
      <w:r w:rsidRPr="00A2477D">
        <w:rPr>
          <w:rFonts w:ascii="Times New Roman" w:eastAsia="Times New Roman" w:hAnsi="Times New Roman" w:cs="Times New Roman"/>
          <w:sz w:val="24"/>
          <w:szCs w:val="24"/>
          <w:lang w:eastAsia="ru-RU"/>
        </w:rPr>
        <w:t xml:space="preserve"> (может выступать как цель обучения и как средство приобретения сведений в самых различных областях знания).</w:t>
      </w:r>
    </w:p>
    <w:p w:rsidR="00A2477D" w:rsidRPr="00A2477D" w:rsidRDefault="00A2477D" w:rsidP="00AC3716">
      <w:pPr>
        <w:spacing w:after="0" w:line="240" w:lineRule="auto"/>
        <w:ind w:firstLine="720"/>
        <w:jc w:val="both"/>
        <w:rPr>
          <w:rFonts w:ascii="Times New Roman" w:eastAsia="Times New Roman" w:hAnsi="Times New Roman" w:cs="Times New Roman"/>
          <w:sz w:val="24"/>
          <w:szCs w:val="24"/>
          <w:lang w:eastAsia="ru-RU"/>
        </w:rPr>
      </w:pPr>
      <w:r w:rsidRPr="00A2477D">
        <w:rPr>
          <w:rFonts w:ascii="Times New Roman" w:eastAsia="Times New Roman" w:hAnsi="Times New Roman" w:cs="Times New Roman"/>
          <w:sz w:val="24"/>
          <w:szCs w:val="24"/>
          <w:lang w:eastAsia="ru-RU"/>
        </w:rPr>
        <w:t xml:space="preserve">Являясь существенным элементом культуры народа – носителя данного языка и средством передачи ее другим, иностранный язык способствует формированию у школьников целостной картины мира. Владение иностранным языком повышает уровень гуманитарного образования школьников, способствует формированию личности и ее социальной адаптации к условиям постоянно меняющегося поликультурного, </w:t>
      </w:r>
      <w:proofErr w:type="spellStart"/>
      <w:r w:rsidRPr="00A2477D">
        <w:rPr>
          <w:rFonts w:ascii="Times New Roman" w:eastAsia="Times New Roman" w:hAnsi="Times New Roman" w:cs="Times New Roman"/>
          <w:sz w:val="24"/>
          <w:szCs w:val="24"/>
          <w:lang w:eastAsia="ru-RU"/>
        </w:rPr>
        <w:t>полиязычного</w:t>
      </w:r>
      <w:proofErr w:type="spellEnd"/>
      <w:r w:rsidRPr="00A2477D">
        <w:rPr>
          <w:rFonts w:ascii="Times New Roman" w:eastAsia="Times New Roman" w:hAnsi="Times New Roman" w:cs="Times New Roman"/>
          <w:sz w:val="24"/>
          <w:szCs w:val="24"/>
          <w:lang w:eastAsia="ru-RU"/>
        </w:rPr>
        <w:t xml:space="preserve"> мира. </w:t>
      </w:r>
    </w:p>
    <w:p w:rsidR="00A2477D" w:rsidRPr="00A2477D" w:rsidRDefault="00A2477D" w:rsidP="00AC3716">
      <w:pPr>
        <w:spacing w:after="0" w:line="240" w:lineRule="auto"/>
        <w:ind w:firstLine="720"/>
        <w:jc w:val="both"/>
        <w:rPr>
          <w:rFonts w:ascii="Times New Roman" w:eastAsia="Times New Roman" w:hAnsi="Times New Roman" w:cs="Times New Roman"/>
          <w:sz w:val="24"/>
          <w:szCs w:val="24"/>
          <w:lang w:eastAsia="ru-RU"/>
        </w:rPr>
      </w:pPr>
      <w:r w:rsidRPr="00A2477D">
        <w:rPr>
          <w:rFonts w:ascii="Times New Roman" w:eastAsia="Times New Roman" w:hAnsi="Times New Roman" w:cs="Times New Roman"/>
          <w:sz w:val="24"/>
          <w:szCs w:val="24"/>
          <w:lang w:eastAsia="ru-RU"/>
        </w:rPr>
        <w:t>Иностранный язык расширяет лингвистический кругозор учащихся, способствует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w:t>
      </w:r>
    </w:p>
    <w:p w:rsidR="008916D7" w:rsidRDefault="005148F4" w:rsidP="00AC3716">
      <w:pPr>
        <w:shd w:val="clear" w:color="auto" w:fill="FFFFFF"/>
        <w:spacing w:after="0"/>
        <w:ind w:right="-222"/>
        <w:jc w:val="both"/>
        <w:outlineLvl w:val="0"/>
        <w:rPr>
          <w:rFonts w:ascii="Times New Roman" w:eastAsiaTheme="minorEastAsia" w:hAnsi="Times New Roman" w:cs="Times New Roman"/>
          <w:b/>
          <w:sz w:val="24"/>
          <w:szCs w:val="24"/>
          <w:lang w:eastAsia="ru-RU"/>
        </w:rPr>
      </w:pPr>
      <w:r w:rsidRPr="005148F4">
        <w:rPr>
          <w:rFonts w:ascii="Times New Roman" w:eastAsiaTheme="minorEastAsia" w:hAnsi="Times New Roman" w:cs="Times New Roman"/>
          <w:b/>
          <w:sz w:val="24"/>
          <w:szCs w:val="24"/>
          <w:lang w:eastAsia="ru-RU"/>
        </w:rPr>
        <w:t xml:space="preserve">            </w:t>
      </w:r>
    </w:p>
    <w:p w:rsidR="008916D7" w:rsidRDefault="008916D7" w:rsidP="00AC3716">
      <w:pPr>
        <w:shd w:val="clear" w:color="auto" w:fill="FFFFFF"/>
        <w:spacing w:after="0"/>
        <w:ind w:right="-222"/>
        <w:jc w:val="both"/>
        <w:outlineLvl w:val="0"/>
        <w:rPr>
          <w:rFonts w:ascii="Times New Roman" w:eastAsiaTheme="minorEastAsia" w:hAnsi="Times New Roman" w:cs="Times New Roman"/>
          <w:b/>
          <w:sz w:val="24"/>
          <w:szCs w:val="24"/>
          <w:lang w:eastAsia="ru-RU"/>
        </w:rPr>
      </w:pPr>
    </w:p>
    <w:p w:rsidR="008916D7" w:rsidRDefault="008916D7" w:rsidP="00AC3716">
      <w:pPr>
        <w:shd w:val="clear" w:color="auto" w:fill="FFFFFF"/>
        <w:spacing w:after="0"/>
        <w:ind w:right="-222"/>
        <w:jc w:val="both"/>
        <w:outlineLvl w:val="0"/>
        <w:rPr>
          <w:rFonts w:ascii="Times New Roman" w:eastAsiaTheme="minorEastAsia" w:hAnsi="Times New Roman" w:cs="Times New Roman"/>
          <w:b/>
          <w:sz w:val="24"/>
          <w:szCs w:val="24"/>
          <w:lang w:eastAsia="ru-RU"/>
        </w:rPr>
      </w:pPr>
    </w:p>
    <w:p w:rsidR="005148F4" w:rsidRDefault="008916D7" w:rsidP="00AC3716">
      <w:pPr>
        <w:shd w:val="clear" w:color="auto" w:fill="FFFFFF"/>
        <w:spacing w:after="0"/>
        <w:ind w:right="-222"/>
        <w:jc w:val="both"/>
        <w:outlineLvl w:val="0"/>
        <w:rPr>
          <w:rFonts w:ascii="Times New Roman" w:eastAsia="Times New Roman" w:hAnsi="Times New Roman" w:cs="Times New Roman"/>
          <w:b/>
          <w:bCs/>
          <w:iCs/>
          <w:sz w:val="24"/>
          <w:szCs w:val="24"/>
          <w:lang w:eastAsia="ru-RU"/>
        </w:rPr>
      </w:pPr>
      <w:r>
        <w:rPr>
          <w:rFonts w:ascii="Times New Roman" w:eastAsiaTheme="minorEastAsia" w:hAnsi="Times New Roman" w:cs="Times New Roman"/>
          <w:b/>
          <w:sz w:val="24"/>
          <w:szCs w:val="24"/>
          <w:lang w:eastAsia="ru-RU"/>
        </w:rPr>
        <w:lastRenderedPageBreak/>
        <w:t xml:space="preserve">                                                           </w:t>
      </w:r>
      <w:r w:rsidR="005148F4" w:rsidRPr="005148F4">
        <w:rPr>
          <w:rFonts w:ascii="Times New Roman" w:eastAsiaTheme="minorEastAsia" w:hAnsi="Times New Roman" w:cs="Times New Roman"/>
          <w:b/>
          <w:sz w:val="24"/>
          <w:szCs w:val="24"/>
          <w:lang w:eastAsia="ru-RU"/>
        </w:rPr>
        <w:t>Ц</w:t>
      </w:r>
      <w:r w:rsidR="005148F4" w:rsidRPr="005148F4">
        <w:rPr>
          <w:rFonts w:ascii="Times New Roman" w:eastAsia="Times New Roman" w:hAnsi="Times New Roman" w:cs="Times New Roman"/>
          <w:b/>
          <w:bCs/>
          <w:iCs/>
          <w:sz w:val="24"/>
          <w:szCs w:val="24"/>
          <w:lang w:eastAsia="ru-RU"/>
        </w:rPr>
        <w:t xml:space="preserve">ель и задачи </w:t>
      </w:r>
      <w:r w:rsidR="008D3862">
        <w:rPr>
          <w:rFonts w:ascii="Times New Roman" w:eastAsia="Times New Roman" w:hAnsi="Times New Roman" w:cs="Times New Roman"/>
          <w:b/>
          <w:bCs/>
          <w:iCs/>
          <w:sz w:val="24"/>
          <w:szCs w:val="24"/>
          <w:lang w:eastAsia="ru-RU"/>
        </w:rPr>
        <w:t>курса</w:t>
      </w:r>
    </w:p>
    <w:p w:rsidR="00A2477D" w:rsidRPr="00A2477D" w:rsidRDefault="000F71C3" w:rsidP="00AC3716">
      <w:pPr>
        <w:shd w:val="clear" w:color="auto" w:fill="FFFFFF"/>
        <w:autoSpaceDE w:val="0"/>
        <w:autoSpaceDN w:val="0"/>
        <w:adjustRightInd w:val="0"/>
        <w:spacing w:line="240" w:lineRule="auto"/>
        <w:jc w:val="both"/>
        <w:rPr>
          <w:rFonts w:ascii="Times New Roman" w:eastAsia="Times New Roman" w:hAnsi="Times New Roman" w:cs="Times New Roman"/>
          <w:sz w:val="24"/>
          <w:szCs w:val="24"/>
          <w:lang w:eastAsia="ru-RU"/>
        </w:rPr>
      </w:pPr>
      <w:r w:rsidRPr="00152959">
        <w:rPr>
          <w:rFonts w:ascii="Times New Roman" w:eastAsia="Calibri" w:hAnsi="Times New Roman" w:cs="Times New Roman"/>
          <w:sz w:val="24"/>
          <w:szCs w:val="24"/>
        </w:rPr>
        <w:t xml:space="preserve">    </w:t>
      </w:r>
      <w:r w:rsidR="00152959" w:rsidRPr="00152959">
        <w:rPr>
          <w:rFonts w:ascii="Times New Roman" w:eastAsia="Calibri" w:hAnsi="Times New Roman" w:cs="Times New Roman"/>
          <w:iCs/>
          <w:sz w:val="24"/>
          <w:szCs w:val="24"/>
        </w:rPr>
        <w:t>Основной целью</w:t>
      </w:r>
      <w:r w:rsidR="00152959" w:rsidRPr="000F71C3">
        <w:rPr>
          <w:rFonts w:ascii="Times New Roman" w:eastAsia="Calibri" w:hAnsi="Times New Roman" w:cs="Times New Roman"/>
          <w:sz w:val="24"/>
          <w:szCs w:val="24"/>
        </w:rPr>
        <w:t xml:space="preserve"> обучения английскому языку</w:t>
      </w:r>
      <w:r w:rsidR="00152959">
        <w:rPr>
          <w:rFonts w:ascii="Times New Roman" w:eastAsia="Calibri" w:hAnsi="Times New Roman" w:cs="Times New Roman"/>
          <w:sz w:val="24"/>
          <w:szCs w:val="24"/>
        </w:rPr>
        <w:t xml:space="preserve"> является</w:t>
      </w:r>
      <w:r w:rsidR="00A2477D" w:rsidRPr="00A2477D">
        <w:rPr>
          <w:rFonts w:ascii="Times New Roman" w:eastAsia="Times New Roman" w:hAnsi="Times New Roman" w:cs="Times New Roman"/>
          <w:b/>
          <w:bCs/>
          <w:color w:val="000000"/>
          <w:sz w:val="24"/>
          <w:szCs w:val="24"/>
          <w:lang w:eastAsia="ru-RU"/>
        </w:rPr>
        <w:t xml:space="preserve">: развитие    </w:t>
      </w:r>
      <w:r w:rsidR="00A2477D" w:rsidRPr="00A2477D">
        <w:rPr>
          <w:rFonts w:ascii="Times New Roman" w:eastAsia="Times New Roman" w:hAnsi="Times New Roman" w:cs="Times New Roman"/>
          <w:color w:val="000000"/>
          <w:sz w:val="24"/>
          <w:szCs w:val="24"/>
          <w:lang w:eastAsia="ru-RU"/>
        </w:rPr>
        <w:t>иноязычной    коммуникативной    компетенции    в    совокупности    её составляющих   -   речевой,    языковой,    социокультурной,    компенсаторной,    учебно-познавательной:</w:t>
      </w:r>
    </w:p>
    <w:p w:rsidR="00A2477D" w:rsidRPr="00A2477D" w:rsidRDefault="00A2477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2477D">
        <w:rPr>
          <w:rFonts w:ascii="Times New Roman" w:eastAsia="Times New Roman" w:hAnsi="Times New Roman" w:cs="Times New Roman"/>
          <w:color w:val="000000"/>
          <w:sz w:val="24"/>
          <w:szCs w:val="24"/>
          <w:lang w:eastAsia="ru-RU"/>
        </w:rPr>
        <w:t xml:space="preserve">•    </w:t>
      </w:r>
      <w:r w:rsidRPr="00A2477D">
        <w:rPr>
          <w:rFonts w:ascii="Times New Roman" w:eastAsia="Times New Roman" w:hAnsi="Times New Roman" w:cs="Times New Roman"/>
          <w:b/>
          <w:bCs/>
          <w:color w:val="000000"/>
          <w:sz w:val="24"/>
          <w:szCs w:val="24"/>
          <w:lang w:eastAsia="ru-RU"/>
        </w:rPr>
        <w:t xml:space="preserve">речевая компетенция </w:t>
      </w:r>
      <w:r w:rsidRPr="00A2477D">
        <w:rPr>
          <w:rFonts w:ascii="Times New Roman" w:eastAsia="Times New Roman" w:hAnsi="Times New Roman" w:cs="Times New Roman"/>
          <w:color w:val="000000"/>
          <w:sz w:val="24"/>
          <w:szCs w:val="24"/>
          <w:lang w:eastAsia="ru-RU"/>
        </w:rPr>
        <w:t xml:space="preserve">- развитие коммуникативных умений в четырех основных видах речевой деятельности (говорении, </w:t>
      </w:r>
      <w:proofErr w:type="spellStart"/>
      <w:r w:rsidRPr="00A2477D">
        <w:rPr>
          <w:rFonts w:ascii="Times New Roman" w:eastAsia="Times New Roman" w:hAnsi="Times New Roman" w:cs="Times New Roman"/>
          <w:color w:val="000000"/>
          <w:sz w:val="24"/>
          <w:szCs w:val="24"/>
          <w:lang w:eastAsia="ru-RU"/>
        </w:rPr>
        <w:t>аудировании</w:t>
      </w:r>
      <w:proofErr w:type="spellEnd"/>
      <w:r w:rsidRPr="00A2477D">
        <w:rPr>
          <w:rFonts w:ascii="Times New Roman" w:eastAsia="Times New Roman" w:hAnsi="Times New Roman" w:cs="Times New Roman"/>
          <w:color w:val="000000"/>
          <w:sz w:val="24"/>
          <w:szCs w:val="24"/>
          <w:lang w:eastAsia="ru-RU"/>
        </w:rPr>
        <w:t>, чтении, письме);</w:t>
      </w:r>
    </w:p>
    <w:p w:rsidR="00A2477D" w:rsidRPr="00A2477D" w:rsidRDefault="00A2477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2477D">
        <w:rPr>
          <w:rFonts w:ascii="Times New Roman" w:eastAsia="Times New Roman" w:hAnsi="Times New Roman" w:cs="Times New Roman"/>
          <w:color w:val="000000"/>
          <w:sz w:val="24"/>
          <w:szCs w:val="24"/>
          <w:lang w:eastAsia="ru-RU"/>
        </w:rPr>
        <w:t xml:space="preserve">•    </w:t>
      </w:r>
      <w:r w:rsidRPr="00A2477D">
        <w:rPr>
          <w:rFonts w:ascii="Times New Roman" w:eastAsia="Times New Roman" w:hAnsi="Times New Roman" w:cs="Times New Roman"/>
          <w:b/>
          <w:bCs/>
          <w:color w:val="000000"/>
          <w:sz w:val="24"/>
          <w:szCs w:val="24"/>
          <w:lang w:eastAsia="ru-RU"/>
        </w:rPr>
        <w:t xml:space="preserve">языковая компетенция </w:t>
      </w:r>
      <w:r w:rsidRPr="00A2477D">
        <w:rPr>
          <w:rFonts w:ascii="Times New Roman" w:eastAsia="Times New Roman" w:hAnsi="Times New Roman" w:cs="Times New Roman"/>
          <w:color w:val="000000"/>
          <w:sz w:val="24"/>
          <w:szCs w:val="24"/>
          <w:lang w:eastAsia="ru-RU"/>
        </w:rPr>
        <w:t>- овладение новыми языковыми средствами (фонетическими, орфографическими, лексическими, грамматическими) в соответствии с темами, сферами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p>
    <w:p w:rsidR="00A2477D" w:rsidRPr="00A2477D" w:rsidRDefault="00A2477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2477D">
        <w:rPr>
          <w:rFonts w:ascii="Times New Roman" w:eastAsia="Times New Roman" w:hAnsi="Times New Roman" w:cs="Times New Roman"/>
          <w:color w:val="000000"/>
          <w:sz w:val="24"/>
          <w:szCs w:val="24"/>
          <w:lang w:eastAsia="ru-RU"/>
        </w:rPr>
        <w:t xml:space="preserve">•    </w:t>
      </w:r>
      <w:r w:rsidRPr="00A2477D">
        <w:rPr>
          <w:rFonts w:ascii="Times New Roman" w:eastAsia="Times New Roman" w:hAnsi="Times New Roman" w:cs="Times New Roman"/>
          <w:b/>
          <w:bCs/>
          <w:color w:val="000000"/>
          <w:sz w:val="24"/>
          <w:szCs w:val="24"/>
          <w:lang w:eastAsia="ru-RU"/>
        </w:rPr>
        <w:t xml:space="preserve">социокультурная компетенция </w:t>
      </w:r>
      <w:r w:rsidRPr="00A2477D">
        <w:rPr>
          <w:rFonts w:ascii="Times New Roman" w:eastAsia="Times New Roman" w:hAnsi="Times New Roman" w:cs="Times New Roman"/>
          <w:color w:val="000000"/>
          <w:sz w:val="24"/>
          <w:szCs w:val="24"/>
          <w:lang w:eastAsia="ru-RU"/>
        </w:rPr>
        <w:t xml:space="preserve">- приобщение учащихся к культуре, традициям и реалиям стран изучаемого иностранного языка в рамках тех тем, сфер и ситуаций общения, отвечающих опыту, интересам, психологическим особенностям учащихся </w:t>
      </w:r>
      <w:r w:rsidR="00152959">
        <w:rPr>
          <w:rFonts w:ascii="Times New Roman" w:eastAsia="Times New Roman" w:hAnsi="Times New Roman" w:cs="Times New Roman"/>
          <w:color w:val="000000"/>
          <w:sz w:val="24"/>
          <w:szCs w:val="24"/>
          <w:lang w:eastAsia="ru-RU"/>
        </w:rPr>
        <w:t xml:space="preserve">6 </w:t>
      </w:r>
      <w:r w:rsidRPr="00A2477D">
        <w:rPr>
          <w:rFonts w:ascii="Times New Roman" w:eastAsia="Times New Roman" w:hAnsi="Times New Roman" w:cs="Times New Roman"/>
          <w:color w:val="000000"/>
          <w:sz w:val="24"/>
          <w:szCs w:val="24"/>
          <w:lang w:eastAsia="ru-RU"/>
        </w:rPr>
        <w:t>класса; формирование умения представлять свою страну, её культуру в условиях иноязычного межкультурного общения;</w:t>
      </w:r>
    </w:p>
    <w:p w:rsidR="00A2477D" w:rsidRPr="00A2477D" w:rsidRDefault="00A2477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2477D">
        <w:rPr>
          <w:rFonts w:ascii="Times New Roman" w:eastAsia="Times New Roman" w:hAnsi="Times New Roman" w:cs="Times New Roman"/>
          <w:color w:val="000000"/>
          <w:sz w:val="24"/>
          <w:szCs w:val="24"/>
          <w:lang w:eastAsia="ru-RU"/>
        </w:rPr>
        <w:t xml:space="preserve">•    </w:t>
      </w:r>
      <w:r w:rsidRPr="00A2477D">
        <w:rPr>
          <w:rFonts w:ascii="Times New Roman" w:eastAsia="Times New Roman" w:hAnsi="Times New Roman" w:cs="Times New Roman"/>
          <w:b/>
          <w:bCs/>
          <w:color w:val="000000"/>
          <w:sz w:val="24"/>
          <w:szCs w:val="24"/>
          <w:lang w:eastAsia="ru-RU"/>
        </w:rPr>
        <w:t xml:space="preserve">компенсаторная компетенция </w:t>
      </w:r>
      <w:r w:rsidRPr="00A2477D">
        <w:rPr>
          <w:rFonts w:ascii="Times New Roman" w:eastAsia="Times New Roman" w:hAnsi="Times New Roman" w:cs="Times New Roman"/>
          <w:color w:val="000000"/>
          <w:sz w:val="24"/>
          <w:szCs w:val="24"/>
          <w:lang w:eastAsia="ru-RU"/>
        </w:rPr>
        <w:t>- развитие умений выходить из положения в условиях дефицита языковых средств при получении и передаче информации;</w:t>
      </w:r>
    </w:p>
    <w:p w:rsidR="00A2477D" w:rsidRPr="00A2477D" w:rsidRDefault="00A2477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2477D">
        <w:rPr>
          <w:rFonts w:ascii="Times New Roman" w:eastAsia="Times New Roman" w:hAnsi="Times New Roman" w:cs="Times New Roman"/>
          <w:color w:val="000000"/>
          <w:sz w:val="24"/>
          <w:szCs w:val="24"/>
          <w:lang w:eastAsia="ru-RU"/>
        </w:rPr>
        <w:t xml:space="preserve">•    </w:t>
      </w:r>
      <w:r w:rsidRPr="00A2477D">
        <w:rPr>
          <w:rFonts w:ascii="Times New Roman" w:eastAsia="Times New Roman" w:hAnsi="Times New Roman" w:cs="Times New Roman"/>
          <w:b/>
          <w:bCs/>
          <w:color w:val="000000"/>
          <w:sz w:val="24"/>
          <w:szCs w:val="24"/>
          <w:lang w:eastAsia="ru-RU"/>
        </w:rPr>
        <w:t xml:space="preserve">учебно-познавательная компетенция </w:t>
      </w:r>
      <w:r w:rsidRPr="00A2477D">
        <w:rPr>
          <w:rFonts w:ascii="Times New Roman" w:eastAsia="Times New Roman" w:hAnsi="Times New Roman" w:cs="Times New Roman"/>
          <w:color w:val="000000"/>
          <w:sz w:val="24"/>
          <w:szCs w:val="24"/>
          <w:lang w:eastAsia="ru-RU"/>
        </w:rPr>
        <w:t>-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
    <w:p w:rsidR="00A2477D" w:rsidRPr="00152959" w:rsidRDefault="00A2477D" w:rsidP="00AC3716">
      <w:pPr>
        <w:pStyle w:val="a3"/>
        <w:numPr>
          <w:ilvl w:val="0"/>
          <w:numId w:val="3"/>
        </w:numPr>
        <w:shd w:val="clear" w:color="auto" w:fill="FFFFFF"/>
        <w:tabs>
          <w:tab w:val="left" w:pos="426"/>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152959">
        <w:rPr>
          <w:rFonts w:ascii="Times New Roman" w:eastAsia="Times New Roman" w:hAnsi="Times New Roman" w:cs="Times New Roman"/>
          <w:b/>
          <w:bCs/>
          <w:color w:val="000000"/>
          <w:sz w:val="24"/>
          <w:szCs w:val="24"/>
        </w:rPr>
        <w:t xml:space="preserve">развитие и воспитание </w:t>
      </w:r>
      <w:r w:rsidRPr="00152959">
        <w:rPr>
          <w:rFonts w:ascii="Times New Roman" w:eastAsia="Times New Roman" w:hAnsi="Times New Roman" w:cs="Times New Roman"/>
          <w:color w:val="000000"/>
          <w:sz w:val="24"/>
          <w:szCs w:val="24"/>
        </w:rPr>
        <w:t>у школьников понимания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проявлению иной культуры.</w:t>
      </w:r>
    </w:p>
    <w:p w:rsidR="00144D1E" w:rsidRPr="00144D1E" w:rsidRDefault="000F71C3" w:rsidP="00AC3716">
      <w:pPr>
        <w:spacing w:after="0" w:line="240" w:lineRule="auto"/>
        <w:jc w:val="both"/>
        <w:rPr>
          <w:rFonts w:ascii="Times New Roman" w:hAnsi="Times New Roman"/>
          <w:sz w:val="20"/>
          <w:szCs w:val="20"/>
        </w:rPr>
      </w:pPr>
      <w:r w:rsidRPr="000F71C3">
        <w:rPr>
          <w:rFonts w:ascii="Times New Roman" w:eastAsia="Calibri" w:hAnsi="Times New Roman" w:cs="Times New Roman"/>
          <w:sz w:val="24"/>
          <w:szCs w:val="24"/>
        </w:rPr>
        <w:t xml:space="preserve"> </w:t>
      </w:r>
      <w:r w:rsidR="00152959">
        <w:rPr>
          <w:rFonts w:ascii="Times New Roman" w:eastAsia="Calibri" w:hAnsi="Times New Roman" w:cs="Times New Roman"/>
          <w:sz w:val="24"/>
          <w:szCs w:val="24"/>
        </w:rPr>
        <w:t xml:space="preserve">    </w:t>
      </w:r>
      <w:r w:rsidR="00144D1E" w:rsidRPr="00144D1E">
        <w:rPr>
          <w:rFonts w:ascii="Times New Roman" w:eastAsia="Times New Roman" w:hAnsi="Times New Roman" w:cs="Times New Roman"/>
          <w:sz w:val="24"/>
          <w:szCs w:val="24"/>
          <w:lang w:eastAsia="ru-RU"/>
        </w:rPr>
        <w:t xml:space="preserve">Для достижения поставленных целей решаются следующие </w:t>
      </w:r>
      <w:r w:rsidR="00144D1E" w:rsidRPr="00144D1E">
        <w:rPr>
          <w:rFonts w:ascii="Times New Roman" w:eastAsia="Times New Roman" w:hAnsi="Times New Roman" w:cs="Times New Roman"/>
          <w:b/>
          <w:i/>
          <w:sz w:val="24"/>
          <w:szCs w:val="24"/>
          <w:u w:val="single"/>
          <w:lang w:eastAsia="ru-RU"/>
        </w:rPr>
        <w:t>задачи</w:t>
      </w:r>
      <w:r w:rsidR="00144D1E" w:rsidRPr="00144D1E">
        <w:rPr>
          <w:rFonts w:ascii="Times New Roman" w:eastAsia="Times New Roman" w:hAnsi="Times New Roman" w:cs="Times New Roman"/>
          <w:sz w:val="24"/>
          <w:szCs w:val="24"/>
          <w:lang w:eastAsia="ru-RU"/>
        </w:rPr>
        <w:t>:</w:t>
      </w:r>
    </w:p>
    <w:p w:rsidR="00144D1E" w:rsidRPr="00152959" w:rsidRDefault="00144D1E" w:rsidP="00AC3716">
      <w:pPr>
        <w:numPr>
          <w:ilvl w:val="0"/>
          <w:numId w:val="8"/>
        </w:numPr>
        <w:spacing w:after="0" w:line="240" w:lineRule="auto"/>
        <w:jc w:val="both"/>
        <w:rPr>
          <w:rFonts w:ascii="Times New Roman" w:hAnsi="Times New Roman"/>
          <w:sz w:val="24"/>
          <w:szCs w:val="24"/>
        </w:rPr>
      </w:pPr>
      <w:r w:rsidRPr="00152959">
        <w:rPr>
          <w:rFonts w:ascii="Times New Roman" w:hAnsi="Times New Roman"/>
          <w:sz w:val="24"/>
          <w:szCs w:val="24"/>
        </w:rPr>
        <w:t xml:space="preserve">развивать сформированные на базе начальной школы коммуникативные умения в говорении, </w:t>
      </w:r>
      <w:proofErr w:type="spellStart"/>
      <w:r w:rsidRPr="00152959">
        <w:rPr>
          <w:rFonts w:ascii="Times New Roman" w:hAnsi="Times New Roman"/>
          <w:sz w:val="24"/>
          <w:szCs w:val="24"/>
        </w:rPr>
        <w:t>аудировании</w:t>
      </w:r>
      <w:proofErr w:type="spellEnd"/>
      <w:r w:rsidRPr="00152959">
        <w:rPr>
          <w:rFonts w:ascii="Times New Roman" w:hAnsi="Times New Roman"/>
          <w:sz w:val="24"/>
          <w:szCs w:val="24"/>
        </w:rPr>
        <w:t xml:space="preserve">, чтении, письме с тем, чтобы школьники достигли общеевропейского </w:t>
      </w:r>
      <w:proofErr w:type="spellStart"/>
      <w:r w:rsidRPr="00152959">
        <w:rPr>
          <w:rFonts w:ascii="Times New Roman" w:hAnsi="Times New Roman"/>
          <w:sz w:val="24"/>
          <w:szCs w:val="24"/>
        </w:rPr>
        <w:t>допорогового</w:t>
      </w:r>
      <w:proofErr w:type="spellEnd"/>
      <w:r w:rsidRPr="00152959">
        <w:rPr>
          <w:rFonts w:ascii="Times New Roman" w:hAnsi="Times New Roman"/>
          <w:sz w:val="24"/>
          <w:szCs w:val="24"/>
        </w:rPr>
        <w:t xml:space="preserve"> уровня </w:t>
      </w:r>
      <w:proofErr w:type="spellStart"/>
      <w:r w:rsidRPr="00152959">
        <w:rPr>
          <w:rFonts w:ascii="Times New Roman" w:hAnsi="Times New Roman"/>
          <w:sz w:val="24"/>
          <w:szCs w:val="24"/>
        </w:rPr>
        <w:t>обученности</w:t>
      </w:r>
      <w:proofErr w:type="spellEnd"/>
      <w:r w:rsidRPr="00152959">
        <w:rPr>
          <w:rFonts w:ascii="Times New Roman" w:hAnsi="Times New Roman"/>
          <w:sz w:val="24"/>
          <w:szCs w:val="24"/>
        </w:rPr>
        <w:t xml:space="preserve"> (А2);</w:t>
      </w:r>
    </w:p>
    <w:p w:rsidR="00144D1E" w:rsidRPr="00152959" w:rsidRDefault="00144D1E" w:rsidP="00AC3716">
      <w:pPr>
        <w:numPr>
          <w:ilvl w:val="0"/>
          <w:numId w:val="8"/>
        </w:numPr>
        <w:spacing w:after="0" w:line="240" w:lineRule="auto"/>
        <w:jc w:val="both"/>
        <w:rPr>
          <w:rFonts w:ascii="Times New Roman" w:hAnsi="Times New Roman"/>
          <w:sz w:val="24"/>
          <w:szCs w:val="24"/>
        </w:rPr>
      </w:pPr>
      <w:r w:rsidRPr="00152959">
        <w:rPr>
          <w:rFonts w:ascii="Times New Roman" w:hAnsi="Times New Roman"/>
          <w:sz w:val="24"/>
          <w:szCs w:val="24"/>
        </w:rPr>
        <w:t>накапливать новые языковые средства, обеспечивающие возможность общаться на темы, предусмотренные стандартом и примерной программой для данного этапа;</w:t>
      </w:r>
    </w:p>
    <w:p w:rsidR="00144D1E" w:rsidRPr="00152959" w:rsidRDefault="00144D1E" w:rsidP="00AC3716">
      <w:pPr>
        <w:numPr>
          <w:ilvl w:val="0"/>
          <w:numId w:val="8"/>
        </w:numPr>
        <w:spacing w:after="0" w:line="240" w:lineRule="auto"/>
        <w:jc w:val="both"/>
        <w:rPr>
          <w:rFonts w:ascii="Times New Roman" w:hAnsi="Times New Roman"/>
          <w:sz w:val="24"/>
          <w:szCs w:val="24"/>
        </w:rPr>
      </w:pPr>
      <w:r w:rsidRPr="00152959">
        <w:rPr>
          <w:rFonts w:ascii="Times New Roman" w:hAnsi="Times New Roman"/>
          <w:sz w:val="24"/>
          <w:szCs w:val="24"/>
        </w:rPr>
        <w:t>приобщаться к культуре и реалиям стран, говорящих на английском языке, в рамках более широкого спектра сфер, тем и ситуаций общения, отвечающих опыту, интересам учащихся 10-15 лет, соответствующих их психологическим особенностям;</w:t>
      </w:r>
    </w:p>
    <w:p w:rsidR="00144D1E" w:rsidRPr="00152959" w:rsidRDefault="00144D1E" w:rsidP="00AC3716">
      <w:pPr>
        <w:numPr>
          <w:ilvl w:val="0"/>
          <w:numId w:val="8"/>
        </w:numPr>
        <w:spacing w:after="0" w:line="240" w:lineRule="auto"/>
        <w:jc w:val="both"/>
        <w:rPr>
          <w:rFonts w:ascii="Times New Roman" w:hAnsi="Times New Roman"/>
          <w:sz w:val="24"/>
          <w:szCs w:val="24"/>
        </w:rPr>
      </w:pPr>
      <w:r w:rsidRPr="00152959">
        <w:rPr>
          <w:rFonts w:ascii="Times New Roman" w:hAnsi="Times New Roman"/>
          <w:sz w:val="24"/>
          <w:szCs w:val="24"/>
        </w:rPr>
        <w:t>развивать способность и готовность использовать английский язык в реальном общении;</w:t>
      </w:r>
    </w:p>
    <w:p w:rsidR="00144D1E" w:rsidRPr="00152959" w:rsidRDefault="00144D1E" w:rsidP="00AC3716">
      <w:pPr>
        <w:numPr>
          <w:ilvl w:val="0"/>
          <w:numId w:val="8"/>
        </w:numPr>
        <w:spacing w:after="0" w:line="240" w:lineRule="auto"/>
        <w:jc w:val="both"/>
        <w:rPr>
          <w:rFonts w:ascii="Times New Roman" w:hAnsi="Times New Roman"/>
          <w:sz w:val="24"/>
          <w:szCs w:val="24"/>
        </w:rPr>
      </w:pPr>
      <w:r w:rsidRPr="00152959">
        <w:rPr>
          <w:rFonts w:ascii="Times New Roman" w:hAnsi="Times New Roman"/>
          <w:sz w:val="24"/>
          <w:szCs w:val="24"/>
        </w:rPr>
        <w:t xml:space="preserve">формировать умение представлять свою страну, ее культуру в условиях межкультурного общения посредством ознакомления учащихся с соответствующим страноведческим, </w:t>
      </w:r>
      <w:proofErr w:type="spellStart"/>
      <w:r w:rsidRPr="00152959">
        <w:rPr>
          <w:rFonts w:ascii="Times New Roman" w:hAnsi="Times New Roman"/>
          <w:sz w:val="24"/>
          <w:szCs w:val="24"/>
        </w:rPr>
        <w:t>культуроведческим</w:t>
      </w:r>
      <w:proofErr w:type="spellEnd"/>
      <w:r w:rsidRPr="00152959">
        <w:rPr>
          <w:rFonts w:ascii="Times New Roman" w:hAnsi="Times New Roman"/>
          <w:sz w:val="24"/>
          <w:szCs w:val="24"/>
        </w:rPr>
        <w:t xml:space="preserve"> материалом, представленном в учебном курсе;</w:t>
      </w:r>
    </w:p>
    <w:p w:rsidR="00144D1E" w:rsidRPr="00152959" w:rsidRDefault="00144D1E" w:rsidP="00AC3716">
      <w:pPr>
        <w:numPr>
          <w:ilvl w:val="0"/>
          <w:numId w:val="8"/>
        </w:numPr>
        <w:spacing w:after="0" w:line="240" w:lineRule="auto"/>
        <w:jc w:val="both"/>
        <w:rPr>
          <w:rFonts w:ascii="Times New Roman" w:hAnsi="Times New Roman"/>
          <w:sz w:val="24"/>
          <w:szCs w:val="24"/>
        </w:rPr>
      </w:pPr>
      <w:r w:rsidRPr="00152959">
        <w:rPr>
          <w:rFonts w:ascii="Times New Roman" w:hAnsi="Times New Roman"/>
          <w:sz w:val="24"/>
          <w:szCs w:val="24"/>
        </w:rPr>
        <w:t xml:space="preserve">развивать умение в процессе общения выходить из затруднительного положения, вызванного нехваткой языковых средств за счет </w:t>
      </w:r>
      <w:proofErr w:type="spellStart"/>
      <w:r w:rsidRPr="00152959">
        <w:rPr>
          <w:rFonts w:ascii="Times New Roman" w:hAnsi="Times New Roman"/>
          <w:sz w:val="24"/>
          <w:szCs w:val="24"/>
        </w:rPr>
        <w:t>перефраза</w:t>
      </w:r>
      <w:proofErr w:type="spellEnd"/>
      <w:r w:rsidRPr="00152959">
        <w:rPr>
          <w:rFonts w:ascii="Times New Roman" w:hAnsi="Times New Roman"/>
          <w:sz w:val="24"/>
          <w:szCs w:val="24"/>
        </w:rPr>
        <w:t>, использования синонимов, жестов и т.д.;</w:t>
      </w:r>
    </w:p>
    <w:p w:rsidR="00144D1E" w:rsidRPr="00152959" w:rsidRDefault="00144D1E" w:rsidP="00AC3716">
      <w:pPr>
        <w:numPr>
          <w:ilvl w:val="0"/>
          <w:numId w:val="8"/>
        </w:numPr>
        <w:spacing w:after="0" w:line="240" w:lineRule="auto"/>
        <w:jc w:val="both"/>
        <w:rPr>
          <w:rFonts w:ascii="Times New Roman" w:hAnsi="Times New Roman"/>
          <w:sz w:val="24"/>
          <w:szCs w:val="24"/>
        </w:rPr>
      </w:pPr>
      <w:r w:rsidRPr="00152959">
        <w:rPr>
          <w:rFonts w:ascii="Times New Roman" w:hAnsi="Times New Roman"/>
          <w:sz w:val="24"/>
          <w:szCs w:val="24"/>
        </w:rPr>
        <w:t>развивать желание и умение самостоятельного изучения английского языка доступными школьникам способами (в процессе выполнения проектов, через интернет, с помощью справочников и т.п.), специальные учебные умения (пользование словарями, интерпретация текста и др.); умение пользоваться современными информационными технологиями, опираясь на владение английским языком;</w:t>
      </w:r>
    </w:p>
    <w:p w:rsidR="00144D1E" w:rsidRPr="00152959" w:rsidRDefault="00144D1E" w:rsidP="00AC3716">
      <w:pPr>
        <w:numPr>
          <w:ilvl w:val="0"/>
          <w:numId w:val="8"/>
        </w:numPr>
        <w:spacing w:after="0" w:line="240" w:lineRule="auto"/>
        <w:jc w:val="both"/>
        <w:rPr>
          <w:rFonts w:ascii="Times New Roman" w:hAnsi="Times New Roman"/>
          <w:sz w:val="24"/>
          <w:szCs w:val="24"/>
        </w:rPr>
      </w:pPr>
      <w:r w:rsidRPr="00152959">
        <w:rPr>
          <w:rFonts w:ascii="Times New Roman" w:hAnsi="Times New Roman"/>
          <w:sz w:val="24"/>
          <w:szCs w:val="24"/>
        </w:rPr>
        <w:t>способствовать развитию понимания учащимися роли изучения языков международного общения в современном поликультурном мире, ценности родного языка как элемента национальной культуры; осознанию важности английского языка как средства познания, самореализации и социальной адаптации;</w:t>
      </w:r>
    </w:p>
    <w:p w:rsidR="00144D1E" w:rsidRPr="00152959" w:rsidRDefault="00144D1E" w:rsidP="00AC3716">
      <w:pPr>
        <w:numPr>
          <w:ilvl w:val="0"/>
          <w:numId w:val="8"/>
        </w:numPr>
        <w:spacing w:after="0" w:line="240" w:lineRule="auto"/>
        <w:jc w:val="both"/>
        <w:rPr>
          <w:rFonts w:ascii="Times New Roman" w:hAnsi="Times New Roman"/>
          <w:sz w:val="24"/>
          <w:szCs w:val="24"/>
        </w:rPr>
      </w:pPr>
      <w:r w:rsidRPr="00152959">
        <w:rPr>
          <w:rFonts w:ascii="Times New Roman" w:hAnsi="Times New Roman"/>
          <w:sz w:val="24"/>
          <w:szCs w:val="24"/>
        </w:rPr>
        <w:t>воспитывать толерантность по отношению к иным языкам и культуре;</w:t>
      </w:r>
    </w:p>
    <w:p w:rsidR="00144D1E" w:rsidRPr="00152959" w:rsidRDefault="00144D1E" w:rsidP="00AC3716">
      <w:pPr>
        <w:numPr>
          <w:ilvl w:val="0"/>
          <w:numId w:val="8"/>
        </w:numPr>
        <w:spacing w:after="0" w:line="240" w:lineRule="auto"/>
        <w:jc w:val="both"/>
        <w:rPr>
          <w:rFonts w:ascii="Times New Roman" w:hAnsi="Times New Roman"/>
          <w:sz w:val="24"/>
          <w:szCs w:val="24"/>
        </w:rPr>
      </w:pPr>
      <w:r w:rsidRPr="00152959">
        <w:rPr>
          <w:rFonts w:ascii="Times New Roman" w:hAnsi="Times New Roman"/>
          <w:sz w:val="24"/>
          <w:szCs w:val="24"/>
        </w:rPr>
        <w:lastRenderedPageBreak/>
        <w:t>создать условия для сопоставления своей и иноязычной культуры, развития позитивного уважительного отношения к собственной культуре и культурам других народов;</w:t>
      </w:r>
    </w:p>
    <w:p w:rsidR="00144D1E" w:rsidRPr="00152959" w:rsidRDefault="00144D1E" w:rsidP="00AC3716">
      <w:pPr>
        <w:numPr>
          <w:ilvl w:val="0"/>
          <w:numId w:val="8"/>
        </w:numPr>
        <w:spacing w:after="0" w:line="240" w:lineRule="auto"/>
        <w:jc w:val="both"/>
        <w:rPr>
          <w:rFonts w:ascii="Times New Roman" w:hAnsi="Times New Roman"/>
          <w:sz w:val="24"/>
          <w:szCs w:val="24"/>
        </w:rPr>
      </w:pPr>
      <w:r w:rsidRPr="00152959">
        <w:rPr>
          <w:rFonts w:ascii="Times New Roman" w:hAnsi="Times New Roman"/>
          <w:sz w:val="24"/>
          <w:szCs w:val="24"/>
        </w:rPr>
        <w:t>задать нормы уважительного отношения к индивидууму, к индивидуальному мнению, к личности учащегося и учителя;</w:t>
      </w:r>
    </w:p>
    <w:p w:rsidR="005148F4" w:rsidRPr="00152959" w:rsidRDefault="00144D1E" w:rsidP="00AC3716">
      <w:pPr>
        <w:numPr>
          <w:ilvl w:val="0"/>
          <w:numId w:val="8"/>
        </w:numPr>
        <w:spacing w:after="0" w:line="240" w:lineRule="auto"/>
        <w:jc w:val="both"/>
        <w:rPr>
          <w:rFonts w:ascii="Times New Roman" w:hAnsi="Times New Roman"/>
          <w:sz w:val="24"/>
          <w:szCs w:val="24"/>
        </w:rPr>
      </w:pPr>
      <w:r w:rsidRPr="00152959">
        <w:rPr>
          <w:rFonts w:ascii="Times New Roman" w:hAnsi="Times New Roman"/>
          <w:sz w:val="24"/>
          <w:szCs w:val="24"/>
        </w:rPr>
        <w:t>создать условия для знакомства с некоторыми сферами профессиональной деятельности, обсуждения их особенностей, размышления по поводу собственных интересов и возможностей.</w:t>
      </w:r>
    </w:p>
    <w:p w:rsidR="00144D1E" w:rsidRPr="00144D1E" w:rsidRDefault="00144D1E" w:rsidP="00AC3716">
      <w:pPr>
        <w:spacing w:after="0" w:line="240" w:lineRule="auto"/>
        <w:ind w:left="720"/>
        <w:jc w:val="both"/>
        <w:rPr>
          <w:rFonts w:ascii="Times New Roman" w:hAnsi="Times New Roman"/>
          <w:sz w:val="20"/>
          <w:szCs w:val="20"/>
        </w:rPr>
      </w:pPr>
    </w:p>
    <w:p w:rsidR="005148F4" w:rsidRDefault="008916D7" w:rsidP="00AC3716">
      <w:pPr>
        <w:spacing w:after="0"/>
        <w:ind w:left="425"/>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iCs/>
          <w:sz w:val="24"/>
          <w:szCs w:val="24"/>
          <w:lang w:eastAsia="ru-RU"/>
        </w:rPr>
        <w:t xml:space="preserve">                                  </w:t>
      </w:r>
      <w:r w:rsidR="005148F4">
        <w:rPr>
          <w:rFonts w:ascii="Times New Roman" w:eastAsia="Times New Roman" w:hAnsi="Times New Roman" w:cs="Times New Roman"/>
          <w:b/>
          <w:bCs/>
          <w:iCs/>
          <w:sz w:val="24"/>
          <w:szCs w:val="24"/>
          <w:lang w:eastAsia="ru-RU"/>
        </w:rPr>
        <w:t xml:space="preserve">Требования к </w:t>
      </w:r>
      <w:r w:rsidR="005148F4">
        <w:rPr>
          <w:rFonts w:ascii="Times New Roman" w:eastAsia="Times New Roman" w:hAnsi="Times New Roman" w:cs="Times New Roman"/>
          <w:b/>
          <w:sz w:val="24"/>
          <w:szCs w:val="24"/>
          <w:lang w:eastAsia="ru-RU"/>
        </w:rPr>
        <w:t xml:space="preserve">уровню подготовки </w:t>
      </w:r>
      <w:r w:rsidR="005148F4" w:rsidRPr="005148F4">
        <w:rPr>
          <w:rFonts w:ascii="Times New Roman" w:eastAsia="Times New Roman" w:hAnsi="Times New Roman" w:cs="Times New Roman"/>
          <w:b/>
          <w:sz w:val="24"/>
          <w:szCs w:val="24"/>
          <w:lang w:eastAsia="ru-RU"/>
        </w:rPr>
        <w:t xml:space="preserve"> обучающихся</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color w:val="000000"/>
          <w:sz w:val="24"/>
          <w:szCs w:val="24"/>
          <w:lang w:eastAsia="ru-RU"/>
        </w:rPr>
        <w:t xml:space="preserve">В результате изучения английского языка ученик должен: </w:t>
      </w:r>
      <w:r w:rsidRPr="005148F4">
        <w:rPr>
          <w:rFonts w:ascii="Times New Roman" w:eastAsia="Times New Roman" w:hAnsi="Times New Roman" w:cs="Times New Roman"/>
          <w:b/>
          <w:bCs/>
          <w:color w:val="000000"/>
          <w:sz w:val="24"/>
          <w:szCs w:val="24"/>
          <w:lang w:eastAsia="ru-RU"/>
        </w:rPr>
        <w:t>знать/понимать</w:t>
      </w:r>
      <w:r w:rsidRPr="005148F4">
        <w:rPr>
          <w:rFonts w:ascii="Times New Roman" w:eastAsia="Times New Roman" w:hAnsi="Times New Roman" w:cs="Times New Roman"/>
          <w:color w:val="000000"/>
          <w:sz w:val="24"/>
          <w:szCs w:val="24"/>
          <w:lang w:eastAsia="ru-RU"/>
        </w:rPr>
        <w:t>:</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color w:val="000000"/>
          <w:sz w:val="24"/>
          <w:szCs w:val="24"/>
          <w:lang w:eastAsia="ru-RU"/>
        </w:rPr>
        <w:t>•    основные значения изученных лексических единиц;</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color w:val="000000"/>
          <w:sz w:val="24"/>
          <w:szCs w:val="24"/>
          <w:lang w:eastAsia="ru-RU"/>
        </w:rPr>
        <w:t>•    основные способы словообразования;</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color w:val="000000"/>
          <w:sz w:val="24"/>
          <w:szCs w:val="24"/>
          <w:lang w:eastAsia="ru-RU"/>
        </w:rPr>
        <w:t>•    особенности структуры простых и сложных предложений;</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color w:val="000000"/>
          <w:sz w:val="24"/>
          <w:szCs w:val="24"/>
          <w:lang w:eastAsia="ru-RU"/>
        </w:rPr>
        <w:t>•    интонацию различных коммуникативных типов предложений;</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color w:val="000000"/>
          <w:sz w:val="24"/>
          <w:szCs w:val="24"/>
          <w:lang w:eastAsia="ru-RU"/>
        </w:rPr>
        <w:t>•    признаки изученных грамматических явлений;</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color w:val="000000"/>
          <w:sz w:val="24"/>
          <w:szCs w:val="24"/>
          <w:lang w:eastAsia="ru-RU"/>
        </w:rPr>
        <w:t>•    основные нормы речевого этикета;</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color w:val="000000"/>
          <w:sz w:val="24"/>
          <w:szCs w:val="24"/>
          <w:lang w:eastAsia="ru-RU"/>
        </w:rPr>
        <w:t>•    роль владения иностранными языками в современном мире, особенности образа жизни, быта, культуры стран изучаемого языка;</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b/>
          <w:bCs/>
          <w:color w:val="000000"/>
          <w:sz w:val="24"/>
          <w:szCs w:val="24"/>
          <w:lang w:eastAsia="ru-RU"/>
        </w:rPr>
        <w:t xml:space="preserve">уметь: </w:t>
      </w:r>
      <w:r w:rsidRPr="005148F4">
        <w:rPr>
          <w:rFonts w:ascii="Times New Roman" w:eastAsia="Times New Roman" w:hAnsi="Times New Roman" w:cs="Times New Roman"/>
          <w:b/>
          <w:bCs/>
          <w:i/>
          <w:iCs/>
          <w:color w:val="000000"/>
          <w:sz w:val="24"/>
          <w:szCs w:val="24"/>
          <w:lang w:eastAsia="ru-RU"/>
        </w:rPr>
        <w:t>говорение:</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color w:val="000000"/>
          <w:sz w:val="24"/>
          <w:szCs w:val="24"/>
          <w:lang w:eastAsia="ru-RU"/>
        </w:rPr>
        <w:t>•    начинать, вести/поддерживать и заканчивать беседу в стандартных ситуациях общения;</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color w:val="000000"/>
          <w:sz w:val="24"/>
          <w:szCs w:val="24"/>
          <w:lang w:eastAsia="ru-RU"/>
        </w:rPr>
        <w:t>•    расспрашивать собеседника и отвечать на его вопросы, опираясь на изученную тематику;</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color w:val="000000"/>
          <w:sz w:val="24"/>
          <w:szCs w:val="24"/>
          <w:lang w:eastAsia="ru-RU"/>
        </w:rPr>
        <w:t>•    делать краткие сообщения по темам: взаимоотношения в семье, с друзьями; климат и погода; Окружающая среда и проблемы экологии; средства массовой информации; выдающиеся люди.</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5148F4">
        <w:rPr>
          <w:rFonts w:ascii="Times New Roman" w:eastAsia="Times New Roman" w:hAnsi="Times New Roman" w:cs="Times New Roman"/>
          <w:b/>
          <w:bCs/>
          <w:i/>
          <w:iCs/>
          <w:color w:val="000000"/>
          <w:sz w:val="24"/>
          <w:szCs w:val="24"/>
          <w:lang w:eastAsia="ru-RU"/>
        </w:rPr>
        <w:t>аудирование</w:t>
      </w:r>
      <w:proofErr w:type="spellEnd"/>
      <w:r w:rsidRPr="005148F4">
        <w:rPr>
          <w:rFonts w:ascii="Times New Roman" w:eastAsia="Times New Roman" w:hAnsi="Times New Roman" w:cs="Times New Roman"/>
          <w:b/>
          <w:bCs/>
          <w:i/>
          <w:iCs/>
          <w:color w:val="000000"/>
          <w:sz w:val="24"/>
          <w:szCs w:val="24"/>
          <w:lang w:eastAsia="ru-RU"/>
        </w:rPr>
        <w:t>:</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color w:val="000000"/>
          <w:sz w:val="24"/>
          <w:szCs w:val="24"/>
          <w:lang w:eastAsia="ru-RU"/>
        </w:rPr>
        <w:t xml:space="preserve">• понимать основное содержание несложных аутентичных текстов, выделять значимую информацию, определять тему и выделять главные факты; </w:t>
      </w:r>
      <w:r w:rsidRPr="005148F4">
        <w:rPr>
          <w:rFonts w:ascii="Times New Roman" w:eastAsia="Times New Roman" w:hAnsi="Times New Roman" w:cs="Times New Roman"/>
          <w:b/>
          <w:bCs/>
          <w:i/>
          <w:iCs/>
          <w:color w:val="000000"/>
          <w:sz w:val="24"/>
          <w:szCs w:val="24"/>
          <w:lang w:eastAsia="ru-RU"/>
        </w:rPr>
        <w:t>чтение:</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i/>
          <w:iCs/>
          <w:color w:val="000000"/>
          <w:sz w:val="24"/>
          <w:szCs w:val="24"/>
          <w:lang w:eastAsia="ru-RU"/>
        </w:rPr>
        <w:t xml:space="preserve">•    </w:t>
      </w:r>
      <w:r w:rsidRPr="005148F4">
        <w:rPr>
          <w:rFonts w:ascii="Times New Roman" w:eastAsia="Times New Roman" w:hAnsi="Times New Roman" w:cs="Times New Roman"/>
          <w:color w:val="000000"/>
          <w:sz w:val="24"/>
          <w:szCs w:val="24"/>
          <w:lang w:eastAsia="ru-RU"/>
        </w:rPr>
        <w:t>читать аутентичные тексты разных жанров с пониманием основного содержания;</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color w:val="000000"/>
          <w:sz w:val="24"/>
          <w:szCs w:val="24"/>
          <w:lang w:eastAsia="ru-RU"/>
        </w:rPr>
        <w:t>•    читать несложные аутентичные тексты разных жанров с полным и точным пониманием, оценивать полученную информацию, выражать свое мнение;</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color w:val="000000"/>
          <w:sz w:val="24"/>
          <w:szCs w:val="24"/>
          <w:lang w:eastAsia="ru-RU"/>
        </w:rPr>
        <w:t>•    читать текст с выборочным пониманием нужной или интересующей информации;</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b/>
          <w:bCs/>
          <w:i/>
          <w:iCs/>
          <w:color w:val="000000"/>
          <w:sz w:val="24"/>
          <w:szCs w:val="24"/>
          <w:lang w:eastAsia="ru-RU"/>
        </w:rPr>
        <w:t>письменная речь:</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color w:val="000000"/>
          <w:sz w:val="24"/>
          <w:szCs w:val="24"/>
          <w:lang w:eastAsia="ru-RU"/>
        </w:rPr>
        <w:t>•    заполнять анкеты и формуляры;</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color w:val="000000"/>
          <w:sz w:val="24"/>
          <w:szCs w:val="24"/>
          <w:lang w:eastAsia="ru-RU"/>
        </w:rPr>
        <w:t>•    писать поздравления, личные письма с опорой на образец;</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b/>
          <w:bCs/>
          <w:color w:val="000000"/>
          <w:sz w:val="24"/>
          <w:szCs w:val="24"/>
          <w:lang w:eastAsia="ru-RU"/>
        </w:rPr>
        <w:t>использовать приобретенные знания и умения в практической деятельности и повсе</w:t>
      </w:r>
      <w:r w:rsidRPr="005148F4">
        <w:rPr>
          <w:rFonts w:ascii="Times New Roman" w:eastAsia="Times New Roman" w:hAnsi="Times New Roman" w:cs="Times New Roman"/>
          <w:b/>
          <w:bCs/>
          <w:color w:val="000000"/>
          <w:sz w:val="24"/>
          <w:szCs w:val="24"/>
          <w:lang w:eastAsia="ru-RU"/>
        </w:rPr>
        <w:softHyphen/>
        <w:t>дневной жизни:</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color w:val="000000"/>
          <w:sz w:val="24"/>
          <w:szCs w:val="24"/>
          <w:lang w:eastAsia="ru-RU"/>
        </w:rPr>
        <w:t>•    для социальной адаптации; достижения взаимопонимания в процессе устного и письменного общения с носителями иностранного языка;</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color w:val="000000"/>
          <w:sz w:val="24"/>
          <w:szCs w:val="24"/>
          <w:lang w:eastAsia="ru-RU"/>
        </w:rPr>
        <w:t xml:space="preserve">•    для осознания места и роли родного и изучаемого иностранного языка в </w:t>
      </w:r>
      <w:proofErr w:type="spellStart"/>
      <w:r w:rsidRPr="005148F4">
        <w:rPr>
          <w:rFonts w:ascii="Times New Roman" w:eastAsia="Times New Roman" w:hAnsi="Times New Roman" w:cs="Times New Roman"/>
          <w:color w:val="000000"/>
          <w:sz w:val="24"/>
          <w:szCs w:val="24"/>
          <w:lang w:eastAsia="ru-RU"/>
        </w:rPr>
        <w:t>полиязычном</w:t>
      </w:r>
      <w:proofErr w:type="spellEnd"/>
      <w:r w:rsidRPr="005148F4">
        <w:rPr>
          <w:rFonts w:ascii="Times New Roman" w:eastAsia="Times New Roman" w:hAnsi="Times New Roman" w:cs="Times New Roman"/>
          <w:color w:val="000000"/>
          <w:sz w:val="24"/>
          <w:szCs w:val="24"/>
          <w:lang w:eastAsia="ru-RU"/>
        </w:rPr>
        <w:t xml:space="preserve"> мире;</w:t>
      </w:r>
    </w:p>
    <w:p w:rsidR="005148F4" w:rsidRPr="005148F4" w:rsidRDefault="005148F4" w:rsidP="00AC3716">
      <w:pPr>
        <w:spacing w:after="0" w:line="240" w:lineRule="auto"/>
        <w:jc w:val="both"/>
        <w:rPr>
          <w:rFonts w:ascii="Times New Roman" w:eastAsia="Times New Roman" w:hAnsi="Times New Roman" w:cs="Times New Roman"/>
          <w:color w:val="000000"/>
          <w:sz w:val="24"/>
          <w:szCs w:val="24"/>
          <w:lang w:eastAsia="ru-RU"/>
        </w:rPr>
      </w:pPr>
      <w:r w:rsidRPr="005148F4">
        <w:rPr>
          <w:rFonts w:ascii="Times New Roman" w:eastAsia="Times New Roman" w:hAnsi="Times New Roman" w:cs="Times New Roman"/>
          <w:color w:val="000000"/>
          <w:sz w:val="24"/>
          <w:szCs w:val="24"/>
          <w:lang w:eastAsia="ru-RU"/>
        </w:rPr>
        <w:t>•    для приобщения к ценностям мировой культуры.</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b/>
          <w:bCs/>
          <w:i/>
          <w:iCs/>
          <w:color w:val="000000"/>
          <w:sz w:val="24"/>
          <w:szCs w:val="24"/>
          <w:lang w:eastAsia="ru-RU"/>
        </w:rPr>
        <w:t>Языковой материал:</w:t>
      </w:r>
    </w:p>
    <w:p w:rsidR="005148F4" w:rsidRPr="005148F4" w:rsidRDefault="005148F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148F4">
        <w:rPr>
          <w:rFonts w:ascii="Times New Roman" w:eastAsia="Times New Roman" w:hAnsi="Times New Roman" w:cs="Times New Roman"/>
          <w:b/>
          <w:bCs/>
          <w:i/>
          <w:iCs/>
          <w:color w:val="000000"/>
          <w:sz w:val="24"/>
          <w:szCs w:val="24"/>
          <w:lang w:eastAsia="ru-RU"/>
        </w:rPr>
        <w:t xml:space="preserve">Лексический. </w:t>
      </w:r>
      <w:r w:rsidRPr="005148F4">
        <w:rPr>
          <w:rFonts w:ascii="Times New Roman" w:eastAsia="Times New Roman" w:hAnsi="Times New Roman" w:cs="Times New Roman"/>
          <w:color w:val="000000"/>
          <w:sz w:val="24"/>
          <w:szCs w:val="24"/>
          <w:lang w:eastAsia="ru-RU"/>
        </w:rPr>
        <w:t xml:space="preserve">Овладение 140 лексическими единицами (71 единица выражений). </w:t>
      </w:r>
      <w:r w:rsidRPr="005148F4">
        <w:rPr>
          <w:rFonts w:ascii="Times New Roman" w:eastAsia="Times New Roman" w:hAnsi="Times New Roman" w:cs="Times New Roman"/>
          <w:b/>
          <w:bCs/>
          <w:i/>
          <w:iCs/>
          <w:color w:val="000000"/>
          <w:sz w:val="24"/>
          <w:szCs w:val="24"/>
          <w:lang w:eastAsia="ru-RU"/>
        </w:rPr>
        <w:t xml:space="preserve">Грамматический. </w:t>
      </w:r>
      <w:r w:rsidRPr="005148F4">
        <w:rPr>
          <w:rFonts w:ascii="Times New Roman" w:eastAsia="Times New Roman" w:hAnsi="Times New Roman" w:cs="Times New Roman"/>
          <w:color w:val="000000"/>
          <w:sz w:val="24"/>
          <w:szCs w:val="24"/>
          <w:lang w:eastAsia="ru-RU"/>
        </w:rPr>
        <w:t>Активизация употребления артиклей (неопределенный, определенный, отсутствие артикля), степени сравнения имен прилагательных, изученные временные формы действительного и страдательного залогов, сложное дополнение; различные виды вопросов. Овладение новым грамматическим материалом - герундий и отглагольное существительное, активизация различных типов вопросов.</w:t>
      </w:r>
    </w:p>
    <w:p w:rsidR="008916D7" w:rsidRDefault="008916D7" w:rsidP="00AC3716">
      <w:pPr>
        <w:autoSpaceDE w:val="0"/>
        <w:autoSpaceDN w:val="0"/>
        <w:adjustRightInd w:val="0"/>
        <w:jc w:val="both"/>
        <w:rPr>
          <w:rFonts w:ascii="Times New Roman" w:hAnsi="Times New Roman"/>
          <w:b/>
          <w:bCs/>
          <w:iCs/>
          <w:sz w:val="24"/>
          <w:szCs w:val="24"/>
        </w:rPr>
      </w:pPr>
      <w:r>
        <w:rPr>
          <w:rFonts w:ascii="Times New Roman" w:hAnsi="Times New Roman"/>
          <w:b/>
          <w:bCs/>
          <w:iCs/>
          <w:sz w:val="24"/>
          <w:szCs w:val="24"/>
        </w:rPr>
        <w:t xml:space="preserve">  </w:t>
      </w:r>
    </w:p>
    <w:p w:rsidR="008916D7" w:rsidRDefault="00AC3716" w:rsidP="00AC3716">
      <w:pPr>
        <w:autoSpaceDE w:val="0"/>
        <w:autoSpaceDN w:val="0"/>
        <w:adjustRightInd w:val="0"/>
        <w:jc w:val="both"/>
        <w:rPr>
          <w:rFonts w:ascii="Times New Roman" w:eastAsia="Calibri" w:hAnsi="Times New Roman" w:cs="Times New Roman"/>
          <w:b/>
          <w:sz w:val="24"/>
          <w:szCs w:val="24"/>
        </w:rPr>
      </w:pPr>
      <w:r>
        <w:rPr>
          <w:rFonts w:ascii="Times New Roman" w:hAnsi="Times New Roman"/>
          <w:b/>
          <w:bCs/>
          <w:iCs/>
          <w:sz w:val="24"/>
          <w:szCs w:val="24"/>
        </w:rPr>
        <w:t xml:space="preserve">                                                                    </w:t>
      </w:r>
      <w:r w:rsidR="00AB4F44" w:rsidRPr="00AB4F44">
        <w:rPr>
          <w:rFonts w:ascii="Times New Roman" w:hAnsi="Times New Roman"/>
          <w:b/>
          <w:bCs/>
          <w:iCs/>
          <w:sz w:val="24"/>
          <w:szCs w:val="24"/>
        </w:rPr>
        <w:t>Содержание курса</w:t>
      </w:r>
      <w:r w:rsidR="000F71C3" w:rsidRPr="00AB4F44">
        <w:rPr>
          <w:rFonts w:ascii="Times New Roman" w:eastAsia="Calibri" w:hAnsi="Times New Roman" w:cs="Times New Roman"/>
          <w:b/>
          <w:sz w:val="24"/>
          <w:szCs w:val="24"/>
        </w:rPr>
        <w:t xml:space="preserve"> </w:t>
      </w:r>
      <w:r w:rsidR="00566B4C" w:rsidRPr="00AB4F44">
        <w:rPr>
          <w:rFonts w:ascii="Times New Roman" w:eastAsia="Calibri" w:hAnsi="Times New Roman" w:cs="Times New Roman"/>
          <w:b/>
          <w:sz w:val="24"/>
          <w:szCs w:val="24"/>
        </w:rPr>
        <w:t xml:space="preserve">  </w:t>
      </w:r>
    </w:p>
    <w:p w:rsidR="00AB4F44" w:rsidRDefault="004F7478" w:rsidP="00AC3716">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AB4F44" w:rsidRPr="0018115D">
        <w:rPr>
          <w:rFonts w:ascii="Times New Roman" w:eastAsia="Times New Roman" w:hAnsi="Times New Roman" w:cs="Times New Roman"/>
          <w:color w:val="000000"/>
          <w:sz w:val="24"/>
          <w:szCs w:val="24"/>
          <w:lang w:eastAsia="ru-RU"/>
        </w:rPr>
        <w:t>Предметное содержание устной и письменной речи</w:t>
      </w:r>
      <w:r w:rsidR="00AB4F44">
        <w:rPr>
          <w:rFonts w:ascii="Times New Roman" w:eastAsia="Times New Roman" w:hAnsi="Times New Roman" w:cs="Times New Roman"/>
          <w:color w:val="000000"/>
          <w:sz w:val="24"/>
          <w:szCs w:val="24"/>
          <w:lang w:eastAsia="ru-RU"/>
        </w:rPr>
        <w:t xml:space="preserve"> </w:t>
      </w:r>
      <w:r w:rsidR="00AB4F44" w:rsidRPr="0018115D">
        <w:rPr>
          <w:rFonts w:ascii="Times New Roman" w:eastAsia="Times New Roman" w:hAnsi="Times New Roman" w:cs="Times New Roman"/>
          <w:color w:val="000000"/>
          <w:sz w:val="24"/>
          <w:szCs w:val="24"/>
          <w:lang w:eastAsia="ru-RU"/>
        </w:rPr>
        <w:t>пол</w:t>
      </w:r>
      <w:r w:rsidR="00AB4F44" w:rsidRPr="0018115D">
        <w:rPr>
          <w:rFonts w:ascii="Times New Roman" w:eastAsia="Times New Roman" w:hAnsi="Times New Roman" w:cs="Times New Roman"/>
          <w:color w:val="000000"/>
          <w:sz w:val="24"/>
          <w:szCs w:val="24"/>
          <w:lang w:eastAsia="ru-RU"/>
        </w:rPr>
        <w:softHyphen/>
        <w:t>ностью включает темы, предусмотренные стан</w:t>
      </w:r>
      <w:r w:rsidR="00AB4F44" w:rsidRPr="0018115D">
        <w:rPr>
          <w:rFonts w:ascii="Times New Roman" w:eastAsia="Times New Roman" w:hAnsi="Times New Roman" w:cs="Times New Roman"/>
          <w:color w:val="000000"/>
          <w:sz w:val="24"/>
          <w:szCs w:val="24"/>
          <w:lang w:eastAsia="ru-RU"/>
        </w:rPr>
        <w:softHyphen/>
        <w:t xml:space="preserve">дартом по иностранным языкам. Учащиеся учатся общаться в ситуациях </w:t>
      </w:r>
      <w:r w:rsidR="00AB4F44" w:rsidRPr="0018115D">
        <w:rPr>
          <w:rFonts w:ascii="Times New Roman" w:eastAsia="Times New Roman" w:hAnsi="Times New Roman" w:cs="Times New Roman"/>
          <w:color w:val="000000"/>
          <w:sz w:val="24"/>
          <w:szCs w:val="24"/>
          <w:lang w:eastAsia="ru-RU"/>
        </w:rPr>
        <w:lastRenderedPageBreak/>
        <w:t>соци</w:t>
      </w:r>
      <w:r w:rsidR="00AB4F44" w:rsidRPr="0018115D">
        <w:rPr>
          <w:rFonts w:ascii="Times New Roman" w:eastAsia="Times New Roman" w:hAnsi="Times New Roman" w:cs="Times New Roman"/>
          <w:color w:val="000000"/>
          <w:sz w:val="24"/>
          <w:szCs w:val="24"/>
          <w:lang w:eastAsia="ru-RU"/>
        </w:rPr>
        <w:softHyphen/>
        <w:t>ально-бытовой, учебно-трудовой и социально-культурной сфер общения в рамках следующей тематики:</w:t>
      </w:r>
    </w:p>
    <w:p w:rsidR="005148F4" w:rsidRPr="00B86DE1" w:rsidRDefault="005148F4" w:rsidP="00AC3716">
      <w:pPr>
        <w:autoSpaceDE w:val="0"/>
        <w:autoSpaceDN w:val="0"/>
        <w:adjustRightInd w:val="0"/>
        <w:jc w:val="both"/>
        <w:rPr>
          <w:rFonts w:ascii="Times New Roman" w:eastAsia="Calibri" w:hAnsi="Times New Roman" w:cs="Times New Roman"/>
          <w:sz w:val="24"/>
          <w:szCs w:val="24"/>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8"/>
      </w:tblGrid>
      <w:tr w:rsidR="00AB4F44" w:rsidRPr="0018115D" w:rsidTr="00AB4F44">
        <w:tc>
          <w:tcPr>
            <w:tcW w:w="10348" w:type="dxa"/>
          </w:tcPr>
          <w:p w:rsidR="00AB4F44" w:rsidRPr="0018115D" w:rsidRDefault="00AB4F44" w:rsidP="00AC3716">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8115D">
              <w:rPr>
                <w:rFonts w:ascii="Times New Roman" w:eastAsia="Times New Roman" w:hAnsi="Times New Roman" w:cs="Times New Roman"/>
                <w:b/>
                <w:bCs/>
                <w:color w:val="000000"/>
                <w:sz w:val="24"/>
                <w:szCs w:val="24"/>
                <w:lang w:eastAsia="ru-RU"/>
              </w:rPr>
              <w:t>Тематика общения</w:t>
            </w:r>
          </w:p>
        </w:tc>
      </w:tr>
      <w:tr w:rsidR="00AB4F44" w:rsidRPr="0018115D" w:rsidTr="00AB4F44">
        <w:tc>
          <w:tcPr>
            <w:tcW w:w="10348" w:type="dxa"/>
          </w:tcPr>
          <w:p w:rsidR="00AB4F44" w:rsidRPr="0018115D" w:rsidRDefault="00AB4F44" w:rsidP="00AC3716">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val="en-US" w:eastAsia="ru-RU"/>
              </w:rPr>
            </w:pPr>
            <w:r w:rsidRPr="0018115D">
              <w:rPr>
                <w:rFonts w:ascii="Times New Roman" w:eastAsia="Times New Roman" w:hAnsi="Times New Roman" w:cs="Times New Roman"/>
                <w:color w:val="000000"/>
                <w:sz w:val="24"/>
                <w:szCs w:val="24"/>
                <w:lang w:val="en-US" w:eastAsia="ru-RU"/>
              </w:rPr>
              <w:t>1.</w:t>
            </w:r>
            <w:r w:rsidRPr="0018115D">
              <w:rPr>
                <w:rFonts w:ascii="Times New Roman" w:eastAsia="Times New Roman" w:hAnsi="Times New Roman" w:cs="Times New Roman"/>
                <w:b/>
                <w:color w:val="000000"/>
                <w:sz w:val="24"/>
                <w:szCs w:val="24"/>
                <w:lang w:eastAsia="ru-RU"/>
              </w:rPr>
              <w:t>Мировые</w:t>
            </w:r>
            <w:r w:rsidRPr="0018115D">
              <w:rPr>
                <w:rFonts w:ascii="Times New Roman" w:eastAsia="Times New Roman" w:hAnsi="Times New Roman" w:cs="Times New Roman"/>
                <w:b/>
                <w:color w:val="000000"/>
                <w:sz w:val="24"/>
                <w:szCs w:val="24"/>
                <w:lang w:val="en-US" w:eastAsia="ru-RU"/>
              </w:rPr>
              <w:t xml:space="preserve"> </w:t>
            </w:r>
            <w:r w:rsidRPr="0018115D">
              <w:rPr>
                <w:rFonts w:ascii="Times New Roman" w:eastAsia="Times New Roman" w:hAnsi="Times New Roman" w:cs="Times New Roman"/>
                <w:b/>
                <w:color w:val="000000"/>
                <w:sz w:val="24"/>
                <w:szCs w:val="24"/>
                <w:lang w:eastAsia="ru-RU"/>
              </w:rPr>
              <w:t>памятники</w:t>
            </w:r>
            <w:r w:rsidRPr="0018115D">
              <w:rPr>
                <w:rFonts w:ascii="Times New Roman" w:eastAsia="Times New Roman" w:hAnsi="Times New Roman" w:cs="Times New Roman"/>
                <w:b/>
                <w:color w:val="000000"/>
                <w:sz w:val="24"/>
                <w:szCs w:val="24"/>
                <w:lang w:val="en-US" w:eastAsia="ru-RU"/>
              </w:rPr>
              <w:t xml:space="preserve"> </w:t>
            </w:r>
            <w:r w:rsidRPr="0018115D">
              <w:rPr>
                <w:rFonts w:ascii="Times New Roman" w:eastAsia="Times New Roman" w:hAnsi="Times New Roman" w:cs="Times New Roman"/>
                <w:b/>
                <w:color w:val="000000"/>
                <w:sz w:val="24"/>
                <w:szCs w:val="24"/>
                <w:lang w:eastAsia="ru-RU"/>
              </w:rPr>
              <w:t>культуры</w:t>
            </w:r>
            <w:r w:rsidRPr="0018115D">
              <w:rPr>
                <w:rFonts w:ascii="Times New Roman" w:eastAsia="Times New Roman" w:hAnsi="Times New Roman" w:cs="Times New Roman"/>
                <w:b/>
                <w:color w:val="000000"/>
                <w:sz w:val="24"/>
                <w:szCs w:val="24"/>
                <w:lang w:val="en-US" w:eastAsia="ru-RU"/>
              </w:rPr>
              <w:t xml:space="preserve">. </w:t>
            </w:r>
            <w:r w:rsidRPr="0018115D">
              <w:rPr>
                <w:rFonts w:ascii="Times New Roman" w:eastAsia="Times New Roman" w:hAnsi="Times New Roman" w:cs="Times New Roman"/>
                <w:b/>
                <w:color w:val="000000"/>
                <w:sz w:val="24"/>
                <w:szCs w:val="24"/>
                <w:lang w:eastAsia="ru-RU"/>
              </w:rPr>
              <w:t>Достопримечательности</w:t>
            </w:r>
            <w:r w:rsidRPr="0018115D">
              <w:rPr>
                <w:rFonts w:ascii="Times New Roman" w:eastAsia="Times New Roman" w:hAnsi="Times New Roman" w:cs="Times New Roman"/>
                <w:b/>
                <w:color w:val="000000"/>
                <w:sz w:val="24"/>
                <w:szCs w:val="24"/>
                <w:lang w:val="en-US" w:eastAsia="ru-RU"/>
              </w:rPr>
              <w:t xml:space="preserve"> </w:t>
            </w:r>
            <w:r w:rsidRPr="0018115D">
              <w:rPr>
                <w:rFonts w:ascii="Times New Roman" w:eastAsia="Times New Roman" w:hAnsi="Times New Roman" w:cs="Times New Roman"/>
                <w:b/>
                <w:color w:val="000000"/>
                <w:sz w:val="24"/>
                <w:szCs w:val="24"/>
                <w:lang w:eastAsia="ru-RU"/>
              </w:rPr>
              <w:t>Лондона</w:t>
            </w:r>
            <w:r w:rsidRPr="0018115D">
              <w:rPr>
                <w:rFonts w:ascii="Times New Roman" w:eastAsia="Times New Roman" w:hAnsi="Times New Roman" w:cs="Times New Roman"/>
                <w:color w:val="000000"/>
                <w:sz w:val="24"/>
                <w:szCs w:val="24"/>
                <w:lang w:val="en-US" w:eastAsia="ru-RU"/>
              </w:rPr>
              <w:t xml:space="preserve">: MOMI, Madame </w:t>
            </w:r>
            <w:proofErr w:type="spellStart"/>
            <w:r w:rsidRPr="0018115D">
              <w:rPr>
                <w:rFonts w:ascii="Times New Roman" w:eastAsia="Times New Roman" w:hAnsi="Times New Roman" w:cs="Times New Roman"/>
                <w:color w:val="000000"/>
                <w:sz w:val="24"/>
                <w:szCs w:val="24"/>
                <w:lang w:val="en-US" w:eastAsia="ru-RU"/>
              </w:rPr>
              <w:t>Tussaud's</w:t>
            </w:r>
            <w:proofErr w:type="spellEnd"/>
            <w:r w:rsidRPr="0018115D">
              <w:rPr>
                <w:rFonts w:ascii="Times New Roman" w:eastAsia="Times New Roman" w:hAnsi="Times New Roman" w:cs="Times New Roman"/>
                <w:color w:val="000000"/>
                <w:sz w:val="24"/>
                <w:szCs w:val="24"/>
                <w:lang w:val="en-US" w:eastAsia="ru-RU"/>
              </w:rPr>
              <w:t>, parks and gardens of London (Hyde Park, St James's Park, Regent's Park, Speaker's Corner, London Zoo, the famous fairytale hero Peter Pan and his statue in Kensington Garden).</w:t>
            </w:r>
          </w:p>
          <w:p w:rsidR="00AB4F44" w:rsidRPr="0018115D" w:rsidRDefault="00AB4F4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0"/>
                <w:szCs w:val="20"/>
                <w:lang w:eastAsia="ru-RU"/>
              </w:rPr>
              <w:t>2.</w:t>
            </w:r>
            <w:r w:rsidRPr="0018115D">
              <w:rPr>
                <w:rFonts w:ascii="Times New Roman" w:eastAsia="Times New Roman" w:hAnsi="Times New Roman" w:cs="Times New Roman"/>
                <w:b/>
                <w:color w:val="000000"/>
                <w:sz w:val="24"/>
                <w:szCs w:val="24"/>
                <w:lang w:eastAsia="ru-RU"/>
              </w:rPr>
              <w:t xml:space="preserve">Транспорт. Занимательные факты из истории городского транспорта </w:t>
            </w:r>
            <w:r w:rsidRPr="0018115D">
              <w:rPr>
                <w:rFonts w:ascii="Times New Roman" w:eastAsia="Times New Roman" w:hAnsi="Times New Roman" w:cs="Times New Roman"/>
                <w:color w:val="000000"/>
                <w:sz w:val="24"/>
                <w:szCs w:val="24"/>
                <w:lang w:eastAsia="ru-RU"/>
              </w:rPr>
              <w:t>(</w:t>
            </w:r>
            <w:r w:rsidRPr="0018115D">
              <w:rPr>
                <w:rFonts w:ascii="Times New Roman" w:eastAsia="Times New Roman" w:hAnsi="Times New Roman" w:cs="Times New Roman"/>
                <w:color w:val="000000"/>
                <w:sz w:val="24"/>
                <w:szCs w:val="24"/>
                <w:lang w:val="en-US" w:eastAsia="ru-RU"/>
              </w:rPr>
              <w:t>Lollipop</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Ladies</w:t>
            </w:r>
            <w:r w:rsidRPr="0018115D">
              <w:rPr>
                <w:rFonts w:ascii="Times New Roman" w:eastAsia="Times New Roman" w:hAnsi="Times New Roman" w:cs="Times New Roman"/>
                <w:color w:val="000000"/>
                <w:sz w:val="24"/>
                <w:szCs w:val="24"/>
                <w:lang w:eastAsia="ru-RU"/>
              </w:rPr>
              <w:t>). Некоторые дорожные знаки и указатели в англоговорящих странах.</w:t>
            </w:r>
          </w:p>
          <w:p w:rsidR="00AB4F44" w:rsidRPr="0018115D" w:rsidRDefault="00AB4F4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3.</w:t>
            </w:r>
            <w:r w:rsidR="00AC3716">
              <w:rPr>
                <w:rFonts w:ascii="Times New Roman" w:eastAsia="Times New Roman" w:hAnsi="Times New Roman" w:cs="Times New Roman"/>
                <w:color w:val="000000"/>
                <w:sz w:val="24"/>
                <w:szCs w:val="24"/>
                <w:lang w:eastAsia="ru-RU"/>
              </w:rPr>
              <w:t xml:space="preserve"> </w:t>
            </w:r>
            <w:r w:rsidR="00AC3716" w:rsidRPr="00AC3716">
              <w:rPr>
                <w:rFonts w:ascii="Times New Roman" w:eastAsia="Times New Roman" w:hAnsi="Times New Roman" w:cs="Times New Roman"/>
                <w:b/>
                <w:color w:val="000000"/>
                <w:sz w:val="24"/>
                <w:szCs w:val="24"/>
                <w:lang w:eastAsia="ru-RU"/>
              </w:rPr>
              <w:t>Родная страна и страны изучаемого языка</w:t>
            </w:r>
            <w:r w:rsidR="00AC3716">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b/>
                <w:color w:val="000000"/>
                <w:sz w:val="24"/>
                <w:szCs w:val="24"/>
                <w:lang w:eastAsia="ru-RU"/>
              </w:rPr>
              <w:t>Выдающиеся деятели культуры англоязычных стран и России</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William</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Shakespeare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Daniel</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Defoe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Charlotte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Bronte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Lewis</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Carrol</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Agatha</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Christie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Arthur</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Conan</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Doyle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Mark</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Twain</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John</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R</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R</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Tolkien</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Joseph</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Turner</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Charlie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Chaplin</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John</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Lennon</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Anna</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Pavlova</w:t>
            </w:r>
            <w:r w:rsidRPr="0018115D">
              <w:rPr>
                <w:rFonts w:ascii="Times New Roman" w:eastAsia="Times New Roman" w:hAnsi="Times New Roman" w:cs="Times New Roman"/>
                <w:color w:val="000000"/>
                <w:sz w:val="24"/>
                <w:szCs w:val="24"/>
                <w:lang w:eastAsia="ru-RU"/>
              </w:rPr>
              <w:t xml:space="preserve">; </w:t>
            </w:r>
            <w:proofErr w:type="spellStart"/>
            <w:r w:rsidRPr="0018115D">
              <w:rPr>
                <w:rFonts w:ascii="Times New Roman" w:eastAsia="Times New Roman" w:hAnsi="Times New Roman" w:cs="Times New Roman"/>
                <w:color w:val="000000"/>
                <w:sz w:val="24"/>
                <w:szCs w:val="24"/>
                <w:lang w:val="en-US" w:eastAsia="ru-RU"/>
              </w:rPr>
              <w:t>Sawa</w:t>
            </w:r>
            <w:proofErr w:type="spellEnd"/>
            <w:r w:rsidRPr="0018115D">
              <w:rPr>
                <w:rFonts w:ascii="Times New Roman" w:eastAsia="Times New Roman" w:hAnsi="Times New Roman" w:cs="Times New Roman"/>
                <w:color w:val="000000"/>
                <w:sz w:val="24"/>
                <w:szCs w:val="24"/>
                <w:lang w:eastAsia="ru-RU"/>
              </w:rPr>
              <w:t xml:space="preserve"> </w:t>
            </w:r>
            <w:proofErr w:type="spellStart"/>
            <w:r w:rsidRPr="0018115D">
              <w:rPr>
                <w:rFonts w:ascii="Times New Roman" w:eastAsia="Times New Roman" w:hAnsi="Times New Roman" w:cs="Times New Roman"/>
                <w:color w:val="000000"/>
                <w:sz w:val="24"/>
                <w:szCs w:val="24"/>
                <w:lang w:val="en-US" w:eastAsia="ru-RU"/>
              </w:rPr>
              <w:t>Morozoy</w:t>
            </w:r>
            <w:proofErr w:type="spellEnd"/>
            <w:r w:rsidRPr="0018115D">
              <w:rPr>
                <w:rFonts w:ascii="Times New Roman" w:eastAsia="Times New Roman" w:hAnsi="Times New Roman" w:cs="Times New Roman"/>
                <w:color w:val="000000"/>
                <w:sz w:val="24"/>
                <w:szCs w:val="24"/>
                <w:lang w:eastAsia="ru-RU"/>
              </w:rPr>
              <w:t>), знаменитые ученые (</w:t>
            </w:r>
            <w:r w:rsidRPr="0018115D">
              <w:rPr>
                <w:rFonts w:ascii="Times New Roman" w:eastAsia="Times New Roman" w:hAnsi="Times New Roman" w:cs="Times New Roman"/>
                <w:color w:val="000000"/>
                <w:sz w:val="24"/>
                <w:szCs w:val="24"/>
                <w:lang w:val="en-US" w:eastAsia="ru-RU"/>
              </w:rPr>
              <w:t>Isaak</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Newton</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Charles</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Darwin</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Albert</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Einstein</w:t>
            </w:r>
            <w:r w:rsidRPr="0018115D">
              <w:rPr>
                <w:rFonts w:ascii="Times New Roman" w:eastAsia="Times New Roman" w:hAnsi="Times New Roman" w:cs="Times New Roman"/>
                <w:color w:val="000000"/>
                <w:sz w:val="24"/>
                <w:szCs w:val="24"/>
                <w:lang w:eastAsia="ru-RU"/>
              </w:rPr>
              <w:t>), спортсмены (</w:t>
            </w:r>
            <w:r w:rsidRPr="0018115D">
              <w:rPr>
                <w:rFonts w:ascii="Times New Roman" w:eastAsia="Times New Roman" w:hAnsi="Times New Roman" w:cs="Times New Roman"/>
                <w:color w:val="000000"/>
                <w:sz w:val="24"/>
                <w:szCs w:val="24"/>
                <w:lang w:val="en-US" w:eastAsia="ru-RU"/>
              </w:rPr>
              <w:t>Garry</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Kasparov</w:t>
            </w:r>
            <w:r w:rsidRPr="0018115D">
              <w:rPr>
                <w:rFonts w:ascii="Times New Roman" w:eastAsia="Times New Roman" w:hAnsi="Times New Roman" w:cs="Times New Roman"/>
                <w:color w:val="000000"/>
                <w:sz w:val="24"/>
                <w:szCs w:val="24"/>
                <w:lang w:eastAsia="ru-RU"/>
              </w:rPr>
              <w:t xml:space="preserve">), политики </w:t>
            </w:r>
            <w:r w:rsidRPr="0018115D">
              <w:rPr>
                <w:rFonts w:ascii="Times New Roman" w:eastAsia="Times New Roman" w:hAnsi="Times New Roman" w:cs="Times New Roman"/>
                <w:i/>
                <w:iCs/>
                <w:color w:val="000000"/>
                <w:sz w:val="24"/>
                <w:szCs w:val="24"/>
                <w:lang w:eastAsia="ru-RU"/>
              </w:rPr>
              <w:t>(</w:t>
            </w:r>
            <w:r w:rsidRPr="0018115D">
              <w:rPr>
                <w:rFonts w:ascii="Times New Roman" w:eastAsia="Times New Roman" w:hAnsi="Times New Roman" w:cs="Times New Roman"/>
                <w:i/>
                <w:iCs/>
                <w:color w:val="000000"/>
                <w:sz w:val="24"/>
                <w:szCs w:val="24"/>
                <w:lang w:val="en-US" w:eastAsia="ru-RU"/>
              </w:rPr>
              <w:t>Margaret</w:t>
            </w:r>
            <w:r w:rsidRPr="0018115D">
              <w:rPr>
                <w:rFonts w:ascii="Times New Roman" w:eastAsia="Times New Roman" w:hAnsi="Times New Roman" w:cs="Times New Roman"/>
                <w:i/>
                <w:iCs/>
                <w:color w:val="000000"/>
                <w:sz w:val="24"/>
                <w:szCs w:val="24"/>
                <w:lang w:eastAsia="ru-RU"/>
              </w:rPr>
              <w:t xml:space="preserve"> </w:t>
            </w:r>
            <w:r w:rsidRPr="0018115D">
              <w:rPr>
                <w:rFonts w:ascii="Times New Roman" w:eastAsia="Times New Roman" w:hAnsi="Times New Roman" w:cs="Times New Roman"/>
                <w:i/>
                <w:iCs/>
                <w:color w:val="000000"/>
                <w:sz w:val="24"/>
                <w:szCs w:val="24"/>
                <w:lang w:val="en-US" w:eastAsia="ru-RU"/>
              </w:rPr>
              <w:t>Thatcher</w:t>
            </w:r>
            <w:r w:rsidRPr="0018115D">
              <w:rPr>
                <w:rFonts w:ascii="Times New Roman" w:eastAsia="Times New Roman" w:hAnsi="Times New Roman" w:cs="Times New Roman"/>
                <w:i/>
                <w:iCs/>
                <w:color w:val="000000"/>
                <w:sz w:val="24"/>
                <w:szCs w:val="24"/>
                <w:lang w:eastAsia="ru-RU"/>
              </w:rPr>
              <w:t xml:space="preserve">, </w:t>
            </w:r>
            <w:r w:rsidRPr="0018115D">
              <w:rPr>
                <w:rFonts w:ascii="Times New Roman" w:eastAsia="Times New Roman" w:hAnsi="Times New Roman" w:cs="Times New Roman"/>
                <w:i/>
                <w:iCs/>
                <w:color w:val="000000"/>
                <w:sz w:val="24"/>
                <w:szCs w:val="24"/>
                <w:lang w:val="en-US" w:eastAsia="ru-RU"/>
              </w:rPr>
              <w:t>Sir</w:t>
            </w:r>
            <w:r w:rsidRPr="0018115D">
              <w:rPr>
                <w:rFonts w:ascii="Times New Roman" w:eastAsia="Times New Roman" w:hAnsi="Times New Roman" w:cs="Times New Roman"/>
                <w:i/>
                <w:iCs/>
                <w:color w:val="000000"/>
                <w:sz w:val="24"/>
                <w:szCs w:val="24"/>
                <w:lang w:eastAsia="ru-RU"/>
              </w:rPr>
              <w:t xml:space="preserve"> </w:t>
            </w:r>
            <w:r w:rsidRPr="0018115D">
              <w:rPr>
                <w:rFonts w:ascii="Times New Roman" w:eastAsia="Times New Roman" w:hAnsi="Times New Roman" w:cs="Times New Roman"/>
                <w:i/>
                <w:iCs/>
                <w:color w:val="000000"/>
                <w:sz w:val="24"/>
                <w:szCs w:val="24"/>
                <w:lang w:val="en-US" w:eastAsia="ru-RU"/>
              </w:rPr>
              <w:t>Winston</w:t>
            </w:r>
            <w:r w:rsidRPr="0018115D">
              <w:rPr>
                <w:rFonts w:ascii="Times New Roman" w:eastAsia="Times New Roman" w:hAnsi="Times New Roman" w:cs="Times New Roman"/>
                <w:i/>
                <w:iCs/>
                <w:color w:val="000000"/>
                <w:sz w:val="24"/>
                <w:szCs w:val="24"/>
                <w:lang w:eastAsia="ru-RU"/>
              </w:rPr>
              <w:t xml:space="preserve"> </w:t>
            </w:r>
            <w:r w:rsidRPr="0018115D">
              <w:rPr>
                <w:rFonts w:ascii="Times New Roman" w:eastAsia="Times New Roman" w:hAnsi="Times New Roman" w:cs="Times New Roman"/>
                <w:i/>
                <w:iCs/>
                <w:color w:val="000000"/>
                <w:sz w:val="24"/>
                <w:szCs w:val="24"/>
                <w:lang w:val="en-US" w:eastAsia="ru-RU"/>
              </w:rPr>
              <w:t>Churchill</w:t>
            </w:r>
            <w:r w:rsidRPr="0018115D">
              <w:rPr>
                <w:rFonts w:ascii="Times New Roman" w:eastAsia="Times New Roman" w:hAnsi="Times New Roman" w:cs="Times New Roman"/>
                <w:i/>
                <w:iCs/>
                <w:color w:val="000000"/>
                <w:sz w:val="24"/>
                <w:szCs w:val="24"/>
                <w:lang w:eastAsia="ru-RU"/>
              </w:rPr>
              <w:t>).</w:t>
            </w:r>
          </w:p>
          <w:p w:rsidR="00AB4F44" w:rsidRPr="0018115D" w:rsidRDefault="00AB4F4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18115D">
              <w:rPr>
                <w:rFonts w:ascii="Times New Roman" w:eastAsia="Times New Roman" w:hAnsi="Times New Roman" w:cs="Times New Roman"/>
                <w:color w:val="000000"/>
                <w:sz w:val="24"/>
                <w:szCs w:val="24"/>
                <w:lang w:val="en-US" w:eastAsia="ru-RU"/>
              </w:rPr>
              <w:t>4.</w:t>
            </w:r>
            <w:r w:rsidRPr="0018115D">
              <w:rPr>
                <w:rFonts w:ascii="Times New Roman" w:eastAsia="Times New Roman" w:hAnsi="Times New Roman" w:cs="Times New Roman"/>
                <w:b/>
                <w:color w:val="000000"/>
                <w:sz w:val="24"/>
                <w:szCs w:val="24"/>
                <w:lang w:eastAsia="ru-RU"/>
              </w:rPr>
              <w:t>Планета</w:t>
            </w:r>
            <w:r w:rsidRPr="0018115D">
              <w:rPr>
                <w:rFonts w:ascii="Times New Roman" w:eastAsia="Times New Roman" w:hAnsi="Times New Roman" w:cs="Times New Roman"/>
                <w:b/>
                <w:color w:val="000000"/>
                <w:sz w:val="24"/>
                <w:szCs w:val="24"/>
                <w:lang w:val="en-US" w:eastAsia="ru-RU"/>
              </w:rPr>
              <w:t xml:space="preserve"> </w:t>
            </w:r>
            <w:r w:rsidRPr="0018115D">
              <w:rPr>
                <w:rFonts w:ascii="Times New Roman" w:eastAsia="Times New Roman" w:hAnsi="Times New Roman" w:cs="Times New Roman"/>
                <w:b/>
                <w:color w:val="000000"/>
                <w:sz w:val="24"/>
                <w:szCs w:val="24"/>
                <w:lang w:eastAsia="ru-RU"/>
              </w:rPr>
              <w:t>Земля</w:t>
            </w:r>
            <w:r w:rsidRPr="0018115D">
              <w:rPr>
                <w:rFonts w:ascii="Times New Roman" w:eastAsia="Times New Roman" w:hAnsi="Times New Roman" w:cs="Times New Roman"/>
                <w:b/>
                <w:color w:val="000000"/>
                <w:sz w:val="24"/>
                <w:szCs w:val="24"/>
                <w:lang w:val="en-US" w:eastAsia="ru-RU"/>
              </w:rPr>
              <w:t xml:space="preserve">: </w:t>
            </w:r>
            <w:r w:rsidRPr="0018115D">
              <w:rPr>
                <w:rFonts w:ascii="Times New Roman" w:eastAsia="Times New Roman" w:hAnsi="Times New Roman" w:cs="Times New Roman"/>
                <w:b/>
                <w:color w:val="000000"/>
                <w:sz w:val="24"/>
                <w:szCs w:val="24"/>
                <w:lang w:eastAsia="ru-RU"/>
              </w:rPr>
              <w:t>названия</w:t>
            </w:r>
            <w:r w:rsidRPr="0018115D">
              <w:rPr>
                <w:rFonts w:ascii="Times New Roman" w:eastAsia="Times New Roman" w:hAnsi="Times New Roman" w:cs="Times New Roman"/>
                <w:b/>
                <w:color w:val="000000"/>
                <w:sz w:val="24"/>
                <w:szCs w:val="24"/>
                <w:lang w:val="en-US" w:eastAsia="ru-RU"/>
              </w:rPr>
              <w:t xml:space="preserve"> </w:t>
            </w:r>
            <w:r w:rsidRPr="0018115D">
              <w:rPr>
                <w:rFonts w:ascii="Times New Roman" w:eastAsia="Times New Roman" w:hAnsi="Times New Roman" w:cs="Times New Roman"/>
                <w:b/>
                <w:color w:val="000000"/>
                <w:sz w:val="24"/>
                <w:szCs w:val="24"/>
                <w:lang w:eastAsia="ru-RU"/>
              </w:rPr>
              <w:t>сторон</w:t>
            </w:r>
            <w:r w:rsidRPr="0018115D">
              <w:rPr>
                <w:rFonts w:ascii="Times New Roman" w:eastAsia="Times New Roman" w:hAnsi="Times New Roman" w:cs="Times New Roman"/>
                <w:b/>
                <w:color w:val="000000"/>
                <w:sz w:val="24"/>
                <w:szCs w:val="24"/>
                <w:lang w:val="en-US" w:eastAsia="ru-RU"/>
              </w:rPr>
              <w:t xml:space="preserve"> </w:t>
            </w:r>
            <w:r w:rsidRPr="0018115D">
              <w:rPr>
                <w:rFonts w:ascii="Times New Roman" w:eastAsia="Times New Roman" w:hAnsi="Times New Roman" w:cs="Times New Roman"/>
                <w:b/>
                <w:color w:val="000000"/>
                <w:sz w:val="24"/>
                <w:szCs w:val="24"/>
                <w:lang w:eastAsia="ru-RU"/>
              </w:rPr>
              <w:t>света</w:t>
            </w:r>
            <w:r w:rsidRPr="0018115D">
              <w:rPr>
                <w:rFonts w:ascii="Times New Roman" w:eastAsia="Times New Roman" w:hAnsi="Times New Roman" w:cs="Times New Roman"/>
                <w:b/>
                <w:color w:val="000000"/>
                <w:sz w:val="24"/>
                <w:szCs w:val="24"/>
                <w:lang w:val="en-US" w:eastAsia="ru-RU"/>
              </w:rPr>
              <w:t>,-</w:t>
            </w:r>
            <w:r w:rsidRPr="0018115D">
              <w:rPr>
                <w:rFonts w:ascii="Times New Roman" w:eastAsia="Times New Roman" w:hAnsi="Times New Roman" w:cs="Times New Roman"/>
                <w:b/>
                <w:color w:val="000000"/>
                <w:sz w:val="24"/>
                <w:szCs w:val="24"/>
                <w:lang w:eastAsia="ru-RU"/>
              </w:rPr>
              <w:t>континентов</w:t>
            </w:r>
            <w:r w:rsidRPr="0018115D">
              <w:rPr>
                <w:rFonts w:ascii="Times New Roman" w:eastAsia="Times New Roman" w:hAnsi="Times New Roman" w:cs="Times New Roman"/>
                <w:color w:val="000000"/>
                <w:sz w:val="24"/>
                <w:szCs w:val="24"/>
                <w:lang w:val="en-US" w:eastAsia="ru-RU"/>
              </w:rPr>
              <w:t xml:space="preserve"> (Europe, South America, North America, Africa, Asia, Australia), </w:t>
            </w:r>
            <w:r w:rsidRPr="0018115D">
              <w:rPr>
                <w:rFonts w:ascii="Times New Roman" w:eastAsia="Times New Roman" w:hAnsi="Times New Roman" w:cs="Times New Roman"/>
                <w:color w:val="000000"/>
                <w:sz w:val="24"/>
                <w:szCs w:val="24"/>
                <w:lang w:eastAsia="ru-RU"/>
              </w:rPr>
              <w:t>океанов</w:t>
            </w:r>
            <w:r w:rsidRPr="0018115D">
              <w:rPr>
                <w:rFonts w:ascii="Times New Roman" w:eastAsia="Times New Roman" w:hAnsi="Times New Roman" w:cs="Times New Roman"/>
                <w:color w:val="000000"/>
                <w:sz w:val="24"/>
                <w:szCs w:val="24"/>
                <w:lang w:val="en-US" w:eastAsia="ru-RU"/>
              </w:rPr>
              <w:t xml:space="preserve"> (the Atlantic Ocean, the Pacific Ocean), </w:t>
            </w:r>
            <w:r w:rsidRPr="0018115D">
              <w:rPr>
                <w:rFonts w:ascii="Times New Roman" w:eastAsia="Times New Roman" w:hAnsi="Times New Roman" w:cs="Times New Roman"/>
                <w:color w:val="000000"/>
                <w:sz w:val="24"/>
                <w:szCs w:val="24"/>
                <w:lang w:eastAsia="ru-RU"/>
              </w:rPr>
              <w:t>морей</w:t>
            </w:r>
            <w:r w:rsidRPr="0018115D">
              <w:rPr>
                <w:rFonts w:ascii="Times New Roman" w:eastAsia="Times New Roman" w:hAnsi="Times New Roman" w:cs="Times New Roman"/>
                <w:color w:val="000000"/>
                <w:sz w:val="24"/>
                <w:szCs w:val="24"/>
                <w:lang w:val="en-US" w:eastAsia="ru-RU"/>
              </w:rPr>
              <w:t xml:space="preserve"> (the Baltic Sea, the North Sea, the Black Sea), </w:t>
            </w:r>
            <w:r w:rsidRPr="0018115D">
              <w:rPr>
                <w:rFonts w:ascii="Times New Roman" w:eastAsia="Times New Roman" w:hAnsi="Times New Roman" w:cs="Times New Roman"/>
                <w:color w:val="000000"/>
                <w:sz w:val="24"/>
                <w:szCs w:val="24"/>
                <w:lang w:eastAsia="ru-RU"/>
              </w:rPr>
              <w:t>рек</w:t>
            </w:r>
            <w:r w:rsidRPr="0018115D">
              <w:rPr>
                <w:rFonts w:ascii="Times New Roman" w:eastAsia="Times New Roman" w:hAnsi="Times New Roman" w:cs="Times New Roman"/>
                <w:color w:val="000000"/>
                <w:sz w:val="24"/>
                <w:szCs w:val="24"/>
                <w:lang w:val="en-US" w:eastAsia="ru-RU"/>
              </w:rPr>
              <w:t xml:space="preserve"> (the Thames, the Severn, the Volga, the Neva, the Ob, the Yenisei), </w:t>
            </w:r>
            <w:r w:rsidRPr="0018115D">
              <w:rPr>
                <w:rFonts w:ascii="Times New Roman" w:eastAsia="Times New Roman" w:hAnsi="Times New Roman" w:cs="Times New Roman"/>
                <w:color w:val="000000"/>
                <w:sz w:val="24"/>
                <w:szCs w:val="24"/>
                <w:lang w:eastAsia="ru-RU"/>
              </w:rPr>
              <w:t>горных</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цепей</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и</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вершин</w:t>
            </w:r>
            <w:r w:rsidRPr="0018115D">
              <w:rPr>
                <w:rFonts w:ascii="Times New Roman" w:eastAsia="Times New Roman" w:hAnsi="Times New Roman" w:cs="Times New Roman"/>
                <w:color w:val="000000"/>
                <w:sz w:val="24"/>
                <w:szCs w:val="24"/>
                <w:lang w:val="en-US" w:eastAsia="ru-RU"/>
              </w:rPr>
              <w:t xml:space="preserve"> (the Alps, the Caucasus, </w:t>
            </w:r>
            <w:proofErr w:type="spellStart"/>
            <w:r w:rsidRPr="0018115D">
              <w:rPr>
                <w:rFonts w:ascii="Times New Roman" w:eastAsia="Times New Roman" w:hAnsi="Times New Roman" w:cs="Times New Roman"/>
                <w:color w:val="000000"/>
                <w:sz w:val="24"/>
                <w:szCs w:val="24"/>
                <w:lang w:val="en-US" w:eastAsia="ru-RU"/>
              </w:rPr>
              <w:t>Snowdon</w:t>
            </w:r>
            <w:proofErr w:type="spellEnd"/>
            <w:r w:rsidRPr="0018115D">
              <w:rPr>
                <w:rFonts w:ascii="Times New Roman" w:eastAsia="Times New Roman" w:hAnsi="Times New Roman" w:cs="Times New Roman"/>
                <w:color w:val="000000"/>
                <w:sz w:val="24"/>
                <w:szCs w:val="24"/>
                <w:lang w:val="en-US" w:eastAsia="ru-RU"/>
              </w:rPr>
              <w:t xml:space="preserve">, Elbrus), </w:t>
            </w:r>
            <w:r w:rsidRPr="0018115D">
              <w:rPr>
                <w:rFonts w:ascii="Times New Roman" w:eastAsia="Times New Roman" w:hAnsi="Times New Roman" w:cs="Times New Roman"/>
                <w:color w:val="000000"/>
                <w:sz w:val="24"/>
                <w:szCs w:val="24"/>
                <w:lang w:eastAsia="ru-RU"/>
              </w:rPr>
              <w:t>некоторых</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государств</w:t>
            </w:r>
            <w:r w:rsidRPr="0018115D">
              <w:rPr>
                <w:rFonts w:ascii="Times New Roman" w:eastAsia="Times New Roman" w:hAnsi="Times New Roman" w:cs="Times New Roman"/>
                <w:color w:val="000000"/>
                <w:sz w:val="24"/>
                <w:szCs w:val="24"/>
                <w:lang w:val="en-US" w:eastAsia="ru-RU"/>
              </w:rPr>
              <w:t xml:space="preserve"> (the UK, Great Britain (England, Scotland, Wales), the Russian Federation, France, China, the Netherlands, Australia, Ireland, Scotland) </w:t>
            </w:r>
            <w:r w:rsidRPr="0018115D">
              <w:rPr>
                <w:rFonts w:ascii="Times New Roman" w:eastAsia="Times New Roman" w:hAnsi="Times New Roman" w:cs="Times New Roman"/>
                <w:color w:val="000000"/>
                <w:sz w:val="24"/>
                <w:szCs w:val="24"/>
                <w:lang w:eastAsia="ru-RU"/>
              </w:rPr>
              <w:t>и</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крупных</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городов</w:t>
            </w:r>
            <w:r w:rsidRPr="0018115D">
              <w:rPr>
                <w:rFonts w:ascii="Times New Roman" w:eastAsia="Times New Roman" w:hAnsi="Times New Roman" w:cs="Times New Roman"/>
                <w:color w:val="000000"/>
                <w:sz w:val="24"/>
                <w:szCs w:val="24"/>
                <w:lang w:val="en-US" w:eastAsia="ru-RU"/>
              </w:rPr>
              <w:t xml:space="preserve"> (Moscow, London, Cambridge, Oxford, Cardiff, Edinburgh, Washington, New York, Boston, Ottawa, Belfast).</w:t>
            </w:r>
          </w:p>
          <w:p w:rsidR="00AB4F44" w:rsidRPr="0018115D" w:rsidRDefault="00AB4F4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5.</w:t>
            </w:r>
            <w:r w:rsidRPr="0018115D">
              <w:rPr>
                <w:rFonts w:ascii="Times New Roman" w:eastAsia="Times New Roman" w:hAnsi="Times New Roman" w:cs="Times New Roman"/>
                <w:b/>
                <w:color w:val="000000"/>
                <w:sz w:val="24"/>
                <w:szCs w:val="24"/>
                <w:lang w:eastAsia="ru-RU"/>
              </w:rPr>
              <w:t>Как стать знаменитым</w:t>
            </w:r>
            <w:r w:rsidRPr="0018115D">
              <w:rPr>
                <w:rFonts w:ascii="Times New Roman" w:eastAsia="Times New Roman" w:hAnsi="Times New Roman" w:cs="Times New Roman"/>
                <w:color w:val="000000"/>
                <w:sz w:val="24"/>
                <w:szCs w:val="24"/>
                <w:lang w:eastAsia="ru-RU"/>
              </w:rPr>
              <w:t xml:space="preserve"> (профессии, черты характера). Занимательные факты из жизни известных англоязычных деятелей культуры (</w:t>
            </w:r>
            <w:r w:rsidRPr="0018115D">
              <w:rPr>
                <w:rFonts w:ascii="Times New Roman" w:eastAsia="Times New Roman" w:hAnsi="Times New Roman" w:cs="Times New Roman"/>
                <w:color w:val="000000"/>
                <w:sz w:val="24"/>
                <w:szCs w:val="24"/>
                <w:lang w:val="en-US" w:eastAsia="ru-RU"/>
              </w:rPr>
              <w:t>Mark</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Twain</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Charlie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Chaplin</w:t>
            </w:r>
            <w:r w:rsidRPr="0018115D">
              <w:rPr>
                <w:rFonts w:ascii="Times New Roman" w:eastAsia="Times New Roman" w:hAnsi="Times New Roman" w:cs="Times New Roman"/>
                <w:color w:val="000000"/>
                <w:sz w:val="24"/>
                <w:szCs w:val="24"/>
                <w:lang w:eastAsia="ru-RU"/>
              </w:rPr>
              <w:t>).</w:t>
            </w:r>
          </w:p>
          <w:p w:rsidR="00AB4F44" w:rsidRPr="0018115D" w:rsidRDefault="00AB4F4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6</w:t>
            </w:r>
            <w:r w:rsidRPr="0018115D">
              <w:rPr>
                <w:rFonts w:ascii="Times New Roman" w:eastAsia="Times New Roman" w:hAnsi="Times New Roman" w:cs="Times New Roman"/>
                <w:color w:val="000000"/>
                <w:sz w:val="24"/>
                <w:szCs w:val="24"/>
                <w:lang w:eastAsia="ru-RU"/>
              </w:rPr>
              <w:t>.</w:t>
            </w:r>
            <w:r w:rsidRPr="0018115D">
              <w:rPr>
                <w:rFonts w:ascii="Times New Roman" w:eastAsia="Times New Roman" w:hAnsi="Times New Roman" w:cs="Times New Roman"/>
                <w:b/>
                <w:color w:val="000000"/>
                <w:sz w:val="24"/>
                <w:szCs w:val="24"/>
                <w:lang w:eastAsia="ru-RU"/>
              </w:rPr>
              <w:t>Животные на воле и в неволе</w:t>
            </w:r>
            <w:r w:rsidRPr="0018115D">
              <w:rPr>
                <w:rFonts w:ascii="Times New Roman" w:eastAsia="Times New Roman" w:hAnsi="Times New Roman" w:cs="Times New Roman"/>
                <w:color w:val="000000"/>
                <w:sz w:val="24"/>
                <w:szCs w:val="24"/>
                <w:lang w:eastAsia="ru-RU"/>
              </w:rPr>
              <w:t>: домашние и дикие животные, животные, находящиеся под угрозой вымирания, места обитания животных. Лондонский зоопарк. Общества защиты животных.</w:t>
            </w:r>
          </w:p>
          <w:p w:rsidR="00AB4F44" w:rsidRPr="0018115D" w:rsidRDefault="00AB4F4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7</w:t>
            </w:r>
            <w:r w:rsidRPr="0018115D">
              <w:rPr>
                <w:rFonts w:ascii="Times New Roman" w:eastAsia="Times New Roman" w:hAnsi="Times New Roman" w:cs="Times New Roman"/>
                <w:color w:val="000000"/>
                <w:sz w:val="24"/>
                <w:szCs w:val="24"/>
                <w:lang w:eastAsia="ru-RU"/>
              </w:rPr>
              <w:t>.</w:t>
            </w:r>
            <w:r w:rsidRPr="0018115D">
              <w:rPr>
                <w:rFonts w:ascii="Times New Roman" w:eastAsia="Times New Roman" w:hAnsi="Times New Roman" w:cs="Times New Roman"/>
                <w:b/>
                <w:color w:val="000000"/>
                <w:sz w:val="24"/>
                <w:szCs w:val="24"/>
                <w:lang w:eastAsia="ru-RU"/>
              </w:rPr>
              <w:t>Человек и звери, живущие в неволе</w:t>
            </w:r>
            <w:r w:rsidRPr="0018115D">
              <w:rPr>
                <w:rFonts w:ascii="Times New Roman" w:eastAsia="Times New Roman" w:hAnsi="Times New Roman" w:cs="Times New Roman"/>
                <w:color w:val="000000"/>
                <w:sz w:val="24"/>
                <w:szCs w:val="24"/>
                <w:lang w:eastAsia="ru-RU"/>
              </w:rPr>
              <w:t>: зоопарк, заповедник, цирк.</w:t>
            </w:r>
          </w:p>
          <w:p w:rsidR="00AB4F44" w:rsidRPr="0018115D" w:rsidRDefault="00AB4F4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8</w:t>
            </w:r>
            <w:r w:rsidRPr="0018115D">
              <w:rPr>
                <w:rFonts w:ascii="Times New Roman" w:eastAsia="Times New Roman" w:hAnsi="Times New Roman" w:cs="Times New Roman"/>
                <w:color w:val="000000"/>
                <w:sz w:val="24"/>
                <w:szCs w:val="24"/>
                <w:lang w:eastAsia="ru-RU"/>
              </w:rPr>
              <w:t>.</w:t>
            </w:r>
            <w:r w:rsidRPr="0018115D">
              <w:rPr>
                <w:rFonts w:ascii="Times New Roman" w:eastAsia="Times New Roman" w:hAnsi="Times New Roman" w:cs="Times New Roman"/>
                <w:b/>
                <w:color w:val="000000"/>
                <w:sz w:val="24"/>
                <w:szCs w:val="24"/>
                <w:lang w:eastAsia="ru-RU"/>
              </w:rPr>
              <w:t>Домашние питомцы</w:t>
            </w:r>
            <w:r w:rsidRPr="0018115D">
              <w:rPr>
                <w:rFonts w:ascii="Times New Roman" w:eastAsia="Times New Roman" w:hAnsi="Times New Roman" w:cs="Times New Roman"/>
                <w:color w:val="000000"/>
                <w:sz w:val="24"/>
                <w:szCs w:val="24"/>
                <w:lang w:eastAsia="ru-RU"/>
              </w:rPr>
              <w:t>: распространенные английские клички животных. Истории о любимых животных.</w:t>
            </w:r>
          </w:p>
          <w:p w:rsidR="00AB4F44" w:rsidRPr="0018115D" w:rsidRDefault="00AB4F44" w:rsidP="00AC3716">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color w:val="000000"/>
                <w:sz w:val="24"/>
                <w:szCs w:val="24"/>
                <w:lang w:eastAsia="ru-RU"/>
              </w:rPr>
              <w:t>9</w:t>
            </w:r>
            <w:r w:rsidRPr="0018115D">
              <w:rPr>
                <w:rFonts w:ascii="Times New Roman" w:eastAsia="Times New Roman" w:hAnsi="Times New Roman" w:cs="Times New Roman"/>
                <w:color w:val="000000"/>
                <w:sz w:val="24"/>
                <w:szCs w:val="24"/>
                <w:lang w:eastAsia="ru-RU"/>
              </w:rPr>
              <w:t>.</w:t>
            </w:r>
            <w:r w:rsidRPr="0018115D">
              <w:rPr>
                <w:rFonts w:ascii="Times New Roman" w:eastAsia="Times New Roman" w:hAnsi="Times New Roman" w:cs="Times New Roman"/>
                <w:b/>
                <w:color w:val="000000"/>
                <w:sz w:val="24"/>
                <w:szCs w:val="24"/>
                <w:lang w:eastAsia="ru-RU"/>
              </w:rPr>
              <w:t xml:space="preserve">Что такое семья </w:t>
            </w:r>
            <w:r w:rsidRPr="0018115D">
              <w:rPr>
                <w:rFonts w:ascii="Times New Roman" w:eastAsia="Times New Roman" w:hAnsi="Times New Roman" w:cs="Times New Roman"/>
                <w:color w:val="000000"/>
                <w:sz w:val="24"/>
                <w:szCs w:val="24"/>
                <w:lang w:eastAsia="ru-RU"/>
              </w:rPr>
              <w:t>взаимоотношения в семье, близкие и дальние родственники, письма родственникам.</w:t>
            </w:r>
          </w:p>
          <w:p w:rsidR="00AB4F44" w:rsidRPr="0018115D" w:rsidRDefault="00AB4F4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10</w:t>
            </w:r>
            <w:r w:rsidRPr="0018115D">
              <w:rPr>
                <w:rFonts w:ascii="Times New Roman" w:eastAsia="Times New Roman" w:hAnsi="Times New Roman" w:cs="Times New Roman"/>
                <w:color w:val="000000"/>
                <w:sz w:val="24"/>
                <w:szCs w:val="24"/>
                <w:lang w:eastAsia="ru-RU"/>
              </w:rPr>
              <w:t>.</w:t>
            </w:r>
            <w:r w:rsidRPr="0018115D">
              <w:rPr>
                <w:rFonts w:ascii="Times New Roman" w:eastAsia="Times New Roman" w:hAnsi="Times New Roman" w:cs="Times New Roman"/>
                <w:b/>
                <w:color w:val="000000"/>
                <w:sz w:val="24"/>
                <w:szCs w:val="24"/>
                <w:lang w:eastAsia="ru-RU"/>
              </w:rPr>
              <w:t>Дети и родители</w:t>
            </w:r>
            <w:r w:rsidRPr="0018115D">
              <w:rPr>
                <w:rFonts w:ascii="Times New Roman" w:eastAsia="Times New Roman" w:hAnsi="Times New Roman" w:cs="Times New Roman"/>
                <w:color w:val="000000"/>
                <w:sz w:val="24"/>
                <w:szCs w:val="24"/>
                <w:lang w:eastAsia="ru-RU"/>
              </w:rPr>
              <w:t>: отношение к учебе, домашние обязанности мальчиков и девочек, взаимопонимание, выражение восхищения друг другом.</w:t>
            </w:r>
          </w:p>
          <w:p w:rsidR="00AB4F44" w:rsidRPr="0018115D" w:rsidRDefault="00AB4F4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18115D">
              <w:rPr>
                <w:rFonts w:ascii="Times New Roman" w:eastAsia="Times New Roman" w:hAnsi="Times New Roman" w:cs="Times New Roman"/>
                <w:color w:val="000000"/>
                <w:sz w:val="24"/>
                <w:szCs w:val="24"/>
                <w:lang w:eastAsia="ru-RU"/>
              </w:rPr>
              <w:t>.</w:t>
            </w:r>
            <w:r w:rsidRPr="0018115D">
              <w:rPr>
                <w:rFonts w:ascii="Times New Roman" w:eastAsia="Times New Roman" w:hAnsi="Times New Roman" w:cs="Times New Roman"/>
                <w:b/>
                <w:color w:val="000000"/>
                <w:sz w:val="24"/>
                <w:szCs w:val="24"/>
                <w:lang w:eastAsia="ru-RU"/>
              </w:rPr>
              <w:t>Типичная английская еда.</w:t>
            </w:r>
            <w:r w:rsidRPr="0018115D">
              <w:rPr>
                <w:rFonts w:ascii="Times New Roman" w:eastAsia="Times New Roman" w:hAnsi="Times New Roman" w:cs="Times New Roman"/>
                <w:color w:val="000000"/>
                <w:sz w:val="24"/>
                <w:szCs w:val="24"/>
                <w:lang w:eastAsia="ru-RU"/>
              </w:rPr>
              <w:t xml:space="preserve"> Рецепты различных блюд. </w:t>
            </w:r>
            <w:proofErr w:type="spellStart"/>
            <w:r w:rsidRPr="0018115D">
              <w:rPr>
                <w:rFonts w:ascii="Times New Roman" w:eastAsia="Times New Roman" w:hAnsi="Times New Roman" w:cs="Times New Roman"/>
                <w:color w:val="000000"/>
                <w:sz w:val="24"/>
                <w:szCs w:val="24"/>
                <w:lang w:eastAsia="ru-RU"/>
              </w:rPr>
              <w:t>Фаст</w:t>
            </w:r>
            <w:proofErr w:type="spellEnd"/>
            <w:r w:rsidRPr="0018115D">
              <w:rPr>
                <w:rFonts w:ascii="Times New Roman" w:eastAsia="Times New Roman" w:hAnsi="Times New Roman" w:cs="Times New Roman"/>
                <w:color w:val="000000"/>
                <w:sz w:val="24"/>
                <w:szCs w:val="24"/>
                <w:lang w:eastAsia="ru-RU"/>
              </w:rPr>
              <w:t xml:space="preserve"> </w:t>
            </w:r>
            <w:proofErr w:type="spellStart"/>
            <w:r w:rsidRPr="0018115D">
              <w:rPr>
                <w:rFonts w:ascii="Times New Roman" w:eastAsia="Times New Roman" w:hAnsi="Times New Roman" w:cs="Times New Roman"/>
                <w:color w:val="000000"/>
                <w:sz w:val="24"/>
                <w:szCs w:val="24"/>
                <w:lang w:eastAsia="ru-RU"/>
              </w:rPr>
              <w:t>фуд</w:t>
            </w:r>
            <w:proofErr w:type="spellEnd"/>
            <w:r w:rsidRPr="0018115D">
              <w:rPr>
                <w:rFonts w:ascii="Times New Roman" w:eastAsia="Times New Roman" w:hAnsi="Times New Roman" w:cs="Times New Roman"/>
                <w:color w:val="000000"/>
                <w:sz w:val="24"/>
                <w:szCs w:val="24"/>
                <w:lang w:eastAsia="ru-RU"/>
              </w:rPr>
              <w:t>. Праздничное английское и русское меню.</w:t>
            </w:r>
          </w:p>
          <w:p w:rsidR="00AB4F44" w:rsidRPr="0018115D" w:rsidRDefault="00AB4F4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12.</w:t>
            </w:r>
            <w:r w:rsidRPr="0018115D">
              <w:rPr>
                <w:rFonts w:ascii="Times New Roman" w:eastAsia="Times New Roman" w:hAnsi="Times New Roman" w:cs="Times New Roman"/>
                <w:b/>
                <w:color w:val="000000"/>
                <w:sz w:val="24"/>
                <w:szCs w:val="24"/>
                <w:lang w:eastAsia="ru-RU"/>
              </w:rPr>
              <w:t>Мой дом — моя крепость</w:t>
            </w:r>
            <w:r w:rsidRPr="0018115D">
              <w:rPr>
                <w:rFonts w:ascii="Times New Roman" w:eastAsia="Times New Roman" w:hAnsi="Times New Roman" w:cs="Times New Roman"/>
                <w:color w:val="000000"/>
                <w:sz w:val="24"/>
                <w:szCs w:val="24"/>
                <w:lang w:eastAsia="ru-RU"/>
              </w:rPr>
              <w:t>: типы жилых домов в Англии. Мои дом, квартира, любимое место в доме.</w:t>
            </w:r>
          </w:p>
          <w:p w:rsidR="00AB4F44" w:rsidRPr="0018115D" w:rsidRDefault="00AB4F4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3.</w:t>
            </w:r>
            <w:r w:rsidRPr="0018115D">
              <w:rPr>
                <w:rFonts w:ascii="Times New Roman" w:eastAsia="Times New Roman" w:hAnsi="Times New Roman" w:cs="Times New Roman"/>
                <w:b/>
                <w:color w:val="000000"/>
                <w:sz w:val="24"/>
                <w:szCs w:val="24"/>
                <w:lang w:eastAsia="ru-RU"/>
              </w:rPr>
              <w:t>Любимые занятия англичан</w:t>
            </w:r>
            <w:r w:rsidRPr="0018115D">
              <w:rPr>
                <w:rFonts w:ascii="Times New Roman" w:eastAsia="Times New Roman" w:hAnsi="Times New Roman" w:cs="Times New Roman"/>
                <w:color w:val="000000"/>
                <w:sz w:val="24"/>
                <w:szCs w:val="24"/>
                <w:lang w:eastAsia="ru-RU"/>
              </w:rPr>
              <w:t>. Увлечения членов моей семьи.</w:t>
            </w:r>
          </w:p>
          <w:p w:rsidR="00AB4F44" w:rsidRPr="0018115D" w:rsidRDefault="00AB4F44" w:rsidP="00AC371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r w:rsidRPr="0018115D">
              <w:rPr>
                <w:rFonts w:ascii="Times New Roman" w:eastAsia="Times New Roman" w:hAnsi="Times New Roman" w:cs="Times New Roman"/>
                <w:color w:val="000000"/>
                <w:sz w:val="24"/>
                <w:szCs w:val="24"/>
                <w:lang w:eastAsia="ru-RU"/>
              </w:rPr>
              <w:t>.</w:t>
            </w:r>
            <w:r w:rsidRPr="0018115D">
              <w:rPr>
                <w:rFonts w:ascii="Times New Roman" w:eastAsia="Times New Roman" w:hAnsi="Times New Roman" w:cs="Times New Roman"/>
                <w:b/>
                <w:color w:val="000000"/>
                <w:sz w:val="24"/>
                <w:szCs w:val="24"/>
                <w:lang w:eastAsia="ru-RU"/>
              </w:rPr>
              <w:t>Любимые теле- и радиопрограммы</w:t>
            </w:r>
            <w:r w:rsidRPr="0018115D">
              <w:rPr>
                <w:rFonts w:ascii="Times New Roman" w:eastAsia="Times New Roman" w:hAnsi="Times New Roman" w:cs="Times New Roman"/>
                <w:color w:val="000000"/>
                <w:sz w:val="24"/>
                <w:szCs w:val="24"/>
                <w:lang w:eastAsia="ru-RU"/>
              </w:rPr>
              <w:t>. Наиболее популярные телепрограммы в России и за рубежом. Преимущества и недо</w:t>
            </w:r>
            <w:r w:rsidRPr="0018115D">
              <w:rPr>
                <w:rFonts w:ascii="Times New Roman" w:eastAsia="Times New Roman" w:hAnsi="Times New Roman" w:cs="Times New Roman"/>
                <w:color w:val="000000"/>
                <w:sz w:val="24"/>
                <w:szCs w:val="24"/>
                <w:lang w:eastAsia="ru-RU"/>
              </w:rPr>
              <w:softHyphen/>
              <w:t>статки телевидения.</w:t>
            </w:r>
          </w:p>
          <w:p w:rsidR="00AB4F44" w:rsidRPr="0018115D" w:rsidRDefault="00AB4F4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D159E5">
              <w:rPr>
                <w:rFonts w:ascii="Times New Roman" w:eastAsia="Times New Roman" w:hAnsi="Times New Roman" w:cs="Times New Roman"/>
                <w:color w:val="000000"/>
                <w:sz w:val="24"/>
                <w:szCs w:val="24"/>
                <w:lang w:val="en-US" w:eastAsia="ru-RU"/>
              </w:rPr>
              <w:t>15.</w:t>
            </w:r>
            <w:r w:rsidRPr="0018115D">
              <w:rPr>
                <w:rFonts w:ascii="Times New Roman" w:eastAsia="Times New Roman" w:hAnsi="Times New Roman" w:cs="Times New Roman"/>
                <w:b/>
                <w:color w:val="000000"/>
                <w:sz w:val="24"/>
                <w:szCs w:val="24"/>
                <w:lang w:eastAsia="ru-RU"/>
              </w:rPr>
              <w:t>Семейные</w:t>
            </w:r>
            <w:r w:rsidRPr="00D159E5">
              <w:rPr>
                <w:rFonts w:ascii="Times New Roman" w:eastAsia="Times New Roman" w:hAnsi="Times New Roman" w:cs="Times New Roman"/>
                <w:b/>
                <w:color w:val="000000"/>
                <w:sz w:val="24"/>
                <w:szCs w:val="24"/>
                <w:lang w:val="en-US" w:eastAsia="ru-RU"/>
              </w:rPr>
              <w:t xml:space="preserve"> </w:t>
            </w:r>
            <w:r w:rsidRPr="0018115D">
              <w:rPr>
                <w:rFonts w:ascii="Times New Roman" w:eastAsia="Times New Roman" w:hAnsi="Times New Roman" w:cs="Times New Roman"/>
                <w:b/>
                <w:color w:val="000000"/>
                <w:sz w:val="24"/>
                <w:szCs w:val="24"/>
                <w:lang w:eastAsia="ru-RU"/>
              </w:rPr>
              <w:t>праздники</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Некоторые</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национальные</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праздники</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англоговорящих</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стран</w:t>
            </w:r>
            <w:r w:rsidRPr="00D159E5">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и</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России</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названия</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val="en-US" w:eastAsia="ru-RU"/>
              </w:rPr>
              <w:t>Christmas</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val="en-US" w:eastAsia="ru-RU"/>
              </w:rPr>
              <w:t>New</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val="en-US" w:eastAsia="ru-RU"/>
              </w:rPr>
              <w:t>Year</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val="en-US" w:eastAsia="ru-RU"/>
              </w:rPr>
              <w:t>Easter</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val="en-US" w:eastAsia="ru-RU"/>
              </w:rPr>
              <w:t>Mother</w:t>
            </w:r>
            <w:r w:rsidRPr="00D159E5">
              <w:rPr>
                <w:rFonts w:ascii="Times New Roman" w:eastAsia="Times New Roman" w:hAnsi="Times New Roman" w:cs="Times New Roman"/>
                <w:color w:val="000000"/>
                <w:sz w:val="24"/>
                <w:szCs w:val="24"/>
                <w:lang w:val="en-US" w:eastAsia="ru-RU"/>
              </w:rPr>
              <w:t>'</w:t>
            </w:r>
            <w:r w:rsidRPr="0018115D">
              <w:rPr>
                <w:rFonts w:ascii="Times New Roman" w:eastAsia="Times New Roman" w:hAnsi="Times New Roman" w:cs="Times New Roman"/>
                <w:color w:val="000000"/>
                <w:sz w:val="24"/>
                <w:szCs w:val="24"/>
                <w:lang w:val="en-US" w:eastAsia="ru-RU"/>
              </w:rPr>
              <w:t>s</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val="en-US" w:eastAsia="ru-RU"/>
              </w:rPr>
              <w:t>Day</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val="en-US" w:eastAsia="ru-RU"/>
              </w:rPr>
              <w:t>New</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val="en-US" w:eastAsia="ru-RU"/>
              </w:rPr>
              <w:t>Year</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val="en-US" w:eastAsia="ru-RU"/>
              </w:rPr>
              <w:t>Christmas</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val="en-US" w:eastAsia="ru-RU"/>
              </w:rPr>
              <w:t>Motherland</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val="en-US" w:eastAsia="ru-RU"/>
              </w:rPr>
              <w:t>Defenders</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val="en-US" w:eastAsia="ru-RU"/>
              </w:rPr>
              <w:t>Day</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val="en-US" w:eastAsia="ru-RU"/>
              </w:rPr>
              <w:t>Women</w:t>
            </w:r>
            <w:r w:rsidRPr="00D159E5">
              <w:rPr>
                <w:rFonts w:ascii="Times New Roman" w:eastAsia="Times New Roman" w:hAnsi="Times New Roman" w:cs="Times New Roman"/>
                <w:color w:val="000000"/>
                <w:sz w:val="24"/>
                <w:szCs w:val="24"/>
                <w:lang w:val="en-US" w:eastAsia="ru-RU"/>
              </w:rPr>
              <w:t>'</w:t>
            </w:r>
            <w:r w:rsidRPr="0018115D">
              <w:rPr>
                <w:rFonts w:ascii="Times New Roman" w:eastAsia="Times New Roman" w:hAnsi="Times New Roman" w:cs="Times New Roman"/>
                <w:color w:val="000000"/>
                <w:sz w:val="24"/>
                <w:szCs w:val="24"/>
                <w:lang w:val="en-US" w:eastAsia="ru-RU"/>
              </w:rPr>
              <w:t>s</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val="en-US" w:eastAsia="ru-RU"/>
              </w:rPr>
              <w:t>Day</w:t>
            </w:r>
            <w:r w:rsidRPr="00D159E5">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val="en-US" w:eastAsia="ru-RU"/>
              </w:rPr>
              <w:t xml:space="preserve">May Day, Victory Day, Independence Day, Easter, Day of Knowledge), </w:t>
            </w:r>
            <w:r w:rsidRPr="0018115D">
              <w:rPr>
                <w:rFonts w:ascii="Times New Roman" w:eastAsia="Times New Roman" w:hAnsi="Times New Roman" w:cs="Times New Roman"/>
                <w:color w:val="000000"/>
                <w:sz w:val="24"/>
                <w:szCs w:val="24"/>
                <w:lang w:eastAsia="ru-RU"/>
              </w:rPr>
              <w:t>даты</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подарки</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приглашение</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гостей</w:t>
            </w:r>
            <w:r w:rsidRPr="0018115D">
              <w:rPr>
                <w:rFonts w:ascii="Times New Roman" w:eastAsia="Times New Roman" w:hAnsi="Times New Roman" w:cs="Times New Roman"/>
                <w:color w:val="000000"/>
                <w:sz w:val="24"/>
                <w:szCs w:val="24"/>
                <w:lang w:val="en-US" w:eastAsia="ru-RU"/>
              </w:rPr>
              <w:t xml:space="preserve">, </w:t>
            </w:r>
            <w:proofErr w:type="spellStart"/>
            <w:r w:rsidRPr="0018115D">
              <w:rPr>
                <w:rFonts w:ascii="Times New Roman" w:eastAsia="Times New Roman" w:hAnsi="Times New Roman" w:cs="Times New Roman"/>
                <w:color w:val="000000"/>
                <w:sz w:val="24"/>
                <w:szCs w:val="24"/>
                <w:lang w:eastAsia="ru-RU"/>
              </w:rPr>
              <w:t>серви</w:t>
            </w:r>
            <w:proofErr w:type="spellEnd"/>
            <w:r w:rsidRPr="0018115D">
              <w:rPr>
                <w:rFonts w:ascii="Times New Roman" w:eastAsia="Times New Roman" w:hAnsi="Times New Roman" w:cs="Times New Roman"/>
                <w:color w:val="000000"/>
                <w:sz w:val="24"/>
                <w:szCs w:val="24"/>
                <w:lang w:val="en-US" w:eastAsia="ru-RU"/>
              </w:rPr>
              <w:softHyphen/>
            </w:r>
            <w:proofErr w:type="spellStart"/>
            <w:r w:rsidRPr="0018115D">
              <w:rPr>
                <w:rFonts w:ascii="Times New Roman" w:eastAsia="Times New Roman" w:hAnsi="Times New Roman" w:cs="Times New Roman"/>
                <w:color w:val="000000"/>
                <w:sz w:val="24"/>
                <w:szCs w:val="24"/>
                <w:lang w:eastAsia="ru-RU"/>
              </w:rPr>
              <w:t>ровка</w:t>
            </w:r>
            <w:proofErr w:type="spellEnd"/>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стола</w:t>
            </w:r>
            <w:r w:rsidRPr="0018115D">
              <w:rPr>
                <w:rFonts w:ascii="Times New Roman" w:eastAsia="Times New Roman" w:hAnsi="Times New Roman" w:cs="Times New Roman"/>
                <w:color w:val="000000"/>
                <w:sz w:val="24"/>
                <w:szCs w:val="24"/>
                <w:lang w:val="en-US" w:eastAsia="ru-RU"/>
              </w:rPr>
              <w:t>.</w:t>
            </w:r>
          </w:p>
          <w:p w:rsidR="00AB4F44" w:rsidRPr="0018115D" w:rsidRDefault="00AB4F4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eastAsia="ru-RU"/>
              </w:rPr>
              <w:t>16</w:t>
            </w:r>
            <w:r w:rsidRPr="0018115D">
              <w:rPr>
                <w:rFonts w:ascii="Times New Roman" w:eastAsia="Times New Roman" w:hAnsi="Times New Roman" w:cs="Times New Roman"/>
                <w:color w:val="000000"/>
                <w:sz w:val="24"/>
                <w:szCs w:val="24"/>
                <w:lang w:eastAsia="ru-RU"/>
              </w:rPr>
              <w:t>.</w:t>
            </w:r>
            <w:r w:rsidRPr="0018115D">
              <w:rPr>
                <w:rFonts w:ascii="Times New Roman" w:eastAsia="Times New Roman" w:hAnsi="Times New Roman" w:cs="Times New Roman"/>
                <w:b/>
                <w:color w:val="000000"/>
                <w:sz w:val="24"/>
                <w:szCs w:val="24"/>
                <w:lang w:eastAsia="ru-RU"/>
              </w:rPr>
              <w:t>Любимые занятия в школьные каникулы</w:t>
            </w:r>
            <w:r w:rsidRPr="0018115D">
              <w:rPr>
                <w:rFonts w:ascii="Times New Roman" w:eastAsia="Times New Roman" w:hAnsi="Times New Roman" w:cs="Times New Roman"/>
                <w:color w:val="000000"/>
                <w:sz w:val="24"/>
                <w:szCs w:val="24"/>
                <w:lang w:eastAsia="ru-RU"/>
              </w:rPr>
              <w:t>: спорт, телевидение, музыка, чтение. Круг</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чтения</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зарубежных</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сверстников</w:t>
            </w:r>
            <w:r w:rsidRPr="0018115D">
              <w:rPr>
                <w:rFonts w:ascii="Times New Roman" w:eastAsia="Times New Roman" w:hAnsi="Times New Roman" w:cs="Times New Roman"/>
                <w:color w:val="000000"/>
                <w:sz w:val="24"/>
                <w:szCs w:val="24"/>
                <w:lang w:val="en-US" w:eastAsia="ru-RU"/>
              </w:rPr>
              <w:t xml:space="preserve"> ("The Puppy Who Wanted a Boy" by Jane Thayer).</w:t>
            </w:r>
          </w:p>
          <w:p w:rsidR="00AB4F44" w:rsidRPr="0018115D" w:rsidRDefault="00AB4F44"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17</w:t>
            </w:r>
            <w:r w:rsidRPr="0018115D">
              <w:rPr>
                <w:rFonts w:ascii="Times New Roman" w:eastAsia="Times New Roman" w:hAnsi="Times New Roman" w:cs="Times New Roman"/>
                <w:color w:val="000000"/>
                <w:sz w:val="24"/>
                <w:szCs w:val="24"/>
                <w:lang w:eastAsia="ru-RU"/>
              </w:rPr>
              <w:t>.</w:t>
            </w:r>
            <w:r w:rsidRPr="0018115D">
              <w:rPr>
                <w:rFonts w:ascii="Times New Roman" w:eastAsia="Times New Roman" w:hAnsi="Times New Roman" w:cs="Times New Roman"/>
                <w:b/>
                <w:color w:val="000000"/>
                <w:sz w:val="24"/>
                <w:szCs w:val="24"/>
                <w:lang w:eastAsia="ru-RU"/>
              </w:rPr>
              <w:t>Взаимоотношения между людьми разных поколений в семье</w:t>
            </w:r>
            <w:r>
              <w:rPr>
                <w:rFonts w:ascii="Times New Roman" w:eastAsia="Times New Roman" w:hAnsi="Times New Roman" w:cs="Times New Roman"/>
                <w:color w:val="000000"/>
                <w:sz w:val="24"/>
                <w:szCs w:val="24"/>
                <w:lang w:eastAsia="ru-RU"/>
              </w:rPr>
              <w:t>. Необычные хобби.</w:t>
            </w:r>
          </w:p>
        </w:tc>
      </w:tr>
    </w:tbl>
    <w:p w:rsidR="008D3862" w:rsidRDefault="008D3862" w:rsidP="00AC3716">
      <w:pPr>
        <w:autoSpaceDE w:val="0"/>
        <w:autoSpaceDN w:val="0"/>
        <w:adjustRightInd w:val="0"/>
        <w:jc w:val="both"/>
        <w:rPr>
          <w:rFonts w:ascii="Times New Roman" w:hAnsi="Times New Roman"/>
          <w:bCs/>
          <w:sz w:val="24"/>
          <w:szCs w:val="24"/>
        </w:rPr>
      </w:pPr>
      <w:r>
        <w:rPr>
          <w:rFonts w:ascii="Times New Roman" w:hAnsi="Times New Roman"/>
          <w:bCs/>
          <w:sz w:val="24"/>
          <w:szCs w:val="24"/>
        </w:rPr>
        <w:t xml:space="preserve">   </w:t>
      </w:r>
    </w:p>
    <w:p w:rsidR="00AC3716" w:rsidRDefault="00AC3716" w:rsidP="00AC3716">
      <w:pPr>
        <w:autoSpaceDE w:val="0"/>
        <w:autoSpaceDN w:val="0"/>
        <w:adjustRightInd w:val="0"/>
        <w:jc w:val="both"/>
        <w:rPr>
          <w:rFonts w:ascii="Times New Roman" w:hAnsi="Times New Roman"/>
          <w:b/>
          <w:bCs/>
          <w:sz w:val="24"/>
          <w:szCs w:val="24"/>
        </w:rPr>
      </w:pPr>
    </w:p>
    <w:p w:rsidR="00F100A2" w:rsidRDefault="00AC3716" w:rsidP="00AC3716">
      <w:pPr>
        <w:autoSpaceDE w:val="0"/>
        <w:autoSpaceDN w:val="0"/>
        <w:adjustRightInd w:val="0"/>
        <w:jc w:val="both"/>
        <w:rPr>
          <w:rFonts w:ascii="Times New Roman" w:hAnsi="Times New Roman"/>
          <w:b/>
          <w:bCs/>
          <w:sz w:val="24"/>
          <w:szCs w:val="24"/>
        </w:rPr>
      </w:pPr>
      <w:r>
        <w:rPr>
          <w:rFonts w:ascii="Times New Roman" w:hAnsi="Times New Roman"/>
          <w:b/>
          <w:bCs/>
          <w:sz w:val="24"/>
          <w:szCs w:val="24"/>
        </w:rPr>
        <w:lastRenderedPageBreak/>
        <w:t xml:space="preserve">  </w:t>
      </w:r>
      <w:r w:rsidR="00F100A2">
        <w:rPr>
          <w:rFonts w:ascii="Times New Roman" w:hAnsi="Times New Roman"/>
          <w:b/>
          <w:bCs/>
          <w:sz w:val="24"/>
          <w:szCs w:val="24"/>
        </w:rPr>
        <w:t xml:space="preserve">                                                             </w:t>
      </w:r>
      <w:r w:rsidR="00F100A2" w:rsidRPr="008D3862">
        <w:rPr>
          <w:rFonts w:ascii="Times New Roman" w:hAnsi="Times New Roman"/>
          <w:b/>
          <w:bCs/>
          <w:sz w:val="24"/>
          <w:szCs w:val="24"/>
        </w:rPr>
        <w:t>Учебно-тематический план</w:t>
      </w:r>
    </w:p>
    <w:tbl>
      <w:tblPr>
        <w:tblStyle w:val="a8"/>
        <w:tblW w:w="10598" w:type="dxa"/>
        <w:tblLook w:val="04A0" w:firstRow="1" w:lastRow="0" w:firstColumn="1" w:lastColumn="0" w:noHBand="0" w:noVBand="1"/>
      </w:tblPr>
      <w:tblGrid>
        <w:gridCol w:w="886"/>
        <w:gridCol w:w="6452"/>
        <w:gridCol w:w="1559"/>
        <w:gridCol w:w="1701"/>
      </w:tblGrid>
      <w:tr w:rsidR="00F100A2" w:rsidRPr="00F100A2" w:rsidTr="00F100A2">
        <w:tc>
          <w:tcPr>
            <w:tcW w:w="886" w:type="dxa"/>
          </w:tcPr>
          <w:p w:rsidR="00F100A2" w:rsidRPr="00F100A2" w:rsidRDefault="00F100A2" w:rsidP="00AC3716">
            <w:pPr>
              <w:autoSpaceDE w:val="0"/>
              <w:autoSpaceDN w:val="0"/>
              <w:adjustRightInd w:val="0"/>
              <w:jc w:val="both"/>
              <w:rPr>
                <w:rFonts w:ascii="Times New Roman" w:hAnsi="Times New Roman"/>
                <w:bCs/>
                <w:sz w:val="24"/>
                <w:szCs w:val="24"/>
              </w:rPr>
            </w:pPr>
            <w:r w:rsidRPr="00F100A2">
              <w:rPr>
                <w:rFonts w:ascii="Times New Roman" w:hAnsi="Times New Roman"/>
                <w:bCs/>
                <w:sz w:val="24"/>
                <w:szCs w:val="24"/>
              </w:rPr>
              <w:t>№ цикла</w:t>
            </w:r>
          </w:p>
        </w:tc>
        <w:tc>
          <w:tcPr>
            <w:tcW w:w="6452" w:type="dxa"/>
            <w:tcBorders>
              <w:right w:val="single" w:sz="4" w:space="0" w:color="auto"/>
            </w:tcBorders>
          </w:tcPr>
          <w:p w:rsidR="00F100A2" w:rsidRPr="00F100A2" w:rsidRDefault="00F100A2" w:rsidP="00AC3716">
            <w:pPr>
              <w:autoSpaceDE w:val="0"/>
              <w:autoSpaceDN w:val="0"/>
              <w:adjustRightInd w:val="0"/>
              <w:jc w:val="both"/>
              <w:rPr>
                <w:rFonts w:ascii="Times New Roman" w:hAnsi="Times New Roman"/>
                <w:bCs/>
                <w:sz w:val="24"/>
                <w:szCs w:val="24"/>
              </w:rPr>
            </w:pPr>
            <w:r w:rsidRPr="00F100A2">
              <w:rPr>
                <w:rFonts w:ascii="Times New Roman" w:hAnsi="Times New Roman"/>
                <w:bCs/>
                <w:sz w:val="24"/>
                <w:szCs w:val="24"/>
              </w:rPr>
              <w:t>Тема</w:t>
            </w:r>
          </w:p>
        </w:tc>
        <w:tc>
          <w:tcPr>
            <w:tcW w:w="1559" w:type="dxa"/>
            <w:tcBorders>
              <w:left w:val="single" w:sz="4" w:space="0" w:color="auto"/>
            </w:tcBorders>
          </w:tcPr>
          <w:p w:rsidR="00F100A2" w:rsidRPr="00F100A2" w:rsidRDefault="00F100A2" w:rsidP="00F100A2">
            <w:pPr>
              <w:autoSpaceDE w:val="0"/>
              <w:autoSpaceDN w:val="0"/>
              <w:adjustRightInd w:val="0"/>
              <w:jc w:val="both"/>
              <w:rPr>
                <w:rFonts w:ascii="Times New Roman" w:hAnsi="Times New Roman"/>
                <w:bCs/>
                <w:sz w:val="24"/>
                <w:szCs w:val="24"/>
              </w:rPr>
            </w:pPr>
            <w:r w:rsidRPr="00F100A2">
              <w:rPr>
                <w:rFonts w:ascii="Times New Roman" w:hAnsi="Times New Roman"/>
                <w:bCs/>
                <w:sz w:val="24"/>
                <w:szCs w:val="24"/>
              </w:rPr>
              <w:t>Кол-во часов</w:t>
            </w:r>
          </w:p>
        </w:tc>
        <w:tc>
          <w:tcPr>
            <w:tcW w:w="1701" w:type="dxa"/>
          </w:tcPr>
          <w:p w:rsidR="00F100A2" w:rsidRPr="00F100A2" w:rsidRDefault="00F100A2" w:rsidP="00AC3716">
            <w:pPr>
              <w:autoSpaceDE w:val="0"/>
              <w:autoSpaceDN w:val="0"/>
              <w:adjustRightInd w:val="0"/>
              <w:jc w:val="both"/>
              <w:rPr>
                <w:rFonts w:ascii="Times New Roman" w:hAnsi="Times New Roman"/>
                <w:bCs/>
                <w:sz w:val="24"/>
                <w:szCs w:val="24"/>
              </w:rPr>
            </w:pPr>
            <w:r w:rsidRPr="00F100A2">
              <w:rPr>
                <w:rFonts w:ascii="Times New Roman" w:hAnsi="Times New Roman"/>
                <w:bCs/>
                <w:sz w:val="24"/>
                <w:szCs w:val="24"/>
              </w:rPr>
              <w:t>Из них часов для контроля</w:t>
            </w:r>
          </w:p>
        </w:tc>
      </w:tr>
      <w:tr w:rsidR="00F100A2" w:rsidRPr="00F100A2" w:rsidTr="00F100A2">
        <w:tc>
          <w:tcPr>
            <w:tcW w:w="886" w:type="dxa"/>
          </w:tcPr>
          <w:p w:rsidR="00F100A2" w:rsidRPr="00F100A2" w:rsidRDefault="00F100A2" w:rsidP="00AC3716">
            <w:pPr>
              <w:autoSpaceDE w:val="0"/>
              <w:autoSpaceDN w:val="0"/>
              <w:adjustRightInd w:val="0"/>
              <w:jc w:val="both"/>
              <w:rPr>
                <w:rFonts w:ascii="Times New Roman" w:hAnsi="Times New Roman"/>
                <w:bCs/>
                <w:sz w:val="24"/>
                <w:szCs w:val="24"/>
              </w:rPr>
            </w:pPr>
            <w:r w:rsidRPr="00F100A2">
              <w:rPr>
                <w:rFonts w:ascii="Times New Roman" w:hAnsi="Times New Roman"/>
                <w:bCs/>
                <w:sz w:val="24"/>
                <w:szCs w:val="24"/>
              </w:rPr>
              <w:t>1</w:t>
            </w:r>
          </w:p>
        </w:tc>
        <w:tc>
          <w:tcPr>
            <w:tcW w:w="6452" w:type="dxa"/>
            <w:tcBorders>
              <w:right w:val="single" w:sz="4" w:space="0" w:color="auto"/>
            </w:tcBorders>
          </w:tcPr>
          <w:p w:rsidR="00F100A2" w:rsidRPr="00F100A2" w:rsidRDefault="00F100A2" w:rsidP="00AC3716">
            <w:pPr>
              <w:autoSpaceDE w:val="0"/>
              <w:autoSpaceDN w:val="0"/>
              <w:adjustRightInd w:val="0"/>
              <w:jc w:val="both"/>
              <w:rPr>
                <w:rFonts w:ascii="Times New Roman" w:hAnsi="Times New Roman"/>
                <w:bCs/>
                <w:sz w:val="24"/>
                <w:szCs w:val="24"/>
              </w:rPr>
            </w:pPr>
            <w:r w:rsidRPr="00F100A2">
              <w:rPr>
                <w:rFonts w:ascii="Times New Roman" w:hAnsi="Times New Roman"/>
                <w:bCs/>
                <w:sz w:val="24"/>
                <w:szCs w:val="24"/>
              </w:rPr>
              <w:t>Лица Лондона</w:t>
            </w:r>
          </w:p>
        </w:tc>
        <w:tc>
          <w:tcPr>
            <w:tcW w:w="1559" w:type="dxa"/>
            <w:tcBorders>
              <w:left w:val="single" w:sz="4" w:space="0" w:color="auto"/>
            </w:tcBorders>
          </w:tcPr>
          <w:p w:rsidR="00F100A2" w:rsidRPr="00F100A2" w:rsidRDefault="00F100A2" w:rsidP="00AC3716">
            <w:pPr>
              <w:autoSpaceDE w:val="0"/>
              <w:autoSpaceDN w:val="0"/>
              <w:adjustRightInd w:val="0"/>
              <w:jc w:val="both"/>
              <w:rPr>
                <w:rFonts w:ascii="Times New Roman" w:hAnsi="Times New Roman"/>
                <w:bCs/>
                <w:sz w:val="24"/>
                <w:szCs w:val="24"/>
              </w:rPr>
            </w:pPr>
            <w:r w:rsidRPr="00F100A2">
              <w:rPr>
                <w:rFonts w:ascii="Times New Roman" w:hAnsi="Times New Roman"/>
                <w:bCs/>
                <w:sz w:val="24"/>
                <w:szCs w:val="24"/>
              </w:rPr>
              <w:t>27</w:t>
            </w:r>
          </w:p>
        </w:tc>
        <w:tc>
          <w:tcPr>
            <w:tcW w:w="1701" w:type="dxa"/>
          </w:tcPr>
          <w:p w:rsidR="00F100A2" w:rsidRPr="00F100A2" w:rsidRDefault="00F100A2" w:rsidP="00AC3716">
            <w:pPr>
              <w:autoSpaceDE w:val="0"/>
              <w:autoSpaceDN w:val="0"/>
              <w:adjustRightInd w:val="0"/>
              <w:jc w:val="both"/>
              <w:rPr>
                <w:rFonts w:ascii="Times New Roman" w:hAnsi="Times New Roman"/>
                <w:bCs/>
                <w:sz w:val="24"/>
                <w:szCs w:val="24"/>
              </w:rPr>
            </w:pPr>
            <w:r w:rsidRPr="00F100A2">
              <w:rPr>
                <w:rFonts w:ascii="Times New Roman" w:hAnsi="Times New Roman"/>
                <w:bCs/>
                <w:sz w:val="24"/>
                <w:szCs w:val="24"/>
              </w:rPr>
              <w:t>1</w:t>
            </w:r>
          </w:p>
        </w:tc>
      </w:tr>
      <w:tr w:rsidR="00F100A2" w:rsidRPr="00F100A2" w:rsidTr="00F100A2">
        <w:tc>
          <w:tcPr>
            <w:tcW w:w="886" w:type="dxa"/>
          </w:tcPr>
          <w:p w:rsidR="00F100A2" w:rsidRPr="00F100A2" w:rsidRDefault="00F100A2" w:rsidP="00AC3716">
            <w:pPr>
              <w:autoSpaceDE w:val="0"/>
              <w:autoSpaceDN w:val="0"/>
              <w:adjustRightInd w:val="0"/>
              <w:jc w:val="both"/>
              <w:rPr>
                <w:rFonts w:ascii="Times New Roman" w:hAnsi="Times New Roman"/>
                <w:bCs/>
                <w:sz w:val="24"/>
                <w:szCs w:val="24"/>
              </w:rPr>
            </w:pPr>
            <w:r w:rsidRPr="00F100A2">
              <w:rPr>
                <w:rFonts w:ascii="Times New Roman" w:hAnsi="Times New Roman"/>
                <w:bCs/>
                <w:sz w:val="24"/>
                <w:szCs w:val="24"/>
              </w:rPr>
              <w:t>2</w:t>
            </w:r>
          </w:p>
        </w:tc>
        <w:tc>
          <w:tcPr>
            <w:tcW w:w="6452" w:type="dxa"/>
            <w:tcBorders>
              <w:right w:val="single" w:sz="4" w:space="0" w:color="auto"/>
            </w:tcBorders>
          </w:tcPr>
          <w:p w:rsidR="00F100A2" w:rsidRPr="00F100A2" w:rsidRDefault="00F100A2" w:rsidP="00AC3716">
            <w:pPr>
              <w:autoSpaceDE w:val="0"/>
              <w:autoSpaceDN w:val="0"/>
              <w:adjustRightInd w:val="0"/>
              <w:jc w:val="both"/>
              <w:rPr>
                <w:rFonts w:ascii="Times New Roman" w:hAnsi="Times New Roman"/>
                <w:bCs/>
                <w:sz w:val="24"/>
                <w:szCs w:val="24"/>
              </w:rPr>
            </w:pPr>
            <w:r w:rsidRPr="00F100A2">
              <w:rPr>
                <w:rFonts w:ascii="Times New Roman" w:hAnsi="Times New Roman"/>
                <w:bCs/>
                <w:sz w:val="24"/>
                <w:szCs w:val="24"/>
              </w:rPr>
              <w:t>Животные в нашей жизни</w:t>
            </w:r>
          </w:p>
        </w:tc>
        <w:tc>
          <w:tcPr>
            <w:tcW w:w="1559" w:type="dxa"/>
            <w:tcBorders>
              <w:left w:val="single" w:sz="4" w:space="0" w:color="auto"/>
            </w:tcBorders>
          </w:tcPr>
          <w:p w:rsidR="00F100A2" w:rsidRPr="00F100A2" w:rsidRDefault="00F100A2" w:rsidP="00AC3716">
            <w:pPr>
              <w:autoSpaceDE w:val="0"/>
              <w:autoSpaceDN w:val="0"/>
              <w:adjustRightInd w:val="0"/>
              <w:jc w:val="both"/>
              <w:rPr>
                <w:rFonts w:ascii="Times New Roman" w:hAnsi="Times New Roman"/>
                <w:bCs/>
                <w:sz w:val="24"/>
                <w:szCs w:val="24"/>
              </w:rPr>
            </w:pPr>
            <w:r w:rsidRPr="00F100A2">
              <w:rPr>
                <w:rFonts w:ascii="Times New Roman" w:hAnsi="Times New Roman"/>
                <w:bCs/>
                <w:sz w:val="24"/>
                <w:szCs w:val="24"/>
              </w:rPr>
              <w:t>21</w:t>
            </w:r>
          </w:p>
        </w:tc>
        <w:tc>
          <w:tcPr>
            <w:tcW w:w="1701" w:type="dxa"/>
          </w:tcPr>
          <w:p w:rsidR="00F100A2" w:rsidRPr="00F100A2" w:rsidRDefault="00F100A2" w:rsidP="00AC3716">
            <w:pPr>
              <w:autoSpaceDE w:val="0"/>
              <w:autoSpaceDN w:val="0"/>
              <w:adjustRightInd w:val="0"/>
              <w:jc w:val="both"/>
              <w:rPr>
                <w:rFonts w:ascii="Times New Roman" w:hAnsi="Times New Roman"/>
                <w:bCs/>
                <w:sz w:val="24"/>
                <w:szCs w:val="24"/>
              </w:rPr>
            </w:pPr>
            <w:r w:rsidRPr="00F100A2">
              <w:rPr>
                <w:rFonts w:ascii="Times New Roman" w:hAnsi="Times New Roman"/>
                <w:bCs/>
                <w:sz w:val="24"/>
                <w:szCs w:val="24"/>
              </w:rPr>
              <w:t>1</w:t>
            </w:r>
          </w:p>
        </w:tc>
      </w:tr>
      <w:tr w:rsidR="00F100A2" w:rsidRPr="00F100A2" w:rsidTr="00F100A2">
        <w:trPr>
          <w:trHeight w:val="285"/>
        </w:trPr>
        <w:tc>
          <w:tcPr>
            <w:tcW w:w="886" w:type="dxa"/>
            <w:tcBorders>
              <w:bottom w:val="single" w:sz="4" w:space="0" w:color="auto"/>
            </w:tcBorders>
          </w:tcPr>
          <w:p w:rsidR="00F100A2" w:rsidRPr="00F100A2" w:rsidRDefault="00F100A2" w:rsidP="00AC3716">
            <w:pPr>
              <w:autoSpaceDE w:val="0"/>
              <w:autoSpaceDN w:val="0"/>
              <w:adjustRightInd w:val="0"/>
              <w:jc w:val="both"/>
              <w:rPr>
                <w:rFonts w:ascii="Times New Roman" w:hAnsi="Times New Roman"/>
                <w:bCs/>
                <w:sz w:val="24"/>
                <w:szCs w:val="24"/>
              </w:rPr>
            </w:pPr>
            <w:r w:rsidRPr="00F100A2">
              <w:rPr>
                <w:rFonts w:ascii="Times New Roman" w:hAnsi="Times New Roman"/>
                <w:bCs/>
                <w:sz w:val="24"/>
                <w:szCs w:val="24"/>
              </w:rPr>
              <w:t>3</w:t>
            </w:r>
          </w:p>
        </w:tc>
        <w:tc>
          <w:tcPr>
            <w:tcW w:w="6452" w:type="dxa"/>
            <w:tcBorders>
              <w:bottom w:val="single" w:sz="4" w:space="0" w:color="auto"/>
              <w:right w:val="single" w:sz="4" w:space="0" w:color="auto"/>
            </w:tcBorders>
          </w:tcPr>
          <w:p w:rsidR="00F100A2" w:rsidRPr="00F100A2" w:rsidRDefault="00F100A2" w:rsidP="00AC3716">
            <w:pPr>
              <w:autoSpaceDE w:val="0"/>
              <w:autoSpaceDN w:val="0"/>
              <w:adjustRightInd w:val="0"/>
              <w:jc w:val="both"/>
              <w:rPr>
                <w:rFonts w:ascii="Times New Roman" w:hAnsi="Times New Roman"/>
                <w:bCs/>
                <w:sz w:val="24"/>
                <w:szCs w:val="24"/>
              </w:rPr>
            </w:pPr>
            <w:r w:rsidRPr="00F100A2">
              <w:rPr>
                <w:rFonts w:ascii="Times New Roman" w:hAnsi="Times New Roman"/>
                <w:bCs/>
                <w:sz w:val="24"/>
                <w:szCs w:val="24"/>
              </w:rPr>
              <w:t>Жить вместе</w:t>
            </w:r>
          </w:p>
        </w:tc>
        <w:tc>
          <w:tcPr>
            <w:tcW w:w="1559" w:type="dxa"/>
            <w:tcBorders>
              <w:left w:val="single" w:sz="4" w:space="0" w:color="auto"/>
              <w:bottom w:val="single" w:sz="4" w:space="0" w:color="auto"/>
            </w:tcBorders>
          </w:tcPr>
          <w:p w:rsidR="00F100A2" w:rsidRPr="00F100A2" w:rsidRDefault="00F100A2" w:rsidP="00AC3716">
            <w:pPr>
              <w:autoSpaceDE w:val="0"/>
              <w:autoSpaceDN w:val="0"/>
              <w:adjustRightInd w:val="0"/>
              <w:jc w:val="both"/>
              <w:rPr>
                <w:rFonts w:ascii="Times New Roman" w:hAnsi="Times New Roman"/>
                <w:bCs/>
                <w:sz w:val="24"/>
                <w:szCs w:val="24"/>
              </w:rPr>
            </w:pPr>
            <w:r w:rsidRPr="00F100A2">
              <w:rPr>
                <w:rFonts w:ascii="Times New Roman" w:hAnsi="Times New Roman"/>
                <w:bCs/>
                <w:sz w:val="24"/>
                <w:szCs w:val="24"/>
              </w:rPr>
              <w:t>30</w:t>
            </w:r>
          </w:p>
        </w:tc>
        <w:tc>
          <w:tcPr>
            <w:tcW w:w="1701" w:type="dxa"/>
            <w:tcBorders>
              <w:bottom w:val="single" w:sz="4" w:space="0" w:color="auto"/>
            </w:tcBorders>
          </w:tcPr>
          <w:p w:rsidR="00F100A2" w:rsidRPr="00F100A2" w:rsidRDefault="00F100A2" w:rsidP="00AC3716">
            <w:pPr>
              <w:autoSpaceDE w:val="0"/>
              <w:autoSpaceDN w:val="0"/>
              <w:adjustRightInd w:val="0"/>
              <w:jc w:val="both"/>
              <w:rPr>
                <w:rFonts w:ascii="Times New Roman" w:hAnsi="Times New Roman"/>
                <w:bCs/>
                <w:sz w:val="24"/>
                <w:szCs w:val="24"/>
              </w:rPr>
            </w:pPr>
            <w:r w:rsidRPr="00F100A2">
              <w:rPr>
                <w:rFonts w:ascii="Times New Roman" w:hAnsi="Times New Roman"/>
                <w:bCs/>
                <w:sz w:val="24"/>
                <w:szCs w:val="24"/>
              </w:rPr>
              <w:t>1</w:t>
            </w:r>
          </w:p>
        </w:tc>
      </w:tr>
      <w:tr w:rsidR="00F100A2" w:rsidRPr="00F100A2" w:rsidTr="00F100A2">
        <w:trPr>
          <w:trHeight w:val="270"/>
        </w:trPr>
        <w:tc>
          <w:tcPr>
            <w:tcW w:w="886" w:type="dxa"/>
            <w:tcBorders>
              <w:top w:val="single" w:sz="4" w:space="0" w:color="auto"/>
              <w:bottom w:val="single" w:sz="4" w:space="0" w:color="auto"/>
            </w:tcBorders>
          </w:tcPr>
          <w:p w:rsidR="00F100A2" w:rsidRPr="00F100A2" w:rsidRDefault="00F100A2" w:rsidP="00AC3716">
            <w:pPr>
              <w:autoSpaceDE w:val="0"/>
              <w:autoSpaceDN w:val="0"/>
              <w:adjustRightInd w:val="0"/>
              <w:jc w:val="both"/>
              <w:rPr>
                <w:rFonts w:ascii="Times New Roman" w:hAnsi="Times New Roman"/>
                <w:bCs/>
                <w:sz w:val="24"/>
                <w:szCs w:val="24"/>
              </w:rPr>
            </w:pPr>
          </w:p>
        </w:tc>
        <w:tc>
          <w:tcPr>
            <w:tcW w:w="6452" w:type="dxa"/>
            <w:tcBorders>
              <w:top w:val="single" w:sz="4" w:space="0" w:color="auto"/>
              <w:bottom w:val="single" w:sz="4" w:space="0" w:color="auto"/>
              <w:right w:val="single" w:sz="4" w:space="0" w:color="auto"/>
            </w:tcBorders>
          </w:tcPr>
          <w:p w:rsidR="00F100A2" w:rsidRPr="00F100A2" w:rsidRDefault="00F100A2" w:rsidP="00AC3716">
            <w:pPr>
              <w:autoSpaceDE w:val="0"/>
              <w:autoSpaceDN w:val="0"/>
              <w:adjustRightInd w:val="0"/>
              <w:jc w:val="both"/>
              <w:rPr>
                <w:rFonts w:ascii="Times New Roman" w:hAnsi="Times New Roman"/>
                <w:bCs/>
                <w:sz w:val="24"/>
                <w:szCs w:val="24"/>
              </w:rPr>
            </w:pPr>
            <w:r w:rsidRPr="00F100A2">
              <w:rPr>
                <w:rFonts w:ascii="Times New Roman" w:hAnsi="Times New Roman"/>
                <w:bCs/>
                <w:sz w:val="24"/>
                <w:szCs w:val="24"/>
              </w:rPr>
              <w:t>У нас много о</w:t>
            </w:r>
            <w:r>
              <w:rPr>
                <w:rFonts w:ascii="Times New Roman" w:hAnsi="Times New Roman"/>
                <w:bCs/>
                <w:sz w:val="24"/>
                <w:szCs w:val="24"/>
              </w:rPr>
              <w:t>б</w:t>
            </w:r>
            <w:r w:rsidRPr="00F100A2">
              <w:rPr>
                <w:rFonts w:ascii="Times New Roman" w:hAnsi="Times New Roman"/>
                <w:bCs/>
                <w:sz w:val="24"/>
                <w:szCs w:val="24"/>
              </w:rPr>
              <w:t>щего</w:t>
            </w:r>
          </w:p>
        </w:tc>
        <w:tc>
          <w:tcPr>
            <w:tcW w:w="1559" w:type="dxa"/>
            <w:tcBorders>
              <w:top w:val="single" w:sz="4" w:space="0" w:color="auto"/>
              <w:left w:val="single" w:sz="4" w:space="0" w:color="auto"/>
              <w:bottom w:val="single" w:sz="4" w:space="0" w:color="auto"/>
            </w:tcBorders>
          </w:tcPr>
          <w:p w:rsidR="00F100A2" w:rsidRPr="00F100A2" w:rsidRDefault="00F100A2" w:rsidP="00AC3716">
            <w:pPr>
              <w:autoSpaceDE w:val="0"/>
              <w:autoSpaceDN w:val="0"/>
              <w:adjustRightInd w:val="0"/>
              <w:jc w:val="both"/>
              <w:rPr>
                <w:rFonts w:ascii="Times New Roman" w:hAnsi="Times New Roman"/>
                <w:bCs/>
                <w:sz w:val="24"/>
                <w:szCs w:val="24"/>
              </w:rPr>
            </w:pPr>
            <w:r>
              <w:rPr>
                <w:rFonts w:ascii="Times New Roman" w:hAnsi="Times New Roman"/>
                <w:bCs/>
                <w:sz w:val="24"/>
                <w:szCs w:val="24"/>
              </w:rPr>
              <w:t>27</w:t>
            </w:r>
          </w:p>
        </w:tc>
        <w:tc>
          <w:tcPr>
            <w:tcW w:w="1701" w:type="dxa"/>
            <w:tcBorders>
              <w:top w:val="single" w:sz="4" w:space="0" w:color="auto"/>
              <w:bottom w:val="single" w:sz="4" w:space="0" w:color="auto"/>
            </w:tcBorders>
          </w:tcPr>
          <w:p w:rsidR="00F100A2" w:rsidRPr="00F100A2" w:rsidRDefault="00F100A2" w:rsidP="00AC3716">
            <w:pPr>
              <w:autoSpaceDE w:val="0"/>
              <w:autoSpaceDN w:val="0"/>
              <w:adjustRightInd w:val="0"/>
              <w:jc w:val="both"/>
              <w:rPr>
                <w:rFonts w:ascii="Times New Roman" w:hAnsi="Times New Roman"/>
                <w:bCs/>
                <w:sz w:val="24"/>
                <w:szCs w:val="24"/>
              </w:rPr>
            </w:pPr>
            <w:r w:rsidRPr="00F100A2">
              <w:rPr>
                <w:rFonts w:ascii="Times New Roman" w:hAnsi="Times New Roman"/>
                <w:bCs/>
                <w:sz w:val="24"/>
                <w:szCs w:val="24"/>
              </w:rPr>
              <w:t>2</w:t>
            </w:r>
          </w:p>
        </w:tc>
      </w:tr>
      <w:tr w:rsidR="00F100A2" w:rsidRPr="00F100A2" w:rsidTr="00F100A2">
        <w:trPr>
          <w:trHeight w:val="270"/>
        </w:trPr>
        <w:tc>
          <w:tcPr>
            <w:tcW w:w="886" w:type="dxa"/>
            <w:tcBorders>
              <w:top w:val="single" w:sz="4" w:space="0" w:color="auto"/>
            </w:tcBorders>
          </w:tcPr>
          <w:p w:rsidR="00F100A2" w:rsidRPr="00F100A2" w:rsidRDefault="00F100A2" w:rsidP="00AC3716">
            <w:pPr>
              <w:autoSpaceDE w:val="0"/>
              <w:autoSpaceDN w:val="0"/>
              <w:adjustRightInd w:val="0"/>
              <w:jc w:val="both"/>
              <w:rPr>
                <w:rFonts w:ascii="Times New Roman" w:hAnsi="Times New Roman"/>
                <w:bCs/>
                <w:sz w:val="24"/>
                <w:szCs w:val="24"/>
              </w:rPr>
            </w:pPr>
          </w:p>
        </w:tc>
        <w:tc>
          <w:tcPr>
            <w:tcW w:w="6452" w:type="dxa"/>
            <w:tcBorders>
              <w:top w:val="single" w:sz="4" w:space="0" w:color="auto"/>
              <w:right w:val="single" w:sz="4" w:space="0" w:color="auto"/>
            </w:tcBorders>
          </w:tcPr>
          <w:p w:rsidR="00F100A2" w:rsidRPr="00F100A2" w:rsidRDefault="00F100A2" w:rsidP="00AC3716">
            <w:pPr>
              <w:autoSpaceDE w:val="0"/>
              <w:autoSpaceDN w:val="0"/>
              <w:adjustRightInd w:val="0"/>
              <w:jc w:val="both"/>
              <w:rPr>
                <w:rFonts w:ascii="Times New Roman" w:hAnsi="Times New Roman"/>
                <w:bCs/>
                <w:sz w:val="24"/>
                <w:szCs w:val="24"/>
              </w:rPr>
            </w:pPr>
            <w:r>
              <w:rPr>
                <w:rFonts w:ascii="Times New Roman" w:hAnsi="Times New Roman"/>
                <w:bCs/>
                <w:sz w:val="24"/>
                <w:szCs w:val="24"/>
              </w:rPr>
              <w:t>Всего</w:t>
            </w:r>
          </w:p>
        </w:tc>
        <w:tc>
          <w:tcPr>
            <w:tcW w:w="1559" w:type="dxa"/>
            <w:tcBorders>
              <w:top w:val="single" w:sz="4" w:space="0" w:color="auto"/>
              <w:left w:val="single" w:sz="4" w:space="0" w:color="auto"/>
            </w:tcBorders>
          </w:tcPr>
          <w:p w:rsidR="00F100A2" w:rsidRPr="00F100A2" w:rsidRDefault="00F100A2" w:rsidP="00AC3716">
            <w:pPr>
              <w:autoSpaceDE w:val="0"/>
              <w:autoSpaceDN w:val="0"/>
              <w:adjustRightInd w:val="0"/>
              <w:jc w:val="both"/>
              <w:rPr>
                <w:rFonts w:ascii="Times New Roman" w:hAnsi="Times New Roman"/>
                <w:bCs/>
                <w:sz w:val="24"/>
                <w:szCs w:val="24"/>
              </w:rPr>
            </w:pPr>
            <w:r>
              <w:rPr>
                <w:rFonts w:ascii="Times New Roman" w:hAnsi="Times New Roman"/>
                <w:bCs/>
                <w:sz w:val="24"/>
                <w:szCs w:val="24"/>
              </w:rPr>
              <w:t>105</w:t>
            </w:r>
          </w:p>
        </w:tc>
        <w:tc>
          <w:tcPr>
            <w:tcW w:w="1701" w:type="dxa"/>
            <w:tcBorders>
              <w:top w:val="single" w:sz="4" w:space="0" w:color="auto"/>
            </w:tcBorders>
          </w:tcPr>
          <w:p w:rsidR="00F100A2" w:rsidRPr="00F100A2" w:rsidRDefault="00F100A2" w:rsidP="00AC3716">
            <w:pPr>
              <w:autoSpaceDE w:val="0"/>
              <w:autoSpaceDN w:val="0"/>
              <w:adjustRightInd w:val="0"/>
              <w:jc w:val="both"/>
              <w:rPr>
                <w:rFonts w:ascii="Times New Roman" w:hAnsi="Times New Roman"/>
                <w:bCs/>
                <w:sz w:val="24"/>
                <w:szCs w:val="24"/>
              </w:rPr>
            </w:pPr>
            <w:r>
              <w:rPr>
                <w:rFonts w:ascii="Times New Roman" w:hAnsi="Times New Roman"/>
                <w:bCs/>
                <w:sz w:val="24"/>
                <w:szCs w:val="24"/>
              </w:rPr>
              <w:t>5</w:t>
            </w:r>
          </w:p>
        </w:tc>
      </w:tr>
    </w:tbl>
    <w:p w:rsidR="00907FB9" w:rsidRPr="008D3862" w:rsidRDefault="00907FB9" w:rsidP="00AC3716">
      <w:pPr>
        <w:autoSpaceDE w:val="0"/>
        <w:autoSpaceDN w:val="0"/>
        <w:adjustRightInd w:val="0"/>
        <w:jc w:val="both"/>
        <w:rPr>
          <w:rFonts w:ascii="Times New Roman" w:hAnsi="Times New Roman"/>
          <w:bCs/>
          <w:sz w:val="24"/>
          <w:szCs w:val="24"/>
        </w:rPr>
      </w:pPr>
    </w:p>
    <w:tbl>
      <w:tblPr>
        <w:tblStyle w:val="a8"/>
        <w:tblpPr w:leftFromText="180" w:rightFromText="180" w:vertAnchor="text" w:horzAnchor="margin" w:tblpX="74" w:tblpY="256"/>
        <w:tblW w:w="10490" w:type="dxa"/>
        <w:tblLook w:val="04A0" w:firstRow="1" w:lastRow="0" w:firstColumn="1" w:lastColumn="0" w:noHBand="0" w:noVBand="1"/>
      </w:tblPr>
      <w:tblGrid>
        <w:gridCol w:w="2552"/>
        <w:gridCol w:w="7938"/>
      </w:tblGrid>
      <w:tr w:rsidR="005148F4" w:rsidRPr="005148F4" w:rsidTr="00B86DE1">
        <w:tc>
          <w:tcPr>
            <w:tcW w:w="2552" w:type="dxa"/>
          </w:tcPr>
          <w:p w:rsidR="005148F4" w:rsidRPr="00144D1E" w:rsidRDefault="005148F4"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Тема:</w:t>
            </w:r>
          </w:p>
        </w:tc>
        <w:tc>
          <w:tcPr>
            <w:tcW w:w="7938" w:type="dxa"/>
          </w:tcPr>
          <w:p w:rsidR="005148F4" w:rsidRPr="00144D1E" w:rsidRDefault="00F73C43" w:rsidP="00AC3716">
            <w:pPr>
              <w:spacing w:before="120" w:after="120"/>
              <w:contextualSpacing/>
              <w:jc w:val="both"/>
              <w:rPr>
                <w:rFonts w:ascii="Times New Roman" w:hAnsi="Times New Roman" w:cs="Times New Roman"/>
                <w:b/>
                <w:sz w:val="24"/>
                <w:szCs w:val="24"/>
              </w:rPr>
            </w:pPr>
            <w:r>
              <w:rPr>
                <w:rFonts w:ascii="Times New Roman" w:hAnsi="Times New Roman" w:cs="Times New Roman"/>
                <w:b/>
                <w:sz w:val="24"/>
                <w:szCs w:val="24"/>
              </w:rPr>
              <w:t xml:space="preserve">Лица </w:t>
            </w:r>
            <w:r w:rsidR="00144D1E" w:rsidRPr="00144D1E">
              <w:rPr>
                <w:rFonts w:ascii="Times New Roman" w:hAnsi="Times New Roman" w:cs="Times New Roman"/>
                <w:b/>
                <w:sz w:val="24"/>
                <w:szCs w:val="24"/>
              </w:rPr>
              <w:t>Лондона</w:t>
            </w:r>
          </w:p>
        </w:tc>
      </w:tr>
      <w:tr w:rsidR="005148F4" w:rsidRPr="005148F4" w:rsidTr="00B86DE1">
        <w:tc>
          <w:tcPr>
            <w:tcW w:w="2552" w:type="dxa"/>
          </w:tcPr>
          <w:p w:rsidR="005148F4" w:rsidRPr="00144D1E" w:rsidRDefault="005148F4"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Количество часов:</w:t>
            </w:r>
          </w:p>
        </w:tc>
        <w:tc>
          <w:tcPr>
            <w:tcW w:w="7938" w:type="dxa"/>
          </w:tcPr>
          <w:p w:rsidR="005148F4" w:rsidRPr="00144D1E" w:rsidRDefault="005148F4"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27ч.</w:t>
            </w:r>
          </w:p>
        </w:tc>
      </w:tr>
      <w:tr w:rsidR="005148F4" w:rsidRPr="005148F4" w:rsidTr="00B86DE1">
        <w:tc>
          <w:tcPr>
            <w:tcW w:w="2552" w:type="dxa"/>
          </w:tcPr>
          <w:p w:rsidR="005148F4" w:rsidRPr="00144D1E" w:rsidRDefault="005148F4"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Цель и задачи изучения темы:</w:t>
            </w:r>
          </w:p>
        </w:tc>
        <w:tc>
          <w:tcPr>
            <w:tcW w:w="7938" w:type="dxa"/>
          </w:tcPr>
          <w:p w:rsidR="005148F4" w:rsidRPr="00144D1E" w:rsidRDefault="005148F4" w:rsidP="00AC3716">
            <w:pPr>
              <w:spacing w:before="120" w:after="120"/>
              <w:contextualSpacing/>
              <w:jc w:val="both"/>
              <w:rPr>
                <w:rFonts w:ascii="Times New Roman" w:hAnsi="Times New Roman" w:cs="Times New Roman"/>
                <w:sz w:val="24"/>
                <w:szCs w:val="24"/>
              </w:rPr>
            </w:pPr>
            <w:r w:rsidRPr="00144D1E">
              <w:rPr>
                <w:rFonts w:ascii="Times New Roman" w:hAnsi="Times New Roman" w:cs="Times New Roman"/>
                <w:sz w:val="24"/>
                <w:szCs w:val="24"/>
              </w:rPr>
              <w:t xml:space="preserve">Формирование коммуникативной компетенции учащихся  по теме в совокупности всех ее составляющих – речевой (говорение, </w:t>
            </w:r>
            <w:proofErr w:type="spellStart"/>
            <w:r w:rsidRPr="00144D1E">
              <w:rPr>
                <w:rFonts w:ascii="Times New Roman" w:hAnsi="Times New Roman" w:cs="Times New Roman"/>
                <w:sz w:val="24"/>
                <w:szCs w:val="24"/>
              </w:rPr>
              <w:t>аудирование</w:t>
            </w:r>
            <w:proofErr w:type="spellEnd"/>
            <w:r w:rsidRPr="00144D1E">
              <w:rPr>
                <w:rFonts w:ascii="Times New Roman" w:hAnsi="Times New Roman" w:cs="Times New Roman"/>
                <w:sz w:val="24"/>
                <w:szCs w:val="24"/>
              </w:rPr>
              <w:t>, чтение, письмо), языковой, социокультурной, компенсаторной, учебно-познавательной.</w:t>
            </w:r>
          </w:p>
        </w:tc>
      </w:tr>
      <w:tr w:rsidR="005148F4" w:rsidRPr="00D159E5" w:rsidTr="00B86DE1">
        <w:tc>
          <w:tcPr>
            <w:tcW w:w="2552" w:type="dxa"/>
          </w:tcPr>
          <w:p w:rsidR="005148F4" w:rsidRPr="00144D1E" w:rsidRDefault="005148F4"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Требования к уровню подготовки обучающихся:</w:t>
            </w:r>
          </w:p>
        </w:tc>
        <w:tc>
          <w:tcPr>
            <w:tcW w:w="7938" w:type="dxa"/>
          </w:tcPr>
          <w:p w:rsidR="00144D1E" w:rsidRDefault="00FC3BDC" w:rsidP="00AC3716">
            <w:pPr>
              <w:jc w:val="both"/>
              <w:rPr>
                <w:rFonts w:ascii="Times New Roman" w:hAnsi="Times New Roman" w:cs="Times New Roman"/>
                <w:b/>
                <w:i/>
                <w:sz w:val="24"/>
                <w:szCs w:val="24"/>
              </w:rPr>
            </w:pPr>
            <w:r>
              <w:rPr>
                <w:rFonts w:ascii="Times New Roman" w:hAnsi="Times New Roman" w:cs="Times New Roman"/>
                <w:b/>
                <w:i/>
                <w:sz w:val="24"/>
                <w:szCs w:val="24"/>
              </w:rPr>
              <w:t>Учащиеся должны</w:t>
            </w:r>
            <w:r w:rsidR="005148F4" w:rsidRPr="00144D1E">
              <w:rPr>
                <w:rFonts w:ascii="Times New Roman" w:hAnsi="Times New Roman" w:cs="Times New Roman"/>
                <w:b/>
                <w:i/>
                <w:sz w:val="24"/>
                <w:szCs w:val="24"/>
              </w:rPr>
              <w:t>:</w:t>
            </w:r>
          </w:p>
          <w:p w:rsidR="00FC3BDC" w:rsidRPr="00144D1E" w:rsidRDefault="00FC3BDC" w:rsidP="00AC3716">
            <w:pPr>
              <w:jc w:val="both"/>
              <w:rPr>
                <w:rFonts w:ascii="Times New Roman" w:hAnsi="Times New Roman" w:cs="Times New Roman"/>
                <w:sz w:val="24"/>
                <w:szCs w:val="24"/>
              </w:rPr>
            </w:pPr>
            <w:r w:rsidRPr="00FC3BDC">
              <w:rPr>
                <w:rFonts w:ascii="Times New Roman" w:hAnsi="Times New Roman" w:cs="Times New Roman"/>
                <w:sz w:val="24"/>
                <w:szCs w:val="24"/>
              </w:rPr>
              <w:t>уметь</w:t>
            </w:r>
          </w:p>
          <w:p w:rsidR="00144D1E" w:rsidRPr="00144D1E" w:rsidRDefault="00144D1E" w:rsidP="00AC3716">
            <w:pPr>
              <w:jc w:val="both"/>
              <w:rPr>
                <w:rFonts w:ascii="Times New Roman" w:eastAsia="Calibri" w:hAnsi="Times New Roman" w:cs="Times New Roman"/>
                <w:sz w:val="24"/>
                <w:szCs w:val="24"/>
              </w:rPr>
            </w:pPr>
            <w:r w:rsidRPr="00144D1E">
              <w:rPr>
                <w:rFonts w:ascii="Times New Roman" w:eastAsia="Calibri" w:hAnsi="Times New Roman" w:cs="Times New Roman"/>
                <w:sz w:val="24"/>
                <w:szCs w:val="24"/>
              </w:rPr>
              <w:t>- рассказать о достопримечательностях англоговорящих стран и родной страны</w:t>
            </w:r>
          </w:p>
          <w:p w:rsidR="00144D1E" w:rsidRPr="00144D1E" w:rsidRDefault="00144D1E" w:rsidP="00AC3716">
            <w:pPr>
              <w:jc w:val="both"/>
              <w:rPr>
                <w:rFonts w:ascii="Times New Roman" w:eastAsia="Calibri" w:hAnsi="Times New Roman" w:cs="Times New Roman"/>
                <w:sz w:val="24"/>
                <w:szCs w:val="24"/>
              </w:rPr>
            </w:pPr>
            <w:r w:rsidRPr="00144D1E">
              <w:rPr>
                <w:rFonts w:ascii="Times New Roman" w:eastAsia="Calibri" w:hAnsi="Times New Roman" w:cs="Times New Roman"/>
                <w:sz w:val="24"/>
                <w:szCs w:val="24"/>
              </w:rPr>
              <w:t>- обосновать свою точку зрения</w:t>
            </w:r>
          </w:p>
          <w:p w:rsidR="00144D1E" w:rsidRPr="00144D1E" w:rsidRDefault="00144D1E" w:rsidP="00AC3716">
            <w:pPr>
              <w:jc w:val="both"/>
              <w:rPr>
                <w:rFonts w:ascii="Times New Roman" w:eastAsia="Calibri" w:hAnsi="Times New Roman" w:cs="Times New Roman"/>
                <w:sz w:val="24"/>
                <w:szCs w:val="24"/>
              </w:rPr>
            </w:pPr>
            <w:r w:rsidRPr="00144D1E">
              <w:rPr>
                <w:rFonts w:ascii="Times New Roman" w:eastAsia="Calibri" w:hAnsi="Times New Roman" w:cs="Times New Roman"/>
                <w:sz w:val="24"/>
                <w:szCs w:val="24"/>
              </w:rPr>
              <w:t>- декламировать стихи</w:t>
            </w:r>
          </w:p>
          <w:p w:rsidR="00144D1E" w:rsidRPr="00144D1E" w:rsidRDefault="00144D1E" w:rsidP="00AC3716">
            <w:pPr>
              <w:jc w:val="both"/>
              <w:rPr>
                <w:rFonts w:ascii="Times New Roman" w:eastAsia="Calibri" w:hAnsi="Times New Roman" w:cs="Times New Roman"/>
                <w:sz w:val="24"/>
                <w:szCs w:val="24"/>
              </w:rPr>
            </w:pPr>
            <w:r w:rsidRPr="00144D1E">
              <w:rPr>
                <w:rFonts w:ascii="Times New Roman" w:eastAsia="Calibri" w:hAnsi="Times New Roman" w:cs="Times New Roman"/>
                <w:sz w:val="24"/>
                <w:szCs w:val="24"/>
              </w:rPr>
              <w:t>- читать текст с целью извлечения информации</w:t>
            </w:r>
          </w:p>
          <w:p w:rsidR="00144D1E" w:rsidRPr="00144D1E" w:rsidRDefault="00144D1E" w:rsidP="00AC3716">
            <w:pPr>
              <w:jc w:val="both"/>
              <w:rPr>
                <w:rFonts w:ascii="Times New Roman" w:eastAsia="Calibri" w:hAnsi="Times New Roman" w:cs="Times New Roman"/>
                <w:sz w:val="24"/>
                <w:szCs w:val="24"/>
              </w:rPr>
            </w:pPr>
            <w:r w:rsidRPr="00144D1E">
              <w:rPr>
                <w:rFonts w:ascii="Times New Roman" w:eastAsia="Calibri" w:hAnsi="Times New Roman" w:cs="Times New Roman"/>
                <w:sz w:val="24"/>
                <w:szCs w:val="24"/>
              </w:rPr>
              <w:t>- читать текст с пониманием общего содержания</w:t>
            </w:r>
          </w:p>
          <w:p w:rsidR="00144D1E" w:rsidRPr="00144D1E" w:rsidRDefault="00144D1E" w:rsidP="00AC3716">
            <w:pPr>
              <w:jc w:val="both"/>
              <w:rPr>
                <w:rFonts w:ascii="Times New Roman" w:eastAsia="Calibri" w:hAnsi="Times New Roman" w:cs="Times New Roman"/>
                <w:sz w:val="24"/>
                <w:szCs w:val="24"/>
              </w:rPr>
            </w:pPr>
            <w:r w:rsidRPr="00144D1E">
              <w:rPr>
                <w:rFonts w:ascii="Times New Roman" w:eastAsia="Calibri" w:hAnsi="Times New Roman" w:cs="Times New Roman"/>
                <w:sz w:val="24"/>
                <w:szCs w:val="24"/>
              </w:rPr>
              <w:t>- делать резюме по прочитанному тексту</w:t>
            </w:r>
          </w:p>
          <w:p w:rsidR="00144D1E" w:rsidRPr="00144D1E" w:rsidRDefault="00144D1E" w:rsidP="00AC3716">
            <w:pPr>
              <w:jc w:val="both"/>
              <w:rPr>
                <w:rFonts w:ascii="Times New Roman" w:eastAsia="Calibri" w:hAnsi="Times New Roman" w:cs="Times New Roman"/>
                <w:sz w:val="24"/>
                <w:szCs w:val="24"/>
              </w:rPr>
            </w:pPr>
            <w:r w:rsidRPr="00144D1E">
              <w:rPr>
                <w:rFonts w:ascii="Times New Roman" w:eastAsia="Calibri" w:hAnsi="Times New Roman" w:cs="Times New Roman"/>
                <w:sz w:val="24"/>
                <w:szCs w:val="24"/>
              </w:rPr>
              <w:t>- рассказать истории из жизни великих людей, о фактах их биографий</w:t>
            </w:r>
          </w:p>
          <w:p w:rsidR="00144D1E" w:rsidRPr="00144D1E" w:rsidRDefault="00144D1E" w:rsidP="00AC3716">
            <w:pPr>
              <w:jc w:val="both"/>
              <w:rPr>
                <w:rFonts w:ascii="Times New Roman" w:eastAsia="Calibri" w:hAnsi="Times New Roman" w:cs="Times New Roman"/>
                <w:sz w:val="24"/>
                <w:szCs w:val="24"/>
              </w:rPr>
            </w:pPr>
            <w:r w:rsidRPr="00144D1E">
              <w:rPr>
                <w:rFonts w:ascii="Times New Roman" w:eastAsia="Calibri" w:hAnsi="Times New Roman" w:cs="Times New Roman"/>
                <w:sz w:val="24"/>
                <w:szCs w:val="24"/>
              </w:rPr>
              <w:t>- дать характеристику знаменитым людям</w:t>
            </w:r>
          </w:p>
          <w:p w:rsidR="00144D1E" w:rsidRPr="00144D1E" w:rsidRDefault="00144D1E" w:rsidP="00AC3716">
            <w:pPr>
              <w:jc w:val="both"/>
              <w:rPr>
                <w:rFonts w:ascii="Times New Roman" w:eastAsia="Calibri" w:hAnsi="Times New Roman" w:cs="Times New Roman"/>
                <w:sz w:val="24"/>
                <w:szCs w:val="24"/>
              </w:rPr>
            </w:pPr>
            <w:r w:rsidRPr="00144D1E">
              <w:rPr>
                <w:rFonts w:ascii="Times New Roman" w:eastAsia="Calibri" w:hAnsi="Times New Roman" w:cs="Times New Roman"/>
                <w:sz w:val="24"/>
                <w:szCs w:val="24"/>
              </w:rPr>
              <w:t>знать</w:t>
            </w:r>
          </w:p>
          <w:p w:rsidR="00144D1E" w:rsidRPr="00144D1E" w:rsidRDefault="00144D1E" w:rsidP="00AC3716">
            <w:pPr>
              <w:jc w:val="both"/>
              <w:rPr>
                <w:rFonts w:ascii="Times New Roman" w:eastAsia="Calibri" w:hAnsi="Times New Roman" w:cs="Times New Roman"/>
                <w:sz w:val="24"/>
                <w:szCs w:val="24"/>
                <w:lang w:val="en-US"/>
              </w:rPr>
            </w:pPr>
            <w:r w:rsidRPr="00144D1E">
              <w:rPr>
                <w:rFonts w:ascii="Times New Roman" w:eastAsia="Calibri" w:hAnsi="Times New Roman" w:cs="Times New Roman"/>
                <w:sz w:val="24"/>
                <w:szCs w:val="24"/>
              </w:rPr>
              <w:t>грамматический</w:t>
            </w:r>
            <w:r w:rsidRPr="00D159E5">
              <w:rPr>
                <w:rFonts w:ascii="Times New Roman" w:eastAsia="Calibri" w:hAnsi="Times New Roman" w:cs="Times New Roman"/>
                <w:sz w:val="24"/>
                <w:szCs w:val="24"/>
                <w:lang w:val="en-US"/>
              </w:rPr>
              <w:t xml:space="preserve"> </w:t>
            </w:r>
            <w:r w:rsidRPr="00144D1E">
              <w:rPr>
                <w:rFonts w:ascii="Times New Roman" w:eastAsia="Calibri" w:hAnsi="Times New Roman" w:cs="Times New Roman"/>
                <w:sz w:val="24"/>
                <w:szCs w:val="24"/>
              </w:rPr>
              <w:t>материал</w:t>
            </w:r>
            <w:r w:rsidRPr="00D159E5">
              <w:rPr>
                <w:rFonts w:ascii="Times New Roman" w:eastAsia="Calibri" w:hAnsi="Times New Roman" w:cs="Times New Roman"/>
                <w:sz w:val="24"/>
                <w:szCs w:val="24"/>
                <w:lang w:val="en-US"/>
              </w:rPr>
              <w:t xml:space="preserve">: </w:t>
            </w:r>
            <w:r w:rsidRPr="00144D1E">
              <w:rPr>
                <w:rFonts w:ascii="Times New Roman" w:eastAsia="Calibri" w:hAnsi="Times New Roman" w:cs="Times New Roman"/>
                <w:sz w:val="24"/>
                <w:szCs w:val="24"/>
                <w:lang w:val="en-US"/>
              </w:rPr>
              <w:t>Have</w:t>
            </w:r>
            <w:r w:rsidRPr="00D159E5">
              <w:rPr>
                <w:rFonts w:ascii="Times New Roman" w:eastAsia="Calibri" w:hAnsi="Times New Roman" w:cs="Times New Roman"/>
                <w:sz w:val="24"/>
                <w:szCs w:val="24"/>
                <w:lang w:val="en-US"/>
              </w:rPr>
              <w:t xml:space="preserve"> </w:t>
            </w:r>
            <w:r w:rsidRPr="00144D1E">
              <w:rPr>
                <w:rFonts w:ascii="Times New Roman" w:eastAsia="Calibri" w:hAnsi="Times New Roman" w:cs="Times New Roman"/>
                <w:sz w:val="24"/>
                <w:szCs w:val="24"/>
                <w:lang w:val="en-US"/>
              </w:rPr>
              <w:t>you</w:t>
            </w:r>
            <w:r w:rsidRPr="00D159E5">
              <w:rPr>
                <w:rFonts w:ascii="Times New Roman" w:eastAsia="Calibri" w:hAnsi="Times New Roman" w:cs="Times New Roman"/>
                <w:sz w:val="24"/>
                <w:szCs w:val="24"/>
                <w:lang w:val="en-US"/>
              </w:rPr>
              <w:t xml:space="preserve"> </w:t>
            </w:r>
            <w:r w:rsidRPr="00144D1E">
              <w:rPr>
                <w:rFonts w:ascii="Times New Roman" w:eastAsia="Calibri" w:hAnsi="Times New Roman" w:cs="Times New Roman"/>
                <w:sz w:val="24"/>
                <w:szCs w:val="24"/>
                <w:lang w:val="en-US"/>
              </w:rPr>
              <w:t>ever</w:t>
            </w:r>
            <w:r w:rsidRPr="00D159E5">
              <w:rPr>
                <w:rFonts w:ascii="Times New Roman" w:eastAsia="Calibri" w:hAnsi="Times New Roman" w:cs="Times New Roman"/>
                <w:sz w:val="24"/>
                <w:szCs w:val="24"/>
                <w:lang w:val="en-US"/>
              </w:rPr>
              <w:t xml:space="preserve"> </w:t>
            </w:r>
            <w:r w:rsidRPr="00144D1E">
              <w:rPr>
                <w:rFonts w:ascii="Times New Roman" w:eastAsia="Calibri" w:hAnsi="Times New Roman" w:cs="Times New Roman"/>
                <w:sz w:val="24"/>
                <w:szCs w:val="24"/>
                <w:lang w:val="en-US"/>
              </w:rPr>
              <w:t>been</w:t>
            </w:r>
            <w:r w:rsidRPr="00D159E5">
              <w:rPr>
                <w:rFonts w:ascii="Times New Roman" w:eastAsia="Calibri" w:hAnsi="Times New Roman" w:cs="Times New Roman"/>
                <w:sz w:val="24"/>
                <w:szCs w:val="24"/>
                <w:lang w:val="en-US"/>
              </w:rPr>
              <w:t xml:space="preserve"> </w:t>
            </w:r>
            <w:r w:rsidRPr="00144D1E">
              <w:rPr>
                <w:rFonts w:ascii="Times New Roman" w:eastAsia="Calibri" w:hAnsi="Times New Roman" w:cs="Times New Roman"/>
                <w:sz w:val="24"/>
                <w:szCs w:val="24"/>
                <w:lang w:val="en-US"/>
              </w:rPr>
              <w:t>to</w:t>
            </w:r>
            <w:r w:rsidRPr="00D159E5">
              <w:rPr>
                <w:rFonts w:ascii="Times New Roman" w:eastAsia="Calibri" w:hAnsi="Times New Roman" w:cs="Times New Roman"/>
                <w:sz w:val="24"/>
                <w:szCs w:val="24"/>
                <w:lang w:val="en-US"/>
              </w:rPr>
              <w:t xml:space="preserve">…? </w:t>
            </w:r>
            <w:r w:rsidRPr="00144D1E">
              <w:rPr>
                <w:rFonts w:ascii="Times New Roman" w:eastAsia="Calibri" w:hAnsi="Times New Roman" w:cs="Times New Roman"/>
                <w:sz w:val="24"/>
                <w:szCs w:val="24"/>
                <w:lang w:val="en-US"/>
              </w:rPr>
              <w:t xml:space="preserve">Yes, I have / No, I haven't. Articles: a, </w:t>
            </w:r>
            <w:proofErr w:type="gramStart"/>
            <w:r w:rsidRPr="00144D1E">
              <w:rPr>
                <w:rFonts w:ascii="Times New Roman" w:eastAsia="Calibri" w:hAnsi="Times New Roman" w:cs="Times New Roman"/>
                <w:sz w:val="24"/>
                <w:szCs w:val="24"/>
                <w:lang w:val="en-US"/>
              </w:rPr>
              <w:t>an</w:t>
            </w:r>
            <w:proofErr w:type="gramEnd"/>
            <w:r w:rsidRPr="00144D1E">
              <w:rPr>
                <w:rFonts w:ascii="Times New Roman" w:eastAsia="Calibri" w:hAnsi="Times New Roman" w:cs="Times New Roman"/>
                <w:sz w:val="24"/>
                <w:szCs w:val="24"/>
                <w:lang w:val="en-US"/>
              </w:rPr>
              <w:t xml:space="preserve"> / the. Nouns ending with: -</w:t>
            </w:r>
            <w:proofErr w:type="spellStart"/>
            <w:r w:rsidRPr="00144D1E">
              <w:rPr>
                <w:rFonts w:ascii="Times New Roman" w:eastAsia="Calibri" w:hAnsi="Times New Roman" w:cs="Times New Roman"/>
                <w:sz w:val="24"/>
                <w:szCs w:val="24"/>
                <w:lang w:val="en-US"/>
              </w:rPr>
              <w:t>ist</w:t>
            </w:r>
            <w:proofErr w:type="spellEnd"/>
            <w:r w:rsidRPr="00144D1E">
              <w:rPr>
                <w:rFonts w:ascii="Times New Roman" w:eastAsia="Calibri" w:hAnsi="Times New Roman" w:cs="Times New Roman"/>
                <w:sz w:val="24"/>
                <w:szCs w:val="24"/>
                <w:lang w:val="en-US"/>
              </w:rPr>
              <w:t>, -</w:t>
            </w:r>
            <w:proofErr w:type="spellStart"/>
            <w:r w:rsidRPr="00144D1E">
              <w:rPr>
                <w:rFonts w:ascii="Times New Roman" w:eastAsia="Calibri" w:hAnsi="Times New Roman" w:cs="Times New Roman"/>
                <w:sz w:val="24"/>
                <w:szCs w:val="24"/>
                <w:lang w:val="en-US"/>
              </w:rPr>
              <w:t>ian</w:t>
            </w:r>
            <w:proofErr w:type="spellEnd"/>
            <w:r w:rsidRPr="00144D1E">
              <w:rPr>
                <w:rFonts w:ascii="Times New Roman" w:eastAsia="Calibri" w:hAnsi="Times New Roman" w:cs="Times New Roman"/>
                <w:sz w:val="24"/>
                <w:szCs w:val="24"/>
                <w:lang w:val="en-US"/>
              </w:rPr>
              <w:t>, -</w:t>
            </w:r>
            <w:proofErr w:type="spellStart"/>
            <w:r w:rsidRPr="00144D1E">
              <w:rPr>
                <w:rFonts w:ascii="Times New Roman" w:eastAsia="Calibri" w:hAnsi="Times New Roman" w:cs="Times New Roman"/>
                <w:sz w:val="24"/>
                <w:szCs w:val="24"/>
                <w:lang w:val="en-US"/>
              </w:rPr>
              <w:t>ect</w:t>
            </w:r>
            <w:proofErr w:type="spellEnd"/>
            <w:r w:rsidRPr="00144D1E">
              <w:rPr>
                <w:rFonts w:ascii="Times New Roman" w:eastAsia="Calibri" w:hAnsi="Times New Roman" w:cs="Times New Roman"/>
                <w:sz w:val="24"/>
                <w:szCs w:val="24"/>
                <w:lang w:val="en-US"/>
              </w:rPr>
              <w:t>, -man, -</w:t>
            </w:r>
            <w:proofErr w:type="spellStart"/>
            <w:r w:rsidRPr="00144D1E">
              <w:rPr>
                <w:rFonts w:ascii="Times New Roman" w:eastAsia="Calibri" w:hAnsi="Times New Roman" w:cs="Times New Roman"/>
                <w:sz w:val="24"/>
                <w:szCs w:val="24"/>
                <w:lang w:val="en-US"/>
              </w:rPr>
              <w:t>er</w:t>
            </w:r>
            <w:proofErr w:type="spellEnd"/>
            <w:r w:rsidRPr="00144D1E">
              <w:rPr>
                <w:rFonts w:ascii="Times New Roman" w:eastAsia="Calibri" w:hAnsi="Times New Roman" w:cs="Times New Roman"/>
                <w:sz w:val="24"/>
                <w:szCs w:val="24"/>
                <w:lang w:val="en-US"/>
              </w:rPr>
              <w:t>.</w:t>
            </w:r>
          </w:p>
          <w:p w:rsidR="00144D1E" w:rsidRPr="00144D1E" w:rsidRDefault="00144D1E" w:rsidP="00AC3716">
            <w:pPr>
              <w:jc w:val="both"/>
              <w:rPr>
                <w:rFonts w:ascii="Times New Roman" w:eastAsia="Calibri" w:hAnsi="Times New Roman" w:cs="Times New Roman"/>
                <w:sz w:val="24"/>
                <w:szCs w:val="24"/>
                <w:lang w:val="en-US"/>
              </w:rPr>
            </w:pPr>
            <w:r w:rsidRPr="00144D1E">
              <w:rPr>
                <w:rFonts w:ascii="Times New Roman" w:eastAsia="Calibri" w:hAnsi="Times New Roman" w:cs="Times New Roman"/>
                <w:sz w:val="24"/>
                <w:szCs w:val="24"/>
              </w:rPr>
              <w:t>лексический</w:t>
            </w:r>
            <w:r w:rsidRPr="00144D1E">
              <w:rPr>
                <w:rFonts w:ascii="Times New Roman" w:eastAsia="Calibri" w:hAnsi="Times New Roman" w:cs="Times New Roman"/>
                <w:sz w:val="24"/>
                <w:szCs w:val="24"/>
                <w:lang w:val="en-US"/>
              </w:rPr>
              <w:t xml:space="preserve"> </w:t>
            </w:r>
            <w:r w:rsidRPr="00144D1E">
              <w:rPr>
                <w:rFonts w:ascii="Times New Roman" w:eastAsia="Calibri" w:hAnsi="Times New Roman" w:cs="Times New Roman"/>
                <w:sz w:val="24"/>
                <w:szCs w:val="24"/>
              </w:rPr>
              <w:t>материал</w:t>
            </w:r>
            <w:r w:rsidRPr="00144D1E">
              <w:rPr>
                <w:rFonts w:ascii="Times New Roman" w:eastAsia="Calibri" w:hAnsi="Times New Roman" w:cs="Times New Roman"/>
                <w:sz w:val="24"/>
                <w:szCs w:val="24"/>
                <w:lang w:val="en-US"/>
              </w:rPr>
              <w:t>:</w:t>
            </w:r>
          </w:p>
          <w:p w:rsidR="00144D1E" w:rsidRPr="00144D1E" w:rsidRDefault="00144D1E" w:rsidP="00AC3716">
            <w:pPr>
              <w:tabs>
                <w:tab w:val="left" w:pos="306"/>
              </w:tabs>
              <w:jc w:val="both"/>
              <w:rPr>
                <w:rFonts w:ascii="Times New Roman" w:eastAsia="Times New Roman" w:hAnsi="Times New Roman" w:cs="Times New Roman"/>
                <w:sz w:val="24"/>
                <w:szCs w:val="24"/>
                <w:lang w:val="en-US"/>
              </w:rPr>
            </w:pPr>
            <w:r w:rsidRPr="00144D1E">
              <w:rPr>
                <w:rFonts w:ascii="Times New Roman" w:eastAsia="Calibri" w:hAnsi="Times New Roman" w:cs="Times New Roman"/>
                <w:sz w:val="24"/>
                <w:szCs w:val="24"/>
                <w:lang w:val="en-US"/>
              </w:rPr>
              <w:t xml:space="preserve">adventure, artist, century, crossing, musician, novel, poet, politician, scientist, sight, university; </w:t>
            </w:r>
            <w:r w:rsidRPr="00144D1E">
              <w:rPr>
                <w:rFonts w:ascii="Times New Roman" w:eastAsia="Times New Roman" w:hAnsi="Times New Roman" w:cs="Times New Roman"/>
                <w:iCs/>
                <w:sz w:val="24"/>
                <w:szCs w:val="24"/>
                <w:lang w:val="en-US"/>
              </w:rPr>
              <w:t xml:space="preserve">character, sign,  restaurants, lollipop, information </w:t>
            </w:r>
            <w:proofErr w:type="spellStart"/>
            <w:r w:rsidRPr="00144D1E">
              <w:rPr>
                <w:rFonts w:ascii="Times New Roman" w:eastAsia="Times New Roman" w:hAnsi="Times New Roman" w:cs="Times New Roman"/>
                <w:iCs/>
                <w:sz w:val="24"/>
                <w:szCs w:val="24"/>
                <w:lang w:val="en-US"/>
              </w:rPr>
              <w:t>centre</w:t>
            </w:r>
            <w:proofErr w:type="spellEnd"/>
            <w:r w:rsidRPr="00144D1E">
              <w:rPr>
                <w:rFonts w:ascii="Times New Roman" w:eastAsia="Times New Roman" w:hAnsi="Times New Roman" w:cs="Times New Roman"/>
                <w:iCs/>
                <w:sz w:val="24"/>
                <w:szCs w:val="24"/>
                <w:lang w:val="en-US"/>
              </w:rPr>
              <w:t>, bus stop, underground, station, telephone, film, play, writer, title, author, actor, banker, policeman, architect, cook, interpreter, ballet-dancer, football-player, secretary, dentist, sailor, pilot, shop-assistant, manager, the West, the North, the East, the South, the Sun, the Moon, the Earth, the UK (the United Kingdom), The Russian Federation, ocean, sea, channel;</w:t>
            </w:r>
            <w:r w:rsidRPr="00144D1E">
              <w:rPr>
                <w:rFonts w:ascii="Times New Roman" w:eastAsia="Times New Roman" w:hAnsi="Times New Roman" w:cs="Times New Roman"/>
                <w:sz w:val="24"/>
                <w:szCs w:val="24"/>
                <w:lang w:val="en-US"/>
              </w:rPr>
              <w:t xml:space="preserve"> cross, die, publish, act,</w:t>
            </w:r>
            <w:r w:rsidRPr="00144D1E">
              <w:rPr>
                <w:rFonts w:ascii="Times New Roman" w:eastAsia="Times New Roman" w:hAnsi="Times New Roman" w:cs="Times New Roman"/>
                <w:i/>
                <w:iCs/>
                <w:sz w:val="24"/>
                <w:szCs w:val="24"/>
                <w:lang w:val="en-US"/>
              </w:rPr>
              <w:t xml:space="preserve"> </w:t>
            </w:r>
            <w:r w:rsidRPr="00144D1E">
              <w:rPr>
                <w:rFonts w:ascii="Times New Roman" w:eastAsia="Times New Roman" w:hAnsi="Times New Roman" w:cs="Times New Roman"/>
                <w:iCs/>
                <w:sz w:val="24"/>
                <w:szCs w:val="24"/>
                <w:lang w:val="en-US"/>
              </w:rPr>
              <w:t>admire,</w:t>
            </w:r>
            <w:r w:rsidRPr="00144D1E">
              <w:rPr>
                <w:rFonts w:ascii="Times New Roman" w:eastAsia="Times New Roman" w:hAnsi="Times New Roman" w:cs="Times New Roman"/>
                <w:sz w:val="24"/>
                <w:szCs w:val="24"/>
                <w:lang w:val="en-US"/>
              </w:rPr>
              <w:t xml:space="preserve"> alone, ever; never; ancient; dominant, outstanding, royal, special, free, </w:t>
            </w:r>
            <w:r w:rsidRPr="00144D1E">
              <w:rPr>
                <w:rFonts w:ascii="Times New Roman" w:eastAsia="Times New Roman" w:hAnsi="Times New Roman" w:cs="Times New Roman"/>
                <w:iCs/>
                <w:sz w:val="24"/>
                <w:szCs w:val="24"/>
                <w:lang w:val="en-US"/>
              </w:rPr>
              <w:t>historic,</w:t>
            </w:r>
            <w:r w:rsidRPr="00144D1E">
              <w:rPr>
                <w:rFonts w:ascii="Times New Roman" w:eastAsia="Times New Roman" w:hAnsi="Times New Roman" w:cs="Times New Roman"/>
                <w:sz w:val="24"/>
                <w:szCs w:val="24"/>
                <w:lang w:val="en-US"/>
              </w:rPr>
              <w:t xml:space="preserve"> As for me..., be born, be free, be rich in, be tired of, be worth... (It's worth doing...), I'm afraid 1 can't, I believe..., place of interest, You are wrong. You are quite right.</w:t>
            </w:r>
            <w:r w:rsidRPr="00144D1E">
              <w:rPr>
                <w:rFonts w:ascii="Times New Roman" w:eastAsia="Times New Roman" w:hAnsi="Times New Roman" w:cs="Times New Roman"/>
                <w:i/>
                <w:iCs/>
                <w:sz w:val="24"/>
                <w:szCs w:val="24"/>
                <w:lang w:val="en-US"/>
              </w:rPr>
              <w:t xml:space="preserve"> </w:t>
            </w:r>
            <w:r w:rsidRPr="00144D1E">
              <w:rPr>
                <w:rFonts w:ascii="Times New Roman" w:eastAsia="Times New Roman" w:hAnsi="Times New Roman" w:cs="Times New Roman"/>
                <w:iCs/>
                <w:sz w:val="24"/>
                <w:szCs w:val="24"/>
                <w:lang w:val="en-US"/>
              </w:rPr>
              <w:t xml:space="preserve">This Is lovely / delicious, cartoon film, detective story, be proud of, MOMI (the Museum of Moving Images), Madame </w:t>
            </w:r>
            <w:proofErr w:type="spellStart"/>
            <w:r w:rsidRPr="00144D1E">
              <w:rPr>
                <w:rFonts w:ascii="Times New Roman" w:eastAsia="Times New Roman" w:hAnsi="Times New Roman" w:cs="Times New Roman"/>
                <w:iCs/>
                <w:sz w:val="24"/>
                <w:szCs w:val="24"/>
                <w:lang w:val="en-US"/>
              </w:rPr>
              <w:t>Tussaud's</w:t>
            </w:r>
            <w:proofErr w:type="spellEnd"/>
            <w:r w:rsidRPr="00144D1E">
              <w:rPr>
                <w:rFonts w:ascii="Times New Roman" w:eastAsia="Times New Roman" w:hAnsi="Times New Roman" w:cs="Times New Roman"/>
                <w:iCs/>
                <w:sz w:val="24"/>
                <w:szCs w:val="24"/>
                <w:lang w:val="en-US"/>
              </w:rPr>
              <w:t>, Hyde Park, Speaker's Comer, St James Park, Regent's Park, Kensington Gardens.</w:t>
            </w:r>
          </w:p>
          <w:p w:rsidR="005148F4" w:rsidRPr="00144D1E" w:rsidRDefault="005148F4" w:rsidP="00AC3716">
            <w:pPr>
              <w:jc w:val="both"/>
              <w:rPr>
                <w:rFonts w:ascii="Times New Roman" w:hAnsi="Times New Roman" w:cs="Times New Roman"/>
                <w:sz w:val="24"/>
                <w:szCs w:val="24"/>
                <w:lang w:val="en-US"/>
              </w:rPr>
            </w:pPr>
          </w:p>
        </w:tc>
      </w:tr>
      <w:tr w:rsidR="005148F4" w:rsidRPr="005148F4" w:rsidTr="00B86DE1">
        <w:tc>
          <w:tcPr>
            <w:tcW w:w="2552" w:type="dxa"/>
          </w:tcPr>
          <w:p w:rsidR="005148F4" w:rsidRPr="00144D1E" w:rsidRDefault="005148F4"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Тема:</w:t>
            </w:r>
          </w:p>
        </w:tc>
        <w:tc>
          <w:tcPr>
            <w:tcW w:w="7938" w:type="dxa"/>
          </w:tcPr>
          <w:p w:rsidR="005148F4" w:rsidRPr="00144D1E" w:rsidRDefault="00144D1E"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Животные в нашей жизни</w:t>
            </w:r>
          </w:p>
        </w:tc>
      </w:tr>
      <w:tr w:rsidR="005148F4" w:rsidRPr="005148F4" w:rsidTr="00B86DE1">
        <w:tc>
          <w:tcPr>
            <w:tcW w:w="2552" w:type="dxa"/>
          </w:tcPr>
          <w:p w:rsidR="005148F4" w:rsidRPr="00144D1E" w:rsidRDefault="005148F4"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Количество часов:</w:t>
            </w:r>
          </w:p>
        </w:tc>
        <w:tc>
          <w:tcPr>
            <w:tcW w:w="7938" w:type="dxa"/>
          </w:tcPr>
          <w:p w:rsidR="005148F4" w:rsidRPr="00144D1E" w:rsidRDefault="005148F4"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21ч.</w:t>
            </w:r>
          </w:p>
        </w:tc>
      </w:tr>
      <w:tr w:rsidR="005148F4" w:rsidRPr="005148F4" w:rsidTr="00B86DE1">
        <w:tc>
          <w:tcPr>
            <w:tcW w:w="2552" w:type="dxa"/>
          </w:tcPr>
          <w:p w:rsidR="005148F4" w:rsidRPr="00144D1E" w:rsidRDefault="005148F4"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Цель и задачи изучения темы:</w:t>
            </w:r>
          </w:p>
        </w:tc>
        <w:tc>
          <w:tcPr>
            <w:tcW w:w="7938" w:type="dxa"/>
          </w:tcPr>
          <w:p w:rsidR="005148F4" w:rsidRPr="00144D1E" w:rsidRDefault="005148F4" w:rsidP="00AC3716">
            <w:pPr>
              <w:spacing w:before="120" w:after="120"/>
              <w:contextualSpacing/>
              <w:jc w:val="both"/>
              <w:rPr>
                <w:rFonts w:ascii="Times New Roman" w:hAnsi="Times New Roman" w:cs="Times New Roman"/>
                <w:sz w:val="24"/>
                <w:szCs w:val="24"/>
              </w:rPr>
            </w:pPr>
            <w:r w:rsidRPr="00144D1E">
              <w:rPr>
                <w:rFonts w:ascii="Times New Roman" w:hAnsi="Times New Roman" w:cs="Times New Roman"/>
                <w:sz w:val="24"/>
                <w:szCs w:val="24"/>
              </w:rPr>
              <w:t xml:space="preserve">Формирование коммуникативной компетенции учащихся  по теме в совокупности всех ее составляющих – речевой (говорение, </w:t>
            </w:r>
            <w:proofErr w:type="spellStart"/>
            <w:r w:rsidRPr="00144D1E">
              <w:rPr>
                <w:rFonts w:ascii="Times New Roman" w:hAnsi="Times New Roman" w:cs="Times New Roman"/>
                <w:sz w:val="24"/>
                <w:szCs w:val="24"/>
              </w:rPr>
              <w:t>аудирование</w:t>
            </w:r>
            <w:proofErr w:type="spellEnd"/>
            <w:r w:rsidRPr="00144D1E">
              <w:rPr>
                <w:rFonts w:ascii="Times New Roman" w:hAnsi="Times New Roman" w:cs="Times New Roman"/>
                <w:sz w:val="24"/>
                <w:szCs w:val="24"/>
              </w:rPr>
              <w:t>, чтение, письмо), языковой, социокультурной, компенсаторной, учебно-познавательной.</w:t>
            </w:r>
          </w:p>
        </w:tc>
      </w:tr>
      <w:tr w:rsidR="005148F4" w:rsidRPr="00D159E5" w:rsidTr="00B86DE1">
        <w:tc>
          <w:tcPr>
            <w:tcW w:w="2552" w:type="dxa"/>
          </w:tcPr>
          <w:p w:rsidR="005148F4" w:rsidRPr="00144D1E" w:rsidRDefault="005148F4"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lastRenderedPageBreak/>
              <w:t>Требования к уровню подготовки обучающихся:</w:t>
            </w:r>
          </w:p>
        </w:tc>
        <w:tc>
          <w:tcPr>
            <w:tcW w:w="7938" w:type="dxa"/>
          </w:tcPr>
          <w:p w:rsidR="00FC3BDC" w:rsidRPr="00144D1E" w:rsidRDefault="00FC3BDC" w:rsidP="00AC3716">
            <w:pPr>
              <w:jc w:val="both"/>
              <w:rPr>
                <w:rFonts w:ascii="Times New Roman" w:hAnsi="Times New Roman" w:cs="Times New Roman"/>
                <w:i/>
                <w:sz w:val="24"/>
                <w:szCs w:val="24"/>
              </w:rPr>
            </w:pPr>
            <w:r>
              <w:rPr>
                <w:rFonts w:ascii="Times New Roman" w:hAnsi="Times New Roman" w:cs="Times New Roman"/>
                <w:b/>
                <w:i/>
                <w:sz w:val="24"/>
                <w:szCs w:val="24"/>
              </w:rPr>
              <w:t>Учащиеся должны</w:t>
            </w:r>
            <w:r w:rsidRPr="00144D1E">
              <w:rPr>
                <w:rFonts w:ascii="Times New Roman" w:hAnsi="Times New Roman" w:cs="Times New Roman"/>
                <w:b/>
                <w:i/>
                <w:sz w:val="24"/>
                <w:szCs w:val="24"/>
              </w:rPr>
              <w:t>:</w:t>
            </w:r>
          </w:p>
          <w:p w:rsidR="00144D1E" w:rsidRPr="00144D1E" w:rsidRDefault="00144D1E" w:rsidP="00AC3716">
            <w:pPr>
              <w:jc w:val="both"/>
              <w:rPr>
                <w:rFonts w:ascii="Times New Roman" w:eastAsia="Calibri" w:hAnsi="Times New Roman" w:cs="Times New Roman"/>
                <w:sz w:val="24"/>
                <w:szCs w:val="24"/>
              </w:rPr>
            </w:pPr>
            <w:r w:rsidRPr="00144D1E">
              <w:rPr>
                <w:rFonts w:ascii="Times New Roman" w:eastAsia="Calibri" w:hAnsi="Times New Roman" w:cs="Times New Roman"/>
                <w:sz w:val="24"/>
                <w:szCs w:val="24"/>
              </w:rPr>
              <w:t>уметь</w:t>
            </w:r>
          </w:p>
          <w:p w:rsidR="00144D1E" w:rsidRPr="00144D1E" w:rsidRDefault="00144D1E" w:rsidP="00AC3716">
            <w:pPr>
              <w:numPr>
                <w:ilvl w:val="0"/>
                <w:numId w:val="9"/>
              </w:numPr>
              <w:tabs>
                <w:tab w:val="left" w:pos="391"/>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читать текст с выборочным извлечением информации</w:t>
            </w:r>
          </w:p>
          <w:p w:rsidR="00144D1E" w:rsidRPr="00144D1E" w:rsidRDefault="00144D1E" w:rsidP="00AC3716">
            <w:pPr>
              <w:numPr>
                <w:ilvl w:val="0"/>
                <w:numId w:val="9"/>
              </w:numPr>
              <w:tabs>
                <w:tab w:val="left" w:pos="391"/>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обратиться к людям, используя слова</w:t>
            </w:r>
            <w:r w:rsidRPr="00144D1E">
              <w:rPr>
                <w:rFonts w:ascii="Times New Roman" w:eastAsia="Times New Roman" w:hAnsi="Times New Roman" w:cs="Times New Roman"/>
                <w:i/>
                <w:iCs/>
                <w:spacing w:val="-10"/>
                <w:sz w:val="24"/>
                <w:szCs w:val="24"/>
              </w:rPr>
              <w:t xml:space="preserve"> </w:t>
            </w:r>
            <w:proofErr w:type="spellStart"/>
            <w:r w:rsidRPr="00144D1E">
              <w:rPr>
                <w:rFonts w:ascii="Times New Roman" w:eastAsia="Times New Roman" w:hAnsi="Times New Roman" w:cs="Times New Roman"/>
                <w:i/>
                <w:iCs/>
                <w:spacing w:val="-10"/>
                <w:sz w:val="24"/>
                <w:szCs w:val="24"/>
                <w:lang w:val="en-US"/>
              </w:rPr>
              <w:t>Mr</w:t>
            </w:r>
            <w:proofErr w:type="spellEnd"/>
            <w:r w:rsidRPr="00144D1E">
              <w:rPr>
                <w:rFonts w:ascii="Times New Roman" w:eastAsia="Times New Roman" w:hAnsi="Times New Roman" w:cs="Times New Roman"/>
                <w:i/>
                <w:iCs/>
                <w:spacing w:val="-10"/>
                <w:sz w:val="24"/>
                <w:szCs w:val="24"/>
              </w:rPr>
              <w:t xml:space="preserve">, </w:t>
            </w:r>
            <w:proofErr w:type="spellStart"/>
            <w:r w:rsidRPr="00144D1E">
              <w:rPr>
                <w:rFonts w:ascii="Times New Roman" w:eastAsia="Times New Roman" w:hAnsi="Times New Roman" w:cs="Times New Roman"/>
                <w:i/>
                <w:iCs/>
                <w:spacing w:val="-10"/>
                <w:sz w:val="24"/>
                <w:szCs w:val="24"/>
                <w:lang w:val="en-US"/>
              </w:rPr>
              <w:t>Mrs</w:t>
            </w:r>
            <w:proofErr w:type="spellEnd"/>
            <w:r w:rsidRPr="00144D1E">
              <w:rPr>
                <w:rFonts w:ascii="Times New Roman" w:eastAsia="Times New Roman" w:hAnsi="Times New Roman" w:cs="Times New Roman"/>
                <w:i/>
                <w:iCs/>
                <w:spacing w:val="-10"/>
                <w:sz w:val="24"/>
                <w:szCs w:val="24"/>
              </w:rPr>
              <w:t xml:space="preserve">,, </w:t>
            </w:r>
            <w:r w:rsidRPr="00144D1E">
              <w:rPr>
                <w:rFonts w:ascii="Times New Roman" w:eastAsia="Times New Roman" w:hAnsi="Times New Roman" w:cs="Times New Roman"/>
                <w:i/>
                <w:iCs/>
                <w:spacing w:val="-10"/>
                <w:sz w:val="24"/>
                <w:szCs w:val="24"/>
                <w:lang w:val="en-US"/>
              </w:rPr>
              <w:t>Miss</w:t>
            </w:r>
            <w:r w:rsidRPr="00144D1E">
              <w:rPr>
                <w:rFonts w:ascii="Times New Roman" w:eastAsia="Times New Roman" w:hAnsi="Times New Roman" w:cs="Times New Roman"/>
                <w:i/>
                <w:iCs/>
                <w:spacing w:val="-10"/>
                <w:sz w:val="24"/>
                <w:szCs w:val="24"/>
              </w:rPr>
              <w:t xml:space="preserve">, </w:t>
            </w:r>
            <w:r w:rsidRPr="00144D1E">
              <w:rPr>
                <w:rFonts w:ascii="Times New Roman" w:eastAsia="Times New Roman" w:hAnsi="Times New Roman" w:cs="Times New Roman"/>
                <w:i/>
                <w:iCs/>
                <w:spacing w:val="-10"/>
                <w:sz w:val="24"/>
                <w:szCs w:val="24"/>
                <w:lang w:val="en-US"/>
              </w:rPr>
              <w:t>Sir</w:t>
            </w:r>
            <w:r w:rsidRPr="00144D1E">
              <w:rPr>
                <w:rFonts w:ascii="Times New Roman" w:eastAsia="Times New Roman" w:hAnsi="Times New Roman" w:cs="Times New Roman"/>
                <w:i/>
                <w:iCs/>
                <w:spacing w:val="-10"/>
                <w:sz w:val="24"/>
                <w:szCs w:val="24"/>
              </w:rPr>
              <w:t xml:space="preserve">, </w:t>
            </w:r>
            <w:r w:rsidRPr="00144D1E">
              <w:rPr>
                <w:rFonts w:ascii="Times New Roman" w:eastAsia="Times New Roman" w:hAnsi="Times New Roman" w:cs="Times New Roman"/>
                <w:i/>
                <w:iCs/>
                <w:spacing w:val="-10"/>
                <w:sz w:val="24"/>
                <w:szCs w:val="24"/>
                <w:lang w:val="en-US"/>
              </w:rPr>
              <w:t>Madam</w:t>
            </w:r>
            <w:r w:rsidRPr="00144D1E">
              <w:rPr>
                <w:rFonts w:ascii="Times New Roman" w:eastAsia="Times New Roman" w:hAnsi="Times New Roman" w:cs="Times New Roman"/>
                <w:i/>
                <w:iCs/>
                <w:spacing w:val="-10"/>
                <w:sz w:val="24"/>
                <w:szCs w:val="24"/>
              </w:rPr>
              <w:t xml:space="preserve"> </w:t>
            </w:r>
          </w:p>
          <w:p w:rsidR="00144D1E" w:rsidRPr="00144D1E" w:rsidRDefault="00144D1E" w:rsidP="00AC3716">
            <w:pPr>
              <w:numPr>
                <w:ilvl w:val="0"/>
                <w:numId w:val="9"/>
              </w:numPr>
              <w:tabs>
                <w:tab w:val="left" w:pos="396"/>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ответить на письма</w:t>
            </w:r>
          </w:p>
          <w:p w:rsidR="00144D1E" w:rsidRPr="00144D1E" w:rsidRDefault="00144D1E" w:rsidP="00AC3716">
            <w:pPr>
              <w:numPr>
                <w:ilvl w:val="0"/>
                <w:numId w:val="9"/>
              </w:numPr>
              <w:tabs>
                <w:tab w:val="left" w:pos="386"/>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дать интервью корреспондентам газеты рассказать о посещении зоопарка, заповедника</w:t>
            </w:r>
          </w:p>
          <w:p w:rsidR="00144D1E" w:rsidRPr="00144D1E" w:rsidRDefault="00144D1E" w:rsidP="00AC3716">
            <w:pPr>
              <w:numPr>
                <w:ilvl w:val="0"/>
                <w:numId w:val="9"/>
              </w:numPr>
              <w:tabs>
                <w:tab w:val="left" w:pos="391"/>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обменяться мнениями по поводу проблем, связанных с отношением к животным</w:t>
            </w:r>
          </w:p>
          <w:p w:rsidR="00144D1E" w:rsidRPr="00144D1E" w:rsidRDefault="00144D1E" w:rsidP="00AC3716">
            <w:pPr>
              <w:numPr>
                <w:ilvl w:val="0"/>
                <w:numId w:val="9"/>
              </w:numPr>
              <w:tabs>
                <w:tab w:val="left" w:pos="391"/>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обсудить с партнером правила Обществ» любителей животных</w:t>
            </w:r>
          </w:p>
          <w:p w:rsidR="00144D1E" w:rsidRPr="00144D1E" w:rsidRDefault="00144D1E" w:rsidP="00AC3716">
            <w:pPr>
              <w:numPr>
                <w:ilvl w:val="0"/>
                <w:numId w:val="9"/>
              </w:numPr>
              <w:tabs>
                <w:tab w:val="left" w:pos="391"/>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написать небольшую статью об отношении к животным</w:t>
            </w:r>
          </w:p>
          <w:p w:rsidR="00144D1E" w:rsidRPr="00144D1E" w:rsidRDefault="00144D1E" w:rsidP="00AC3716">
            <w:pPr>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      написать краткий сценарий фильма о животных</w:t>
            </w:r>
          </w:p>
          <w:p w:rsidR="00144D1E" w:rsidRPr="00144D1E" w:rsidRDefault="00144D1E" w:rsidP="00AC3716">
            <w:pPr>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      декламировать стихи</w:t>
            </w:r>
          </w:p>
          <w:p w:rsidR="00144D1E" w:rsidRPr="00144D1E" w:rsidRDefault="00144D1E" w:rsidP="00AC3716">
            <w:pPr>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знать</w:t>
            </w:r>
          </w:p>
          <w:p w:rsidR="00144D1E" w:rsidRPr="00144D1E" w:rsidRDefault="00144D1E" w:rsidP="00AC3716">
            <w:pPr>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 xml:space="preserve">грамматический материал: </w:t>
            </w:r>
            <w:r w:rsidRPr="00144D1E">
              <w:rPr>
                <w:rFonts w:ascii="Times New Roman" w:eastAsia="Times New Roman" w:hAnsi="Times New Roman" w:cs="Times New Roman"/>
                <w:sz w:val="24"/>
                <w:szCs w:val="24"/>
                <w:lang w:val="en-US"/>
              </w:rPr>
              <w:t>Present</w:t>
            </w:r>
            <w:r w:rsidRPr="00144D1E">
              <w:rPr>
                <w:rFonts w:ascii="Times New Roman" w:eastAsia="Times New Roman" w:hAnsi="Times New Roman" w:cs="Times New Roman"/>
                <w:sz w:val="24"/>
                <w:szCs w:val="24"/>
              </w:rPr>
              <w:t xml:space="preserve"> </w:t>
            </w:r>
            <w:r w:rsidRPr="00144D1E">
              <w:rPr>
                <w:rFonts w:ascii="Times New Roman" w:eastAsia="Times New Roman" w:hAnsi="Times New Roman" w:cs="Times New Roman"/>
                <w:sz w:val="24"/>
                <w:szCs w:val="24"/>
                <w:lang w:val="en-US"/>
              </w:rPr>
              <w:t>Perfect</w:t>
            </w:r>
            <w:r w:rsidRPr="00144D1E">
              <w:rPr>
                <w:rFonts w:ascii="Times New Roman" w:eastAsia="Times New Roman" w:hAnsi="Times New Roman" w:cs="Times New Roman"/>
                <w:sz w:val="24"/>
                <w:szCs w:val="24"/>
              </w:rPr>
              <w:t xml:space="preserve"> </w:t>
            </w:r>
            <w:r w:rsidRPr="00144D1E">
              <w:rPr>
                <w:rFonts w:ascii="Times New Roman" w:eastAsia="Times New Roman" w:hAnsi="Times New Roman" w:cs="Times New Roman"/>
                <w:sz w:val="24"/>
                <w:szCs w:val="24"/>
                <w:lang w:val="en-US"/>
              </w:rPr>
              <w:t>Tense</w:t>
            </w:r>
            <w:r w:rsidRPr="00144D1E">
              <w:rPr>
                <w:rFonts w:ascii="Times New Roman" w:eastAsia="Times New Roman" w:hAnsi="Times New Roman" w:cs="Times New Roman"/>
                <w:sz w:val="24"/>
                <w:szCs w:val="24"/>
              </w:rPr>
              <w:t xml:space="preserve">, </w:t>
            </w:r>
            <w:r w:rsidRPr="00144D1E">
              <w:rPr>
                <w:rFonts w:ascii="Times New Roman" w:eastAsia="Times New Roman" w:hAnsi="Times New Roman" w:cs="Times New Roman"/>
                <w:sz w:val="24"/>
                <w:szCs w:val="24"/>
                <w:lang w:val="en-US"/>
              </w:rPr>
              <w:t>Four</w:t>
            </w:r>
            <w:r w:rsidRPr="00144D1E">
              <w:rPr>
                <w:rFonts w:ascii="Times New Roman" w:eastAsia="Times New Roman" w:hAnsi="Times New Roman" w:cs="Times New Roman"/>
                <w:sz w:val="24"/>
                <w:szCs w:val="24"/>
              </w:rPr>
              <w:t xml:space="preserve"> </w:t>
            </w:r>
            <w:r w:rsidRPr="00144D1E">
              <w:rPr>
                <w:rFonts w:ascii="Times New Roman" w:eastAsia="Times New Roman" w:hAnsi="Times New Roman" w:cs="Times New Roman"/>
                <w:sz w:val="24"/>
                <w:szCs w:val="24"/>
                <w:lang w:val="en-US"/>
              </w:rPr>
              <w:t>forms</w:t>
            </w:r>
            <w:r w:rsidRPr="00144D1E">
              <w:rPr>
                <w:rFonts w:ascii="Times New Roman" w:eastAsia="Times New Roman" w:hAnsi="Times New Roman" w:cs="Times New Roman"/>
                <w:sz w:val="24"/>
                <w:szCs w:val="24"/>
              </w:rPr>
              <w:t xml:space="preserve"> </w:t>
            </w:r>
            <w:r w:rsidRPr="00144D1E">
              <w:rPr>
                <w:rFonts w:ascii="Times New Roman" w:eastAsia="Times New Roman" w:hAnsi="Times New Roman" w:cs="Times New Roman"/>
                <w:sz w:val="24"/>
                <w:szCs w:val="24"/>
                <w:lang w:val="en-US"/>
              </w:rPr>
              <w:t>of</w:t>
            </w:r>
            <w:r w:rsidRPr="00144D1E">
              <w:rPr>
                <w:rFonts w:ascii="Times New Roman" w:eastAsia="Times New Roman" w:hAnsi="Times New Roman" w:cs="Times New Roman"/>
                <w:sz w:val="24"/>
                <w:szCs w:val="24"/>
              </w:rPr>
              <w:t xml:space="preserve"> </w:t>
            </w:r>
            <w:r w:rsidRPr="00144D1E">
              <w:rPr>
                <w:rFonts w:ascii="Times New Roman" w:eastAsia="Times New Roman" w:hAnsi="Times New Roman" w:cs="Times New Roman"/>
                <w:sz w:val="24"/>
                <w:szCs w:val="24"/>
                <w:lang w:val="en-US"/>
              </w:rPr>
              <w:t>the</w:t>
            </w:r>
            <w:r w:rsidRPr="00144D1E">
              <w:rPr>
                <w:rFonts w:ascii="Times New Roman" w:eastAsia="Times New Roman" w:hAnsi="Times New Roman" w:cs="Times New Roman"/>
                <w:sz w:val="24"/>
                <w:szCs w:val="24"/>
              </w:rPr>
              <w:t xml:space="preserve"> </w:t>
            </w:r>
            <w:r w:rsidRPr="00144D1E">
              <w:rPr>
                <w:rFonts w:ascii="Times New Roman" w:eastAsia="Times New Roman" w:hAnsi="Times New Roman" w:cs="Times New Roman"/>
                <w:sz w:val="24"/>
                <w:szCs w:val="24"/>
                <w:lang w:val="en-US"/>
              </w:rPr>
              <w:t>verbs</w:t>
            </w:r>
          </w:p>
          <w:p w:rsidR="00144D1E" w:rsidRPr="00144D1E" w:rsidRDefault="00144D1E" w:rsidP="00AC3716">
            <w:pPr>
              <w:jc w:val="both"/>
              <w:rPr>
                <w:rFonts w:ascii="Times New Roman" w:eastAsia="Calibri" w:hAnsi="Times New Roman" w:cs="Times New Roman"/>
                <w:sz w:val="24"/>
                <w:szCs w:val="24"/>
              </w:rPr>
            </w:pPr>
            <w:r w:rsidRPr="00144D1E">
              <w:rPr>
                <w:rFonts w:ascii="Times New Roman" w:eastAsia="Calibri" w:hAnsi="Times New Roman" w:cs="Times New Roman"/>
                <w:sz w:val="24"/>
                <w:szCs w:val="24"/>
              </w:rPr>
              <w:t>лексический материал:</w:t>
            </w:r>
          </w:p>
          <w:p w:rsidR="00144D1E" w:rsidRPr="00144D1E" w:rsidRDefault="00144D1E" w:rsidP="00AC3716">
            <w:pPr>
              <w:tabs>
                <w:tab w:val="left" w:pos="0"/>
              </w:tabs>
              <w:jc w:val="both"/>
              <w:rPr>
                <w:rFonts w:ascii="Times New Roman" w:eastAsia="Times New Roman" w:hAnsi="Times New Roman" w:cs="Times New Roman"/>
                <w:sz w:val="24"/>
                <w:szCs w:val="24"/>
                <w:lang w:val="en-US"/>
              </w:rPr>
            </w:pPr>
            <w:r w:rsidRPr="00144D1E">
              <w:rPr>
                <w:rFonts w:ascii="Times New Roman" w:eastAsia="Times New Roman" w:hAnsi="Times New Roman" w:cs="Times New Roman"/>
                <w:sz w:val="24"/>
                <w:szCs w:val="24"/>
                <w:lang w:val="en-US"/>
              </w:rPr>
              <w:t>cage, hamster, insect, kind, nature, project, society, wing, world,</w:t>
            </w:r>
            <w:r w:rsidRPr="00144D1E">
              <w:rPr>
                <w:rFonts w:ascii="Times New Roman" w:eastAsia="Times New Roman" w:hAnsi="Times New Roman" w:cs="Times New Roman"/>
                <w:i/>
                <w:iCs/>
                <w:sz w:val="24"/>
                <w:szCs w:val="24"/>
                <w:lang w:val="en-US"/>
              </w:rPr>
              <w:t xml:space="preserve"> </w:t>
            </w:r>
            <w:r w:rsidRPr="00144D1E">
              <w:rPr>
                <w:rFonts w:ascii="Times New Roman" w:eastAsia="Times New Roman" w:hAnsi="Times New Roman" w:cs="Times New Roman"/>
                <w:iCs/>
                <w:sz w:val="24"/>
                <w:szCs w:val="24"/>
                <w:lang w:val="en-US"/>
              </w:rPr>
              <w:t>shark, dolphin, panda, rhino,</w:t>
            </w:r>
          </w:p>
          <w:p w:rsidR="00144D1E" w:rsidRPr="00144D1E" w:rsidRDefault="00144D1E" w:rsidP="00AC3716">
            <w:pPr>
              <w:tabs>
                <w:tab w:val="left" w:pos="0"/>
              </w:tabs>
              <w:jc w:val="both"/>
              <w:rPr>
                <w:rFonts w:ascii="Times New Roman" w:eastAsia="Times New Roman" w:hAnsi="Times New Roman" w:cs="Times New Roman"/>
                <w:sz w:val="24"/>
                <w:szCs w:val="24"/>
                <w:lang w:val="en-US"/>
              </w:rPr>
            </w:pPr>
            <w:r w:rsidRPr="00144D1E">
              <w:rPr>
                <w:rFonts w:ascii="Times New Roman" w:eastAsia="Times New Roman" w:hAnsi="Times New Roman" w:cs="Times New Roman"/>
                <w:iCs/>
                <w:sz w:val="24"/>
                <w:szCs w:val="24"/>
                <w:lang w:val="en-US"/>
              </w:rPr>
              <w:t xml:space="preserve"> leopard, polar bear, zebra, guinea-pig, hedgehog, lamb, circus, gift, difference, cage, advert / attention, care;</w:t>
            </w:r>
          </w:p>
          <w:p w:rsidR="00144D1E" w:rsidRPr="00144D1E" w:rsidRDefault="00144D1E" w:rsidP="00AC3716">
            <w:pPr>
              <w:tabs>
                <w:tab w:val="left" w:pos="0"/>
              </w:tabs>
              <w:jc w:val="both"/>
              <w:rPr>
                <w:rFonts w:ascii="Times New Roman" w:eastAsia="Times New Roman" w:hAnsi="Times New Roman" w:cs="Times New Roman"/>
                <w:sz w:val="24"/>
                <w:szCs w:val="24"/>
                <w:lang w:val="en-US"/>
              </w:rPr>
            </w:pPr>
            <w:r w:rsidRPr="00144D1E">
              <w:rPr>
                <w:rFonts w:ascii="Times New Roman" w:eastAsia="Times New Roman" w:hAnsi="Times New Roman" w:cs="Times New Roman"/>
                <w:sz w:val="24"/>
                <w:szCs w:val="24"/>
                <w:lang w:val="en-US"/>
              </w:rPr>
              <w:t xml:space="preserve">fight (against / for / with), introduce, join, save, </w:t>
            </w:r>
            <w:r w:rsidRPr="00144D1E">
              <w:rPr>
                <w:rFonts w:ascii="Times New Roman" w:eastAsia="Times New Roman" w:hAnsi="Times New Roman" w:cs="Times New Roman"/>
                <w:iCs/>
                <w:sz w:val="24"/>
                <w:szCs w:val="24"/>
                <w:lang w:val="en-US"/>
              </w:rPr>
              <w:t>need, survive, protect,</w:t>
            </w:r>
          </w:p>
          <w:p w:rsidR="00144D1E" w:rsidRPr="00144D1E" w:rsidRDefault="00144D1E" w:rsidP="00AC3716">
            <w:pPr>
              <w:tabs>
                <w:tab w:val="left" w:pos="0"/>
              </w:tabs>
              <w:jc w:val="both"/>
              <w:rPr>
                <w:rFonts w:ascii="Times New Roman" w:eastAsia="Times New Roman" w:hAnsi="Times New Roman" w:cs="Times New Roman"/>
                <w:sz w:val="24"/>
                <w:szCs w:val="24"/>
                <w:lang w:val="en-US"/>
              </w:rPr>
            </w:pPr>
            <w:r w:rsidRPr="00144D1E">
              <w:rPr>
                <w:rFonts w:ascii="Times New Roman" w:eastAsia="Times New Roman" w:hAnsi="Times New Roman" w:cs="Times New Roman"/>
                <w:sz w:val="24"/>
                <w:szCs w:val="24"/>
                <w:lang w:val="en-US"/>
              </w:rPr>
              <w:t>domestic, endangered, enjoyable, giant, natural, wild,</w:t>
            </w:r>
            <w:r w:rsidRPr="00144D1E">
              <w:rPr>
                <w:rFonts w:ascii="Times New Roman" w:eastAsia="Times New Roman" w:hAnsi="Times New Roman" w:cs="Times New Roman"/>
                <w:iCs/>
                <w:sz w:val="24"/>
                <w:szCs w:val="24"/>
                <w:lang w:val="en-US"/>
              </w:rPr>
              <w:t xml:space="preserve"> zoological, exotic, homeless, cruel,</w:t>
            </w:r>
          </w:p>
          <w:p w:rsidR="00144D1E" w:rsidRPr="00144D1E" w:rsidRDefault="00144D1E" w:rsidP="00AC3716">
            <w:pPr>
              <w:tabs>
                <w:tab w:val="left" w:pos="0"/>
              </w:tabs>
              <w:jc w:val="both"/>
              <w:rPr>
                <w:rFonts w:ascii="Times New Roman" w:eastAsia="Times New Roman" w:hAnsi="Times New Roman" w:cs="Times New Roman"/>
                <w:sz w:val="24"/>
                <w:szCs w:val="24"/>
                <w:lang w:val="en-US"/>
              </w:rPr>
            </w:pPr>
            <w:r w:rsidRPr="00144D1E">
              <w:rPr>
                <w:rFonts w:ascii="Times New Roman" w:eastAsia="Times New Roman" w:hAnsi="Times New Roman" w:cs="Times New Roman"/>
                <w:sz w:val="24"/>
                <w:szCs w:val="24"/>
                <w:lang w:val="en-US"/>
              </w:rPr>
              <w:t>already, ever, just, never, recently, yet,</w:t>
            </w:r>
            <w:r w:rsidRPr="00144D1E">
              <w:rPr>
                <w:rFonts w:ascii="Times New Roman" w:eastAsia="Times New Roman" w:hAnsi="Times New Roman" w:cs="Times New Roman"/>
                <w:iCs/>
                <w:sz w:val="24"/>
                <w:szCs w:val="24"/>
                <w:lang w:val="en-US"/>
              </w:rPr>
              <w:t xml:space="preserve"> dally, property, regularly,</w:t>
            </w:r>
          </w:p>
          <w:p w:rsidR="00144D1E" w:rsidRPr="00144D1E" w:rsidRDefault="00144D1E" w:rsidP="00AC3716">
            <w:pPr>
              <w:tabs>
                <w:tab w:val="left" w:pos="0"/>
              </w:tabs>
              <w:jc w:val="both"/>
              <w:rPr>
                <w:rFonts w:ascii="Times New Roman" w:eastAsia="Times New Roman" w:hAnsi="Times New Roman" w:cs="Times New Roman"/>
                <w:iCs/>
                <w:sz w:val="24"/>
                <w:szCs w:val="24"/>
                <w:lang w:val="en-US"/>
              </w:rPr>
            </w:pPr>
            <w:r w:rsidRPr="00144D1E">
              <w:rPr>
                <w:rFonts w:ascii="Times New Roman" w:eastAsia="Times New Roman" w:hAnsi="Times New Roman" w:cs="Times New Roman"/>
                <w:iCs/>
                <w:sz w:val="24"/>
                <w:szCs w:val="24"/>
                <w:lang w:val="en-US"/>
              </w:rPr>
              <w:t>this / these, that / those;</w:t>
            </w:r>
          </w:p>
          <w:p w:rsidR="005148F4" w:rsidRPr="00FC3BDC" w:rsidRDefault="00144D1E" w:rsidP="00AC3716">
            <w:pPr>
              <w:tabs>
                <w:tab w:val="left" w:pos="0"/>
              </w:tabs>
              <w:jc w:val="both"/>
              <w:rPr>
                <w:rFonts w:ascii="Times New Roman" w:eastAsia="Calibri" w:hAnsi="Times New Roman" w:cs="Times New Roman"/>
                <w:sz w:val="24"/>
                <w:szCs w:val="24"/>
                <w:lang w:val="en-US"/>
              </w:rPr>
            </w:pPr>
            <w:proofErr w:type="gramStart"/>
            <w:r w:rsidRPr="00144D1E">
              <w:rPr>
                <w:rFonts w:ascii="Times New Roman" w:eastAsia="Times New Roman" w:hAnsi="Times New Roman" w:cs="Times New Roman"/>
                <w:sz w:val="24"/>
                <w:szCs w:val="24"/>
                <w:lang w:val="en-US"/>
              </w:rPr>
              <w:t>all</w:t>
            </w:r>
            <w:proofErr w:type="gramEnd"/>
            <w:r w:rsidRPr="00144D1E">
              <w:rPr>
                <w:rFonts w:ascii="Times New Roman" w:eastAsia="Times New Roman" w:hAnsi="Times New Roman" w:cs="Times New Roman"/>
                <w:sz w:val="24"/>
                <w:szCs w:val="24"/>
                <w:lang w:val="en-US"/>
              </w:rPr>
              <w:t xml:space="preserve"> over the world, I guess that is right, No way.</w:t>
            </w:r>
          </w:p>
        </w:tc>
      </w:tr>
      <w:tr w:rsidR="005148F4" w:rsidRPr="005148F4" w:rsidTr="00B86DE1">
        <w:tc>
          <w:tcPr>
            <w:tcW w:w="2552" w:type="dxa"/>
          </w:tcPr>
          <w:p w:rsidR="005148F4" w:rsidRPr="00144D1E" w:rsidRDefault="005148F4"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Тема:</w:t>
            </w:r>
          </w:p>
        </w:tc>
        <w:tc>
          <w:tcPr>
            <w:tcW w:w="7938" w:type="dxa"/>
          </w:tcPr>
          <w:p w:rsidR="005148F4" w:rsidRPr="00144D1E" w:rsidRDefault="00144D1E"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Жить вместе</w:t>
            </w:r>
          </w:p>
        </w:tc>
      </w:tr>
      <w:tr w:rsidR="005148F4" w:rsidRPr="005148F4" w:rsidTr="00B86DE1">
        <w:tc>
          <w:tcPr>
            <w:tcW w:w="2552" w:type="dxa"/>
          </w:tcPr>
          <w:p w:rsidR="005148F4" w:rsidRPr="00144D1E" w:rsidRDefault="005148F4"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Количество часов:</w:t>
            </w:r>
          </w:p>
        </w:tc>
        <w:tc>
          <w:tcPr>
            <w:tcW w:w="7938" w:type="dxa"/>
          </w:tcPr>
          <w:p w:rsidR="005148F4" w:rsidRPr="00144D1E" w:rsidRDefault="005148F4"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30 ч.</w:t>
            </w:r>
          </w:p>
        </w:tc>
      </w:tr>
      <w:tr w:rsidR="005148F4" w:rsidRPr="005148F4" w:rsidTr="00B86DE1">
        <w:tc>
          <w:tcPr>
            <w:tcW w:w="2552" w:type="dxa"/>
          </w:tcPr>
          <w:p w:rsidR="005148F4" w:rsidRPr="00144D1E" w:rsidRDefault="005148F4"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Цель и задачи изучения темы:</w:t>
            </w:r>
          </w:p>
        </w:tc>
        <w:tc>
          <w:tcPr>
            <w:tcW w:w="7938" w:type="dxa"/>
          </w:tcPr>
          <w:p w:rsidR="005148F4" w:rsidRPr="00144D1E" w:rsidRDefault="005148F4" w:rsidP="00AC3716">
            <w:pPr>
              <w:spacing w:before="120" w:after="120"/>
              <w:contextualSpacing/>
              <w:jc w:val="both"/>
              <w:rPr>
                <w:rFonts w:ascii="Times New Roman" w:hAnsi="Times New Roman" w:cs="Times New Roman"/>
                <w:sz w:val="24"/>
                <w:szCs w:val="24"/>
              </w:rPr>
            </w:pPr>
            <w:r w:rsidRPr="00144D1E">
              <w:rPr>
                <w:rFonts w:ascii="Times New Roman" w:hAnsi="Times New Roman" w:cs="Times New Roman"/>
                <w:sz w:val="24"/>
                <w:szCs w:val="24"/>
              </w:rPr>
              <w:t xml:space="preserve">Формирование коммуникативной компетенции учащихся  по теме в совокупности всех ее составляющих – речевой (говорение, </w:t>
            </w:r>
            <w:proofErr w:type="spellStart"/>
            <w:r w:rsidRPr="00144D1E">
              <w:rPr>
                <w:rFonts w:ascii="Times New Roman" w:hAnsi="Times New Roman" w:cs="Times New Roman"/>
                <w:sz w:val="24"/>
                <w:szCs w:val="24"/>
              </w:rPr>
              <w:t>аудирование</w:t>
            </w:r>
            <w:proofErr w:type="spellEnd"/>
            <w:r w:rsidRPr="00144D1E">
              <w:rPr>
                <w:rFonts w:ascii="Times New Roman" w:hAnsi="Times New Roman" w:cs="Times New Roman"/>
                <w:sz w:val="24"/>
                <w:szCs w:val="24"/>
              </w:rPr>
              <w:t>, чтение, письмо), языковой, социокультурной, компенсаторной, учебно-познавательной.</w:t>
            </w:r>
          </w:p>
        </w:tc>
      </w:tr>
      <w:tr w:rsidR="005148F4" w:rsidRPr="005148F4" w:rsidTr="00B86DE1">
        <w:tc>
          <w:tcPr>
            <w:tcW w:w="2552" w:type="dxa"/>
          </w:tcPr>
          <w:p w:rsidR="005148F4" w:rsidRPr="00144D1E" w:rsidRDefault="005148F4"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Требования к уровню подготовки обучающихся:</w:t>
            </w:r>
          </w:p>
        </w:tc>
        <w:tc>
          <w:tcPr>
            <w:tcW w:w="7938" w:type="dxa"/>
          </w:tcPr>
          <w:p w:rsidR="005148F4" w:rsidRPr="00144D1E" w:rsidRDefault="00FC3BDC" w:rsidP="00AC3716">
            <w:pPr>
              <w:jc w:val="both"/>
              <w:rPr>
                <w:rFonts w:ascii="Times New Roman" w:hAnsi="Times New Roman" w:cs="Times New Roman"/>
                <w:i/>
                <w:sz w:val="24"/>
                <w:szCs w:val="24"/>
              </w:rPr>
            </w:pPr>
            <w:r>
              <w:rPr>
                <w:rFonts w:ascii="Times New Roman" w:hAnsi="Times New Roman" w:cs="Times New Roman"/>
                <w:b/>
                <w:i/>
                <w:sz w:val="24"/>
                <w:szCs w:val="24"/>
              </w:rPr>
              <w:t>Учащиеся должны</w:t>
            </w:r>
            <w:r w:rsidR="005148F4" w:rsidRPr="00144D1E">
              <w:rPr>
                <w:rFonts w:ascii="Times New Roman" w:hAnsi="Times New Roman" w:cs="Times New Roman"/>
                <w:b/>
                <w:i/>
                <w:sz w:val="24"/>
                <w:szCs w:val="24"/>
              </w:rPr>
              <w:t>:</w:t>
            </w:r>
          </w:p>
          <w:p w:rsidR="00144D1E" w:rsidRPr="00144D1E" w:rsidRDefault="00144D1E" w:rsidP="00AC3716">
            <w:pPr>
              <w:jc w:val="both"/>
              <w:rPr>
                <w:rFonts w:ascii="Times New Roman" w:eastAsia="Calibri" w:hAnsi="Times New Roman" w:cs="Times New Roman"/>
                <w:sz w:val="24"/>
                <w:szCs w:val="24"/>
              </w:rPr>
            </w:pPr>
            <w:r w:rsidRPr="00144D1E">
              <w:rPr>
                <w:rFonts w:ascii="Times New Roman" w:eastAsia="Calibri" w:hAnsi="Times New Roman" w:cs="Times New Roman"/>
                <w:sz w:val="24"/>
                <w:szCs w:val="24"/>
              </w:rPr>
              <w:t>уметь</w:t>
            </w:r>
          </w:p>
          <w:p w:rsidR="00144D1E" w:rsidRPr="00144D1E" w:rsidRDefault="00144D1E" w:rsidP="00AC3716">
            <w:pPr>
              <w:numPr>
                <w:ilvl w:val="0"/>
                <w:numId w:val="10"/>
              </w:numPr>
              <w:tabs>
                <w:tab w:val="left" w:pos="391"/>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рассказать о своей семье и отношениях в семье</w:t>
            </w:r>
          </w:p>
          <w:p w:rsidR="00144D1E" w:rsidRPr="00144D1E" w:rsidRDefault="00144D1E" w:rsidP="00AC3716">
            <w:pPr>
              <w:numPr>
                <w:ilvl w:val="0"/>
                <w:numId w:val="10"/>
              </w:numPr>
              <w:tabs>
                <w:tab w:val="left" w:pos="391"/>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 xml:space="preserve">декламировать стихи </w:t>
            </w:r>
          </w:p>
          <w:p w:rsidR="00144D1E" w:rsidRPr="00144D1E" w:rsidRDefault="00144D1E" w:rsidP="00AC3716">
            <w:pPr>
              <w:numPr>
                <w:ilvl w:val="0"/>
                <w:numId w:val="10"/>
              </w:numPr>
              <w:tabs>
                <w:tab w:val="left" w:pos="391"/>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обсудить семейные проблемы (взаимоот</w:t>
            </w:r>
            <w:r w:rsidRPr="00144D1E">
              <w:rPr>
                <w:rFonts w:ascii="Times New Roman" w:eastAsia="Times New Roman" w:hAnsi="Times New Roman" w:cs="Times New Roman"/>
                <w:sz w:val="24"/>
                <w:szCs w:val="24"/>
              </w:rPr>
              <w:softHyphen/>
              <w:t>ношения детей и родителей)</w:t>
            </w:r>
          </w:p>
          <w:p w:rsidR="00144D1E" w:rsidRPr="00144D1E" w:rsidRDefault="00144D1E" w:rsidP="00AC3716">
            <w:pPr>
              <w:numPr>
                <w:ilvl w:val="0"/>
                <w:numId w:val="10"/>
              </w:numPr>
              <w:tabs>
                <w:tab w:val="left" w:pos="386"/>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дать характеристику членам семьи</w:t>
            </w:r>
          </w:p>
          <w:p w:rsidR="00144D1E" w:rsidRPr="00144D1E" w:rsidRDefault="00144D1E" w:rsidP="00AC3716">
            <w:pPr>
              <w:numPr>
                <w:ilvl w:val="0"/>
                <w:numId w:val="10"/>
              </w:numPr>
              <w:tabs>
                <w:tab w:val="left" w:pos="391"/>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выразить свое восхищение, используя фор</w:t>
            </w:r>
            <w:r w:rsidRPr="00144D1E">
              <w:rPr>
                <w:rFonts w:ascii="Times New Roman" w:eastAsia="Times New Roman" w:hAnsi="Times New Roman" w:cs="Times New Roman"/>
                <w:sz w:val="24"/>
                <w:szCs w:val="24"/>
              </w:rPr>
              <w:softHyphen/>
              <w:t>мулы этикета</w:t>
            </w:r>
          </w:p>
          <w:p w:rsidR="00144D1E" w:rsidRPr="00144D1E" w:rsidRDefault="00144D1E" w:rsidP="00AC3716">
            <w:pPr>
              <w:numPr>
                <w:ilvl w:val="0"/>
                <w:numId w:val="10"/>
              </w:numPr>
              <w:tabs>
                <w:tab w:val="left" w:pos="386"/>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читать тексты с выборочным извлечением информации</w:t>
            </w:r>
          </w:p>
          <w:p w:rsidR="00144D1E" w:rsidRPr="00144D1E" w:rsidRDefault="00144D1E" w:rsidP="00AC3716">
            <w:pPr>
              <w:numPr>
                <w:ilvl w:val="0"/>
                <w:numId w:val="10"/>
              </w:numPr>
              <w:tabs>
                <w:tab w:val="left" w:pos="391"/>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читать инструкцию с последующим ее вы</w:t>
            </w:r>
            <w:r w:rsidRPr="00144D1E">
              <w:rPr>
                <w:rFonts w:ascii="Times New Roman" w:eastAsia="Times New Roman" w:hAnsi="Times New Roman" w:cs="Times New Roman"/>
                <w:sz w:val="24"/>
                <w:szCs w:val="24"/>
              </w:rPr>
              <w:softHyphen/>
              <w:t>полнением</w:t>
            </w:r>
          </w:p>
          <w:p w:rsidR="00144D1E" w:rsidRPr="00144D1E" w:rsidRDefault="00144D1E" w:rsidP="00AC3716">
            <w:pPr>
              <w:numPr>
                <w:ilvl w:val="0"/>
                <w:numId w:val="10"/>
              </w:numPr>
              <w:tabs>
                <w:tab w:val="left" w:pos="391"/>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составить меню и обосновать его</w:t>
            </w:r>
          </w:p>
          <w:p w:rsidR="00144D1E" w:rsidRPr="00144D1E" w:rsidRDefault="00144D1E" w:rsidP="00AC3716">
            <w:pPr>
              <w:numPr>
                <w:ilvl w:val="0"/>
                <w:numId w:val="10"/>
              </w:numPr>
              <w:tabs>
                <w:tab w:val="left" w:pos="382"/>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доказать истинность пословицы</w:t>
            </w:r>
          </w:p>
          <w:p w:rsidR="00144D1E" w:rsidRPr="00144D1E" w:rsidRDefault="00144D1E" w:rsidP="00AC3716">
            <w:pPr>
              <w:numPr>
                <w:ilvl w:val="0"/>
                <w:numId w:val="10"/>
              </w:numPr>
              <w:tabs>
                <w:tab w:val="left" w:pos="396"/>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описать любимое место в доме</w:t>
            </w:r>
          </w:p>
          <w:p w:rsidR="00144D1E" w:rsidRPr="00144D1E" w:rsidRDefault="00144D1E" w:rsidP="00AC3716">
            <w:pPr>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      расспросить хозяйку дома об условиях — проживания</w:t>
            </w:r>
          </w:p>
          <w:p w:rsidR="00144D1E" w:rsidRPr="00144D1E" w:rsidRDefault="00144D1E" w:rsidP="00AC3716">
            <w:pPr>
              <w:jc w:val="both"/>
              <w:rPr>
                <w:rFonts w:ascii="Times New Roman" w:eastAsia="Times New Roman" w:hAnsi="Times New Roman" w:cs="Times New Roman"/>
                <w:sz w:val="24"/>
                <w:szCs w:val="24"/>
                <w:lang w:val="en-US"/>
              </w:rPr>
            </w:pPr>
            <w:r w:rsidRPr="00144D1E">
              <w:rPr>
                <w:rFonts w:ascii="Times New Roman" w:eastAsia="Times New Roman" w:hAnsi="Times New Roman" w:cs="Times New Roman"/>
                <w:sz w:val="24"/>
                <w:szCs w:val="24"/>
              </w:rPr>
              <w:t>знать</w:t>
            </w:r>
          </w:p>
          <w:p w:rsidR="00144D1E" w:rsidRPr="00144D1E" w:rsidRDefault="00144D1E" w:rsidP="00AC3716">
            <w:pPr>
              <w:jc w:val="both"/>
              <w:rPr>
                <w:rFonts w:ascii="Times New Roman" w:eastAsia="Times New Roman" w:hAnsi="Times New Roman" w:cs="Times New Roman"/>
                <w:sz w:val="24"/>
                <w:szCs w:val="24"/>
                <w:lang w:val="en-US"/>
              </w:rPr>
            </w:pPr>
            <w:r w:rsidRPr="00144D1E">
              <w:rPr>
                <w:rFonts w:ascii="Times New Roman" w:eastAsia="Times New Roman" w:hAnsi="Times New Roman" w:cs="Times New Roman"/>
                <w:sz w:val="24"/>
                <w:szCs w:val="24"/>
              </w:rPr>
              <w:t>грамматический</w:t>
            </w:r>
            <w:r w:rsidRPr="00144D1E">
              <w:rPr>
                <w:rFonts w:ascii="Times New Roman" w:eastAsia="Times New Roman" w:hAnsi="Times New Roman" w:cs="Times New Roman"/>
                <w:sz w:val="24"/>
                <w:szCs w:val="24"/>
                <w:lang w:val="en-US"/>
              </w:rPr>
              <w:t xml:space="preserve"> </w:t>
            </w:r>
            <w:r w:rsidRPr="00144D1E">
              <w:rPr>
                <w:rFonts w:ascii="Times New Roman" w:eastAsia="Times New Roman" w:hAnsi="Times New Roman" w:cs="Times New Roman"/>
                <w:sz w:val="24"/>
                <w:szCs w:val="24"/>
              </w:rPr>
              <w:t>материал</w:t>
            </w:r>
            <w:r w:rsidRPr="00144D1E">
              <w:rPr>
                <w:rFonts w:ascii="Times New Roman" w:eastAsia="Times New Roman" w:hAnsi="Times New Roman" w:cs="Times New Roman"/>
                <w:sz w:val="24"/>
                <w:szCs w:val="24"/>
                <w:lang w:val="en-US"/>
              </w:rPr>
              <w:t>: Present Perfect Tense (short answers), Comparisons: older – elder</w:t>
            </w:r>
          </w:p>
          <w:p w:rsidR="00144D1E" w:rsidRPr="00144D1E" w:rsidRDefault="00144D1E" w:rsidP="00AC3716">
            <w:pPr>
              <w:jc w:val="both"/>
              <w:rPr>
                <w:rFonts w:ascii="Times New Roman" w:eastAsia="Calibri" w:hAnsi="Times New Roman" w:cs="Times New Roman"/>
                <w:sz w:val="24"/>
                <w:szCs w:val="24"/>
                <w:lang w:val="en-US"/>
              </w:rPr>
            </w:pPr>
            <w:r w:rsidRPr="00144D1E">
              <w:rPr>
                <w:rFonts w:ascii="Times New Roman" w:eastAsia="Calibri" w:hAnsi="Times New Roman" w:cs="Times New Roman"/>
                <w:sz w:val="24"/>
                <w:szCs w:val="24"/>
              </w:rPr>
              <w:t>лексический</w:t>
            </w:r>
            <w:r w:rsidRPr="00144D1E">
              <w:rPr>
                <w:rFonts w:ascii="Times New Roman" w:eastAsia="Calibri" w:hAnsi="Times New Roman" w:cs="Times New Roman"/>
                <w:sz w:val="24"/>
                <w:szCs w:val="24"/>
                <w:lang w:val="en-US"/>
              </w:rPr>
              <w:t xml:space="preserve"> </w:t>
            </w:r>
            <w:r w:rsidRPr="00144D1E">
              <w:rPr>
                <w:rFonts w:ascii="Times New Roman" w:eastAsia="Calibri" w:hAnsi="Times New Roman" w:cs="Times New Roman"/>
                <w:sz w:val="24"/>
                <w:szCs w:val="24"/>
              </w:rPr>
              <w:t>материал</w:t>
            </w:r>
            <w:r w:rsidRPr="00144D1E">
              <w:rPr>
                <w:rFonts w:ascii="Times New Roman" w:eastAsia="Calibri" w:hAnsi="Times New Roman" w:cs="Times New Roman"/>
                <w:sz w:val="24"/>
                <w:szCs w:val="24"/>
                <w:lang w:val="en-US"/>
              </w:rPr>
              <w:t>:</w:t>
            </w:r>
          </w:p>
          <w:p w:rsidR="00144D1E" w:rsidRPr="00144D1E" w:rsidRDefault="00144D1E" w:rsidP="00AC3716">
            <w:pPr>
              <w:tabs>
                <w:tab w:val="left" w:pos="0"/>
              </w:tabs>
              <w:jc w:val="both"/>
              <w:rPr>
                <w:rFonts w:ascii="Times New Roman" w:eastAsia="Times New Roman" w:hAnsi="Times New Roman" w:cs="Times New Roman"/>
                <w:sz w:val="24"/>
                <w:szCs w:val="24"/>
                <w:lang w:val="en-US"/>
              </w:rPr>
            </w:pPr>
            <w:r w:rsidRPr="00144D1E">
              <w:rPr>
                <w:rFonts w:ascii="Times New Roman" w:eastAsia="Times New Roman" w:hAnsi="Times New Roman" w:cs="Times New Roman"/>
                <w:sz w:val="24"/>
                <w:szCs w:val="24"/>
                <w:lang w:val="en-US"/>
              </w:rPr>
              <w:t>aunt, biscuit, cous</w:t>
            </w:r>
            <w:bookmarkStart w:id="0" w:name="_GoBack"/>
            <w:bookmarkEnd w:id="0"/>
            <w:r w:rsidRPr="00144D1E">
              <w:rPr>
                <w:rFonts w:ascii="Times New Roman" w:eastAsia="Times New Roman" w:hAnsi="Times New Roman" w:cs="Times New Roman"/>
                <w:sz w:val="24"/>
                <w:szCs w:val="24"/>
                <w:lang w:val="en-US"/>
              </w:rPr>
              <w:t>in, female, fork, husband, knife, male, nephew, niece, pepper, pie, pudding, relation,</w:t>
            </w:r>
          </w:p>
          <w:p w:rsidR="00144D1E" w:rsidRPr="00144D1E" w:rsidRDefault="00144D1E" w:rsidP="00AC3716">
            <w:pPr>
              <w:tabs>
                <w:tab w:val="left" w:pos="0"/>
              </w:tabs>
              <w:jc w:val="both"/>
              <w:rPr>
                <w:rFonts w:ascii="Times New Roman" w:eastAsia="Times New Roman" w:hAnsi="Times New Roman" w:cs="Times New Roman"/>
                <w:sz w:val="24"/>
                <w:szCs w:val="24"/>
                <w:lang w:val="en-US"/>
              </w:rPr>
            </w:pPr>
            <w:r w:rsidRPr="00144D1E">
              <w:rPr>
                <w:rFonts w:ascii="Times New Roman" w:eastAsia="Times New Roman" w:hAnsi="Times New Roman" w:cs="Times New Roman"/>
                <w:sz w:val="24"/>
                <w:szCs w:val="24"/>
                <w:lang w:val="en-US"/>
              </w:rPr>
              <w:t>relative rubbish, salt, spoon, uncle, wife,</w:t>
            </w:r>
            <w:r w:rsidRPr="00144D1E">
              <w:rPr>
                <w:rFonts w:ascii="Times New Roman" w:eastAsia="Times New Roman" w:hAnsi="Times New Roman" w:cs="Times New Roman"/>
                <w:iCs/>
                <w:sz w:val="24"/>
                <w:szCs w:val="24"/>
                <w:lang w:val="en-US"/>
              </w:rPr>
              <w:t xml:space="preserve"> grandma, grandpa, mum, dad, type, application, nationality, citizenship, problem, freedom, responsibility,</w:t>
            </w:r>
          </w:p>
          <w:p w:rsidR="00144D1E" w:rsidRPr="00144D1E" w:rsidRDefault="00144D1E" w:rsidP="00AC3716">
            <w:pPr>
              <w:tabs>
                <w:tab w:val="left" w:pos="0"/>
              </w:tabs>
              <w:jc w:val="both"/>
              <w:rPr>
                <w:rFonts w:ascii="Times New Roman" w:eastAsia="Times New Roman" w:hAnsi="Times New Roman" w:cs="Times New Roman"/>
                <w:sz w:val="24"/>
                <w:szCs w:val="24"/>
                <w:lang w:val="en-US"/>
              </w:rPr>
            </w:pPr>
            <w:proofErr w:type="gramStart"/>
            <w:r w:rsidRPr="00144D1E">
              <w:rPr>
                <w:rFonts w:ascii="Times New Roman" w:eastAsia="Times New Roman" w:hAnsi="Times New Roman" w:cs="Times New Roman"/>
                <w:iCs/>
                <w:sz w:val="24"/>
                <w:szCs w:val="24"/>
                <w:lang w:val="en-US"/>
              </w:rPr>
              <w:lastRenderedPageBreak/>
              <w:t>the</w:t>
            </w:r>
            <w:proofErr w:type="gramEnd"/>
            <w:r w:rsidRPr="00144D1E">
              <w:rPr>
                <w:rFonts w:ascii="Times New Roman" w:eastAsia="Times New Roman" w:hAnsi="Times New Roman" w:cs="Times New Roman"/>
                <w:iCs/>
                <w:sz w:val="24"/>
                <w:szCs w:val="24"/>
                <w:lang w:val="en-US"/>
              </w:rPr>
              <w:t xml:space="preserve"> British, the Russians, foreigner, tea break, mealtime, table-cloth, bun, roll, pizza. Coke, chips, </w:t>
            </w:r>
            <w:proofErr w:type="spellStart"/>
            <w:r w:rsidRPr="00144D1E">
              <w:rPr>
                <w:rFonts w:ascii="Times New Roman" w:eastAsia="Times New Roman" w:hAnsi="Times New Roman" w:cs="Times New Roman"/>
                <w:iCs/>
                <w:sz w:val="24"/>
                <w:szCs w:val="24"/>
                <w:lang w:val="en-US"/>
              </w:rPr>
              <w:t>omelette</w:t>
            </w:r>
            <w:proofErr w:type="spellEnd"/>
            <w:r w:rsidRPr="00144D1E">
              <w:rPr>
                <w:rFonts w:ascii="Times New Roman" w:eastAsia="Times New Roman" w:hAnsi="Times New Roman" w:cs="Times New Roman"/>
                <w:iCs/>
                <w:sz w:val="24"/>
                <w:szCs w:val="24"/>
                <w:lang w:val="en-US"/>
              </w:rPr>
              <w:t>, salad, mayonnaise;</w:t>
            </w:r>
          </w:p>
          <w:p w:rsidR="00144D1E" w:rsidRPr="00144D1E" w:rsidRDefault="00144D1E" w:rsidP="00AC3716">
            <w:pPr>
              <w:tabs>
                <w:tab w:val="left" w:pos="0"/>
              </w:tabs>
              <w:jc w:val="both"/>
              <w:rPr>
                <w:rFonts w:ascii="Times New Roman" w:eastAsia="Times New Roman" w:hAnsi="Times New Roman" w:cs="Times New Roman"/>
                <w:sz w:val="24"/>
                <w:szCs w:val="24"/>
                <w:lang w:val="en-US"/>
              </w:rPr>
            </w:pPr>
            <w:r w:rsidRPr="00144D1E">
              <w:rPr>
                <w:rFonts w:ascii="Times New Roman" w:eastAsia="Times New Roman" w:hAnsi="Times New Roman" w:cs="Times New Roman"/>
                <w:sz w:val="24"/>
                <w:szCs w:val="24"/>
                <w:lang w:val="en-US"/>
              </w:rPr>
              <w:t xml:space="preserve">give up doing </w:t>
            </w:r>
            <w:proofErr w:type="spellStart"/>
            <w:r w:rsidRPr="00144D1E">
              <w:rPr>
                <w:rFonts w:ascii="Times New Roman" w:eastAsia="Times New Roman" w:hAnsi="Times New Roman" w:cs="Times New Roman"/>
                <w:sz w:val="24"/>
                <w:szCs w:val="24"/>
                <w:lang w:val="en-US"/>
              </w:rPr>
              <w:t>smth</w:t>
            </w:r>
            <w:proofErr w:type="spellEnd"/>
            <w:r w:rsidRPr="00144D1E">
              <w:rPr>
                <w:rFonts w:ascii="Times New Roman" w:eastAsia="Times New Roman" w:hAnsi="Times New Roman" w:cs="Times New Roman"/>
                <w:sz w:val="24"/>
                <w:szCs w:val="24"/>
                <w:lang w:val="en-US"/>
              </w:rPr>
              <w:t>, relax, rest, take out, wash up, get ready,</w:t>
            </w:r>
            <w:r w:rsidRPr="00144D1E">
              <w:rPr>
                <w:rFonts w:ascii="Times New Roman" w:eastAsia="Times New Roman" w:hAnsi="Times New Roman" w:cs="Times New Roman"/>
                <w:iCs/>
                <w:sz w:val="24"/>
                <w:szCs w:val="24"/>
                <w:lang w:val="en-US"/>
              </w:rPr>
              <w:t xml:space="preserve"> try, understand;</w:t>
            </w:r>
          </w:p>
          <w:p w:rsidR="00144D1E" w:rsidRPr="00144D1E" w:rsidRDefault="00144D1E" w:rsidP="00AC3716">
            <w:pPr>
              <w:tabs>
                <w:tab w:val="left" w:pos="0"/>
              </w:tabs>
              <w:jc w:val="both"/>
              <w:rPr>
                <w:rFonts w:ascii="Times New Roman" w:eastAsia="Times New Roman" w:hAnsi="Times New Roman" w:cs="Times New Roman"/>
                <w:sz w:val="24"/>
                <w:szCs w:val="24"/>
                <w:lang w:val="en-US"/>
              </w:rPr>
            </w:pPr>
            <w:r w:rsidRPr="00144D1E">
              <w:rPr>
                <w:rFonts w:ascii="Times New Roman" w:eastAsia="Times New Roman" w:hAnsi="Times New Roman" w:cs="Times New Roman"/>
                <w:sz w:val="24"/>
                <w:szCs w:val="24"/>
                <w:lang w:val="en-US"/>
              </w:rPr>
              <w:t>old (older / elder), ready,</w:t>
            </w:r>
            <w:r w:rsidRPr="00144D1E">
              <w:rPr>
                <w:rFonts w:ascii="Times New Roman" w:eastAsia="Times New Roman" w:hAnsi="Times New Roman" w:cs="Times New Roman"/>
                <w:iCs/>
                <w:sz w:val="24"/>
                <w:szCs w:val="24"/>
                <w:lang w:val="en-US"/>
              </w:rPr>
              <w:t xml:space="preserve"> close, caring, hospitable, conservative;</w:t>
            </w:r>
          </w:p>
          <w:p w:rsidR="00144D1E" w:rsidRPr="00144D1E" w:rsidRDefault="00144D1E" w:rsidP="00AC3716">
            <w:pPr>
              <w:tabs>
                <w:tab w:val="left" w:pos="0"/>
              </w:tabs>
              <w:spacing w:after="120"/>
              <w:jc w:val="both"/>
              <w:rPr>
                <w:rFonts w:ascii="Times New Roman" w:eastAsia="Times New Roman" w:hAnsi="Times New Roman" w:cs="Times New Roman"/>
                <w:sz w:val="24"/>
                <w:szCs w:val="24"/>
                <w:lang w:val="en-US"/>
              </w:rPr>
            </w:pPr>
            <w:r w:rsidRPr="00144D1E">
              <w:rPr>
                <w:rFonts w:ascii="Times New Roman" w:eastAsia="Times New Roman" w:hAnsi="Times New Roman" w:cs="Times New Roman"/>
                <w:sz w:val="24"/>
                <w:szCs w:val="24"/>
                <w:lang w:val="en-US"/>
              </w:rPr>
              <w:t>be made of / from, clear the table, set the table,</w:t>
            </w:r>
            <w:r w:rsidRPr="00144D1E">
              <w:rPr>
                <w:rFonts w:ascii="Times New Roman" w:eastAsia="Times New Roman" w:hAnsi="Times New Roman" w:cs="Times New Roman"/>
                <w:iCs/>
                <w:sz w:val="24"/>
                <w:szCs w:val="24"/>
                <w:lang w:val="en-US"/>
              </w:rPr>
              <w:t xml:space="preserve"> set a good example, give more freedom, take out rubbish, sweep the floor, water the plants, walk the pet,</w:t>
            </w:r>
            <w:r w:rsidRPr="00144D1E">
              <w:rPr>
                <w:rFonts w:ascii="Times New Roman" w:eastAsia="Times New Roman" w:hAnsi="Times New Roman" w:cs="Times New Roman"/>
                <w:sz w:val="24"/>
                <w:szCs w:val="24"/>
                <w:lang w:val="en-US"/>
              </w:rPr>
              <w:t xml:space="preserve"> </w:t>
            </w:r>
            <w:r w:rsidRPr="00144D1E">
              <w:rPr>
                <w:rFonts w:ascii="Times New Roman" w:eastAsia="Times New Roman" w:hAnsi="Times New Roman" w:cs="Times New Roman"/>
                <w:iCs/>
                <w:sz w:val="24"/>
                <w:szCs w:val="24"/>
                <w:lang w:val="en-US"/>
              </w:rPr>
              <w:t>sweet things, detached / semi-detached / terraced house, block of flats, castle, host;</w:t>
            </w:r>
          </w:p>
          <w:p w:rsidR="005148F4" w:rsidRPr="00FC3BDC" w:rsidRDefault="00144D1E" w:rsidP="00AC3716">
            <w:pPr>
              <w:tabs>
                <w:tab w:val="left" w:pos="0"/>
              </w:tabs>
              <w:spacing w:after="120"/>
              <w:jc w:val="both"/>
              <w:rPr>
                <w:rFonts w:ascii="Times New Roman" w:eastAsia="Times New Roman" w:hAnsi="Times New Roman" w:cs="Times New Roman"/>
                <w:sz w:val="24"/>
                <w:szCs w:val="24"/>
              </w:rPr>
            </w:pPr>
            <w:r w:rsidRPr="00144D1E">
              <w:rPr>
                <w:rFonts w:ascii="Times New Roman" w:eastAsia="Times New Roman" w:hAnsi="Times New Roman" w:cs="Times New Roman"/>
                <w:iCs/>
                <w:sz w:val="24"/>
                <w:szCs w:val="24"/>
                <w:lang w:val="en-US"/>
              </w:rPr>
              <w:t>How nice you are! How clever Ann Is! How wonderful! What a lovely cup of tea! What a nice girl!</w:t>
            </w:r>
          </w:p>
        </w:tc>
      </w:tr>
      <w:tr w:rsidR="005148F4" w:rsidRPr="005148F4" w:rsidTr="00B86DE1">
        <w:tc>
          <w:tcPr>
            <w:tcW w:w="2552" w:type="dxa"/>
          </w:tcPr>
          <w:p w:rsidR="005148F4" w:rsidRPr="00144D1E" w:rsidRDefault="005148F4"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lastRenderedPageBreak/>
              <w:t>Тема:</w:t>
            </w:r>
          </w:p>
        </w:tc>
        <w:tc>
          <w:tcPr>
            <w:tcW w:w="7938" w:type="dxa"/>
          </w:tcPr>
          <w:p w:rsidR="005148F4" w:rsidRPr="00144D1E" w:rsidRDefault="00144D1E"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У нас много общего</w:t>
            </w:r>
          </w:p>
        </w:tc>
      </w:tr>
      <w:tr w:rsidR="005148F4" w:rsidRPr="005148F4" w:rsidTr="00B86DE1">
        <w:tc>
          <w:tcPr>
            <w:tcW w:w="2552" w:type="dxa"/>
          </w:tcPr>
          <w:p w:rsidR="005148F4" w:rsidRPr="00144D1E" w:rsidRDefault="005148F4"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Количество часов:</w:t>
            </w:r>
          </w:p>
        </w:tc>
        <w:tc>
          <w:tcPr>
            <w:tcW w:w="7938" w:type="dxa"/>
          </w:tcPr>
          <w:p w:rsidR="005148F4" w:rsidRPr="00144D1E" w:rsidRDefault="005148F4"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24ч.</w:t>
            </w:r>
          </w:p>
        </w:tc>
      </w:tr>
      <w:tr w:rsidR="005148F4" w:rsidRPr="005148F4" w:rsidTr="00B86DE1">
        <w:tc>
          <w:tcPr>
            <w:tcW w:w="2552" w:type="dxa"/>
          </w:tcPr>
          <w:p w:rsidR="005148F4" w:rsidRPr="00144D1E" w:rsidRDefault="005148F4"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Цель и задачи изучения темы:</w:t>
            </w:r>
          </w:p>
        </w:tc>
        <w:tc>
          <w:tcPr>
            <w:tcW w:w="7938" w:type="dxa"/>
          </w:tcPr>
          <w:p w:rsidR="005148F4" w:rsidRPr="00144D1E" w:rsidRDefault="005148F4" w:rsidP="00AC3716">
            <w:pPr>
              <w:spacing w:before="120" w:after="120"/>
              <w:contextualSpacing/>
              <w:jc w:val="both"/>
              <w:rPr>
                <w:rFonts w:ascii="Times New Roman" w:hAnsi="Times New Roman" w:cs="Times New Roman"/>
                <w:sz w:val="24"/>
                <w:szCs w:val="24"/>
              </w:rPr>
            </w:pPr>
            <w:r w:rsidRPr="00144D1E">
              <w:rPr>
                <w:rFonts w:ascii="Times New Roman" w:hAnsi="Times New Roman" w:cs="Times New Roman"/>
                <w:sz w:val="24"/>
                <w:szCs w:val="24"/>
              </w:rPr>
              <w:t xml:space="preserve">Формирование коммуникативной компетенции учащихся  по теме в совокупности всех ее составляющих – речевой (говорение, </w:t>
            </w:r>
            <w:proofErr w:type="spellStart"/>
            <w:r w:rsidRPr="00144D1E">
              <w:rPr>
                <w:rFonts w:ascii="Times New Roman" w:hAnsi="Times New Roman" w:cs="Times New Roman"/>
                <w:sz w:val="24"/>
                <w:szCs w:val="24"/>
              </w:rPr>
              <w:t>аудирование</w:t>
            </w:r>
            <w:proofErr w:type="spellEnd"/>
            <w:r w:rsidRPr="00144D1E">
              <w:rPr>
                <w:rFonts w:ascii="Times New Roman" w:hAnsi="Times New Roman" w:cs="Times New Roman"/>
                <w:sz w:val="24"/>
                <w:szCs w:val="24"/>
              </w:rPr>
              <w:t>, чтение, письмо), языковой, социокультурной, компенсаторной, учебно-познавательной.</w:t>
            </w:r>
          </w:p>
        </w:tc>
      </w:tr>
      <w:tr w:rsidR="005148F4" w:rsidRPr="00D159E5" w:rsidTr="00B86DE1">
        <w:tc>
          <w:tcPr>
            <w:tcW w:w="2552" w:type="dxa"/>
          </w:tcPr>
          <w:p w:rsidR="005148F4" w:rsidRPr="00144D1E" w:rsidRDefault="005148F4" w:rsidP="00AC3716">
            <w:pPr>
              <w:spacing w:before="120" w:after="120"/>
              <w:contextualSpacing/>
              <w:jc w:val="both"/>
              <w:rPr>
                <w:rFonts w:ascii="Times New Roman" w:hAnsi="Times New Roman" w:cs="Times New Roman"/>
                <w:b/>
                <w:sz w:val="24"/>
                <w:szCs w:val="24"/>
              </w:rPr>
            </w:pPr>
            <w:r w:rsidRPr="00144D1E">
              <w:rPr>
                <w:rFonts w:ascii="Times New Roman" w:hAnsi="Times New Roman" w:cs="Times New Roman"/>
                <w:b/>
                <w:sz w:val="24"/>
                <w:szCs w:val="24"/>
              </w:rPr>
              <w:t>Требования к уровню подготовки обучающихся:</w:t>
            </w:r>
          </w:p>
        </w:tc>
        <w:tc>
          <w:tcPr>
            <w:tcW w:w="7938" w:type="dxa"/>
          </w:tcPr>
          <w:p w:rsidR="005148F4" w:rsidRPr="00144D1E" w:rsidRDefault="00FC3BDC" w:rsidP="00AC3716">
            <w:pPr>
              <w:jc w:val="both"/>
              <w:rPr>
                <w:rFonts w:ascii="Times New Roman" w:hAnsi="Times New Roman" w:cs="Times New Roman"/>
                <w:i/>
                <w:sz w:val="24"/>
                <w:szCs w:val="24"/>
              </w:rPr>
            </w:pPr>
            <w:r>
              <w:rPr>
                <w:rFonts w:ascii="Times New Roman" w:hAnsi="Times New Roman" w:cs="Times New Roman"/>
                <w:b/>
                <w:i/>
                <w:sz w:val="24"/>
                <w:szCs w:val="24"/>
              </w:rPr>
              <w:t>Учащиеся должны</w:t>
            </w:r>
            <w:r w:rsidR="005148F4" w:rsidRPr="00144D1E">
              <w:rPr>
                <w:rFonts w:ascii="Times New Roman" w:hAnsi="Times New Roman" w:cs="Times New Roman"/>
                <w:b/>
                <w:i/>
                <w:sz w:val="24"/>
                <w:szCs w:val="24"/>
              </w:rPr>
              <w:t>:</w:t>
            </w:r>
          </w:p>
          <w:p w:rsidR="00144D1E" w:rsidRPr="00144D1E" w:rsidRDefault="00144D1E" w:rsidP="00AC3716">
            <w:pPr>
              <w:jc w:val="both"/>
              <w:rPr>
                <w:rFonts w:ascii="Times New Roman" w:eastAsia="Calibri" w:hAnsi="Times New Roman" w:cs="Times New Roman"/>
                <w:sz w:val="24"/>
                <w:szCs w:val="24"/>
              </w:rPr>
            </w:pPr>
            <w:r w:rsidRPr="00144D1E">
              <w:rPr>
                <w:rFonts w:ascii="Times New Roman" w:eastAsia="Calibri" w:hAnsi="Times New Roman" w:cs="Times New Roman"/>
                <w:sz w:val="24"/>
                <w:szCs w:val="24"/>
              </w:rPr>
              <w:t>уметь</w:t>
            </w:r>
          </w:p>
          <w:p w:rsidR="004F7478" w:rsidRDefault="00144D1E" w:rsidP="00AC3716">
            <w:pPr>
              <w:numPr>
                <w:ilvl w:val="0"/>
                <w:numId w:val="11"/>
              </w:numPr>
              <w:tabs>
                <w:tab w:val="left" w:pos="396"/>
              </w:tabs>
              <w:spacing w:line="158" w:lineRule="exact"/>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рассказать о хо</w:t>
            </w:r>
            <w:r w:rsidR="004F7478">
              <w:rPr>
                <w:rFonts w:ascii="Times New Roman" w:eastAsia="Times New Roman" w:hAnsi="Times New Roman" w:cs="Times New Roman"/>
                <w:sz w:val="24"/>
                <w:szCs w:val="24"/>
              </w:rPr>
              <w:t>бб</w:t>
            </w:r>
            <w:r w:rsidRPr="00144D1E">
              <w:rPr>
                <w:rFonts w:ascii="Times New Roman" w:eastAsia="Times New Roman" w:hAnsi="Times New Roman" w:cs="Times New Roman"/>
                <w:sz w:val="24"/>
                <w:szCs w:val="24"/>
              </w:rPr>
              <w:t>и любимых формах про</w:t>
            </w:r>
            <w:r w:rsidRPr="00144D1E">
              <w:rPr>
                <w:rFonts w:ascii="Times New Roman" w:eastAsia="Times New Roman" w:hAnsi="Times New Roman" w:cs="Times New Roman"/>
                <w:sz w:val="24"/>
                <w:szCs w:val="24"/>
              </w:rPr>
              <w:softHyphen/>
              <w:t xml:space="preserve">ведения досуга в </w:t>
            </w:r>
          </w:p>
          <w:p w:rsidR="00144D1E" w:rsidRPr="004F7478" w:rsidRDefault="00144D1E" w:rsidP="00AC3716">
            <w:pPr>
              <w:tabs>
                <w:tab w:val="left" w:pos="396"/>
              </w:tabs>
              <w:spacing w:line="158" w:lineRule="exact"/>
              <w:jc w:val="both"/>
              <w:rPr>
                <w:rFonts w:ascii="Times New Roman" w:eastAsia="Times New Roman" w:hAnsi="Times New Roman" w:cs="Times New Roman"/>
                <w:sz w:val="24"/>
                <w:szCs w:val="24"/>
              </w:rPr>
            </w:pPr>
            <w:r w:rsidRPr="004F7478">
              <w:rPr>
                <w:rFonts w:ascii="Times New Roman" w:eastAsia="Times New Roman" w:hAnsi="Times New Roman" w:cs="Times New Roman"/>
                <w:sz w:val="24"/>
                <w:szCs w:val="24"/>
              </w:rPr>
              <w:t>Великобритании и России</w:t>
            </w:r>
          </w:p>
          <w:p w:rsidR="00144D1E" w:rsidRPr="00144D1E" w:rsidRDefault="00144D1E" w:rsidP="00AC3716">
            <w:pPr>
              <w:numPr>
                <w:ilvl w:val="0"/>
                <w:numId w:val="11"/>
              </w:numPr>
              <w:tabs>
                <w:tab w:val="left" w:pos="396"/>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прокомментировать данные диаграммы</w:t>
            </w:r>
          </w:p>
          <w:p w:rsidR="00144D1E" w:rsidRPr="00144D1E" w:rsidRDefault="00144D1E" w:rsidP="00AC3716">
            <w:pPr>
              <w:numPr>
                <w:ilvl w:val="0"/>
                <w:numId w:val="11"/>
              </w:numPr>
              <w:tabs>
                <w:tab w:val="left" w:pos="391"/>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обсудить с партнером радио- и телепрог</w:t>
            </w:r>
            <w:r w:rsidRPr="00144D1E">
              <w:rPr>
                <w:rFonts w:ascii="Times New Roman" w:eastAsia="Times New Roman" w:hAnsi="Times New Roman" w:cs="Times New Roman"/>
                <w:sz w:val="24"/>
                <w:szCs w:val="24"/>
              </w:rPr>
              <w:softHyphen/>
              <w:t>раммы</w:t>
            </w:r>
          </w:p>
          <w:p w:rsidR="00144D1E" w:rsidRPr="00144D1E" w:rsidRDefault="00144D1E" w:rsidP="00AC3716">
            <w:pPr>
              <w:numPr>
                <w:ilvl w:val="0"/>
                <w:numId w:val="11"/>
              </w:numPr>
              <w:tabs>
                <w:tab w:val="left" w:pos="391"/>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выяснить телевизионные пристрастия чле</w:t>
            </w:r>
            <w:r w:rsidRPr="00144D1E">
              <w:rPr>
                <w:rFonts w:ascii="Times New Roman" w:eastAsia="Times New Roman" w:hAnsi="Times New Roman" w:cs="Times New Roman"/>
                <w:sz w:val="24"/>
                <w:szCs w:val="24"/>
              </w:rPr>
              <w:softHyphen/>
              <w:t>нов семьи</w:t>
            </w:r>
          </w:p>
          <w:p w:rsidR="00144D1E" w:rsidRPr="00144D1E" w:rsidRDefault="00144D1E" w:rsidP="00AC3716">
            <w:pPr>
              <w:numPr>
                <w:ilvl w:val="0"/>
                <w:numId w:val="11"/>
              </w:numPr>
              <w:tabs>
                <w:tab w:val="left" w:pos="401"/>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рассказать о любимом телеведущем</w:t>
            </w:r>
          </w:p>
          <w:p w:rsidR="00144D1E" w:rsidRPr="00144D1E" w:rsidRDefault="00144D1E" w:rsidP="00AC3716">
            <w:pPr>
              <w:numPr>
                <w:ilvl w:val="0"/>
                <w:numId w:val="11"/>
              </w:numPr>
              <w:tabs>
                <w:tab w:val="left" w:pos="391"/>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прочитать текст и озаглавить его</w:t>
            </w:r>
          </w:p>
          <w:p w:rsidR="00144D1E" w:rsidRPr="00144D1E" w:rsidRDefault="00144D1E" w:rsidP="00AC3716">
            <w:pPr>
              <w:numPr>
                <w:ilvl w:val="0"/>
                <w:numId w:val="11"/>
              </w:numPr>
              <w:tabs>
                <w:tab w:val="left" w:pos="391"/>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написать рекламу для презентации новой английской книжки; предложить и обсудить свою собственную телепрограмму</w:t>
            </w:r>
          </w:p>
          <w:p w:rsidR="00144D1E" w:rsidRPr="00144D1E" w:rsidRDefault="00144D1E" w:rsidP="00AC3716">
            <w:pPr>
              <w:numPr>
                <w:ilvl w:val="0"/>
                <w:numId w:val="11"/>
              </w:numPr>
              <w:tabs>
                <w:tab w:val="left" w:pos="386"/>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дать характеристику любимым героям английских книг</w:t>
            </w:r>
          </w:p>
          <w:p w:rsidR="00144D1E" w:rsidRPr="00144D1E" w:rsidRDefault="00144D1E" w:rsidP="00AC3716">
            <w:pPr>
              <w:numPr>
                <w:ilvl w:val="0"/>
                <w:numId w:val="11"/>
              </w:numPr>
              <w:tabs>
                <w:tab w:val="left" w:pos="386"/>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доказать истинность пословицы "О вкусах не спорят"; написать рассказ с опорой на картинки</w:t>
            </w:r>
          </w:p>
          <w:p w:rsidR="00144D1E" w:rsidRPr="00144D1E" w:rsidRDefault="00144D1E" w:rsidP="00AC3716">
            <w:pPr>
              <w:numPr>
                <w:ilvl w:val="0"/>
                <w:numId w:val="11"/>
              </w:numPr>
              <w:tabs>
                <w:tab w:val="left" w:pos="391"/>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рассказать о любимом празднике в России и Великобритании</w:t>
            </w:r>
          </w:p>
          <w:p w:rsidR="00144D1E" w:rsidRPr="00144D1E" w:rsidRDefault="00144D1E" w:rsidP="00AC3716">
            <w:pPr>
              <w:numPr>
                <w:ilvl w:val="0"/>
                <w:numId w:val="11"/>
              </w:numPr>
              <w:tabs>
                <w:tab w:val="left" w:pos="391"/>
              </w:tabs>
              <w:jc w:val="both"/>
              <w:rPr>
                <w:rFonts w:ascii="Times New Roman" w:eastAsia="Times New Roman" w:hAnsi="Times New Roman" w:cs="Times New Roman"/>
                <w:sz w:val="24"/>
                <w:szCs w:val="24"/>
              </w:rPr>
            </w:pPr>
            <w:r w:rsidRPr="00144D1E">
              <w:rPr>
                <w:rFonts w:ascii="Times New Roman" w:eastAsia="Times New Roman" w:hAnsi="Times New Roman" w:cs="Times New Roman"/>
                <w:sz w:val="24"/>
                <w:szCs w:val="24"/>
              </w:rPr>
              <w:t>обсудить с одноклассниками возможные способы проведения каникул</w:t>
            </w:r>
          </w:p>
          <w:p w:rsidR="00144D1E" w:rsidRPr="00144D1E" w:rsidRDefault="00144D1E" w:rsidP="00AC3716">
            <w:pPr>
              <w:tabs>
                <w:tab w:val="left" w:pos="391"/>
              </w:tabs>
              <w:jc w:val="both"/>
              <w:rPr>
                <w:rFonts w:ascii="Times New Roman" w:eastAsia="Times New Roman" w:hAnsi="Times New Roman" w:cs="Times New Roman"/>
                <w:sz w:val="24"/>
                <w:szCs w:val="24"/>
                <w:lang w:val="en-US"/>
              </w:rPr>
            </w:pPr>
            <w:r w:rsidRPr="00144D1E">
              <w:rPr>
                <w:rFonts w:ascii="Times New Roman" w:eastAsia="Times New Roman" w:hAnsi="Times New Roman" w:cs="Times New Roman"/>
                <w:sz w:val="24"/>
                <w:szCs w:val="24"/>
              </w:rPr>
              <w:t>знать</w:t>
            </w:r>
          </w:p>
          <w:p w:rsidR="00144D1E" w:rsidRPr="00144D1E" w:rsidRDefault="00144D1E" w:rsidP="00AC3716">
            <w:pPr>
              <w:tabs>
                <w:tab w:val="left" w:pos="391"/>
              </w:tabs>
              <w:jc w:val="both"/>
              <w:rPr>
                <w:rFonts w:ascii="Times New Roman" w:eastAsia="Times New Roman" w:hAnsi="Times New Roman" w:cs="Times New Roman"/>
                <w:sz w:val="24"/>
                <w:szCs w:val="24"/>
                <w:lang w:val="en-US"/>
              </w:rPr>
            </w:pPr>
            <w:r w:rsidRPr="00144D1E">
              <w:rPr>
                <w:rFonts w:ascii="Times New Roman" w:eastAsia="Times New Roman" w:hAnsi="Times New Roman" w:cs="Times New Roman"/>
                <w:sz w:val="24"/>
                <w:szCs w:val="24"/>
              </w:rPr>
              <w:t>грамматический</w:t>
            </w:r>
            <w:r w:rsidRPr="00144D1E">
              <w:rPr>
                <w:rFonts w:ascii="Times New Roman" w:eastAsia="Times New Roman" w:hAnsi="Times New Roman" w:cs="Times New Roman"/>
                <w:sz w:val="24"/>
                <w:szCs w:val="24"/>
                <w:lang w:val="en-US"/>
              </w:rPr>
              <w:t xml:space="preserve"> </w:t>
            </w:r>
            <w:r w:rsidRPr="00144D1E">
              <w:rPr>
                <w:rFonts w:ascii="Times New Roman" w:eastAsia="Times New Roman" w:hAnsi="Times New Roman" w:cs="Times New Roman"/>
                <w:sz w:val="24"/>
                <w:szCs w:val="24"/>
              </w:rPr>
              <w:t>материал</w:t>
            </w:r>
            <w:r w:rsidRPr="00144D1E">
              <w:rPr>
                <w:rFonts w:ascii="Times New Roman" w:eastAsia="Times New Roman" w:hAnsi="Times New Roman" w:cs="Times New Roman"/>
                <w:sz w:val="24"/>
                <w:szCs w:val="24"/>
                <w:lang w:val="en-US"/>
              </w:rPr>
              <w:t>: Pronouns:</w:t>
            </w:r>
            <w:r w:rsidRPr="00144D1E">
              <w:rPr>
                <w:rFonts w:ascii="Times New Roman" w:eastAsia="Times New Roman" w:hAnsi="Times New Roman" w:cs="Times New Roman"/>
                <w:iCs/>
                <w:sz w:val="24"/>
                <w:szCs w:val="24"/>
                <w:lang w:val="en-US"/>
              </w:rPr>
              <w:t xml:space="preserve"> myself, yourself, herself, himself, Itself, yourselves, ourselves, themselves.</w:t>
            </w:r>
          </w:p>
          <w:p w:rsidR="00144D1E" w:rsidRPr="00144D1E" w:rsidRDefault="00144D1E" w:rsidP="00AC3716">
            <w:pPr>
              <w:jc w:val="both"/>
              <w:rPr>
                <w:rFonts w:ascii="Times New Roman" w:eastAsia="Calibri" w:hAnsi="Times New Roman" w:cs="Times New Roman"/>
                <w:sz w:val="24"/>
                <w:szCs w:val="24"/>
                <w:lang w:val="en-US"/>
              </w:rPr>
            </w:pPr>
            <w:r w:rsidRPr="00144D1E">
              <w:rPr>
                <w:rFonts w:ascii="Times New Roman" w:eastAsia="Calibri" w:hAnsi="Times New Roman" w:cs="Times New Roman"/>
                <w:sz w:val="24"/>
                <w:szCs w:val="24"/>
              </w:rPr>
              <w:t>лексический</w:t>
            </w:r>
            <w:r w:rsidRPr="00144D1E">
              <w:rPr>
                <w:rFonts w:ascii="Times New Roman" w:eastAsia="Calibri" w:hAnsi="Times New Roman" w:cs="Times New Roman"/>
                <w:sz w:val="24"/>
                <w:szCs w:val="24"/>
                <w:lang w:val="en-US"/>
              </w:rPr>
              <w:t xml:space="preserve"> </w:t>
            </w:r>
            <w:r w:rsidRPr="00144D1E">
              <w:rPr>
                <w:rFonts w:ascii="Times New Roman" w:eastAsia="Calibri" w:hAnsi="Times New Roman" w:cs="Times New Roman"/>
                <w:sz w:val="24"/>
                <w:szCs w:val="24"/>
              </w:rPr>
              <w:t>материал</w:t>
            </w:r>
            <w:r w:rsidRPr="00144D1E">
              <w:rPr>
                <w:rFonts w:ascii="Times New Roman" w:eastAsia="Calibri" w:hAnsi="Times New Roman" w:cs="Times New Roman"/>
                <w:sz w:val="24"/>
                <w:szCs w:val="24"/>
                <w:lang w:val="en-US"/>
              </w:rPr>
              <w:t>:</w:t>
            </w:r>
          </w:p>
          <w:p w:rsidR="00144D1E" w:rsidRPr="00144D1E" w:rsidRDefault="00144D1E" w:rsidP="00AC3716">
            <w:pPr>
              <w:tabs>
                <w:tab w:val="left" w:pos="0"/>
              </w:tabs>
              <w:jc w:val="both"/>
              <w:rPr>
                <w:rFonts w:ascii="Times New Roman" w:eastAsia="Times New Roman" w:hAnsi="Times New Roman" w:cs="Times New Roman"/>
                <w:sz w:val="24"/>
                <w:szCs w:val="24"/>
                <w:lang w:val="en-US"/>
              </w:rPr>
            </w:pPr>
            <w:r w:rsidRPr="00144D1E">
              <w:rPr>
                <w:rFonts w:ascii="Times New Roman" w:eastAsia="Times New Roman" w:hAnsi="Times New Roman" w:cs="Times New Roman"/>
                <w:sz w:val="24"/>
                <w:szCs w:val="24"/>
                <w:lang w:val="en-US"/>
              </w:rPr>
              <w:t>adventure, advert, author, club, comedy, gardening, hobby; library, model, plane, ship, show, soap, story, travelling,</w:t>
            </w:r>
            <w:r w:rsidRPr="00144D1E">
              <w:rPr>
                <w:rFonts w:ascii="Times New Roman" w:eastAsia="Times New Roman" w:hAnsi="Times New Roman" w:cs="Times New Roman"/>
                <w:iCs/>
                <w:sz w:val="24"/>
                <w:szCs w:val="24"/>
                <w:lang w:val="en-US"/>
              </w:rPr>
              <w:t xml:space="preserve"> horseracing, coin, label, Jogging, rugby, disco, pub, figure, comedy, news, documentaries, ballet, performance, grown-ups, midnight, celebration, traditions, customs, guest, dream;</w:t>
            </w:r>
          </w:p>
          <w:p w:rsidR="00144D1E" w:rsidRPr="00144D1E" w:rsidRDefault="00144D1E" w:rsidP="00AC3716">
            <w:pPr>
              <w:tabs>
                <w:tab w:val="left" w:pos="0"/>
              </w:tabs>
              <w:jc w:val="both"/>
              <w:rPr>
                <w:rFonts w:ascii="Times New Roman" w:eastAsia="Times New Roman" w:hAnsi="Times New Roman" w:cs="Times New Roman"/>
                <w:sz w:val="24"/>
                <w:szCs w:val="24"/>
                <w:lang w:val="en-US"/>
              </w:rPr>
            </w:pPr>
            <w:r w:rsidRPr="00144D1E">
              <w:rPr>
                <w:rFonts w:ascii="Times New Roman" w:eastAsia="Times New Roman" w:hAnsi="Times New Roman" w:cs="Times New Roman"/>
                <w:sz w:val="24"/>
                <w:szCs w:val="24"/>
                <w:lang w:val="en-US"/>
              </w:rPr>
              <w:t>collect,</w:t>
            </w:r>
            <w:r w:rsidRPr="00144D1E">
              <w:rPr>
                <w:rFonts w:ascii="Times New Roman" w:eastAsia="Times New Roman" w:hAnsi="Times New Roman" w:cs="Times New Roman"/>
                <w:iCs/>
                <w:sz w:val="24"/>
                <w:szCs w:val="24"/>
                <w:lang w:val="en-US"/>
              </w:rPr>
              <w:t xml:space="preserve"> damage, celebrate, decorate, congratulate;</w:t>
            </w:r>
          </w:p>
          <w:p w:rsidR="00144D1E" w:rsidRPr="00144D1E" w:rsidRDefault="00144D1E" w:rsidP="00AC3716">
            <w:pPr>
              <w:tabs>
                <w:tab w:val="left" w:pos="0"/>
              </w:tabs>
              <w:jc w:val="both"/>
              <w:rPr>
                <w:rFonts w:ascii="Times New Roman" w:eastAsia="Times New Roman" w:hAnsi="Times New Roman" w:cs="Times New Roman"/>
                <w:sz w:val="24"/>
                <w:szCs w:val="24"/>
                <w:lang w:val="en-US"/>
              </w:rPr>
            </w:pPr>
            <w:r w:rsidRPr="00144D1E">
              <w:rPr>
                <w:rFonts w:ascii="Times New Roman" w:eastAsia="Times New Roman" w:hAnsi="Times New Roman" w:cs="Times New Roman"/>
                <w:sz w:val="24"/>
                <w:szCs w:val="24"/>
                <w:lang w:val="en-US"/>
              </w:rPr>
              <w:t>detective, musical, political, popular, private;</w:t>
            </w:r>
          </w:p>
          <w:p w:rsidR="00144D1E" w:rsidRPr="00144D1E" w:rsidRDefault="00144D1E" w:rsidP="00AC3716">
            <w:pPr>
              <w:tabs>
                <w:tab w:val="left" w:pos="0"/>
              </w:tabs>
              <w:jc w:val="both"/>
              <w:rPr>
                <w:rFonts w:ascii="Times New Roman" w:eastAsia="Times New Roman" w:hAnsi="Times New Roman" w:cs="Times New Roman"/>
                <w:sz w:val="24"/>
                <w:szCs w:val="24"/>
                <w:lang w:val="en-US"/>
              </w:rPr>
            </w:pPr>
            <w:r w:rsidRPr="00144D1E">
              <w:rPr>
                <w:rFonts w:ascii="Times New Roman" w:eastAsia="Times New Roman" w:hAnsi="Times New Roman" w:cs="Times New Roman"/>
                <w:sz w:val="24"/>
                <w:szCs w:val="24"/>
                <w:lang w:val="en-US"/>
              </w:rPr>
              <w:t xml:space="preserve">myself, yourself, himself, himself, itself, ourselves, yourselves, themselves; be famous for, be fond of, go by bike, have </w:t>
            </w:r>
            <w:proofErr w:type="spellStart"/>
            <w:r w:rsidRPr="00144D1E">
              <w:rPr>
                <w:rFonts w:ascii="Times New Roman" w:eastAsia="Times New Roman" w:hAnsi="Times New Roman" w:cs="Times New Roman"/>
                <w:sz w:val="24"/>
                <w:szCs w:val="24"/>
                <w:lang w:val="en-US"/>
              </w:rPr>
              <w:t>smth</w:t>
            </w:r>
            <w:proofErr w:type="spellEnd"/>
            <w:r w:rsidRPr="00144D1E">
              <w:rPr>
                <w:rFonts w:ascii="Times New Roman" w:eastAsia="Times New Roman" w:hAnsi="Times New Roman" w:cs="Times New Roman"/>
                <w:sz w:val="24"/>
                <w:szCs w:val="24"/>
                <w:lang w:val="en-US"/>
              </w:rPr>
              <w:t xml:space="preserve"> (a lot) in common, open air, science fiction</w:t>
            </w:r>
            <w:r w:rsidRPr="00144D1E">
              <w:rPr>
                <w:rFonts w:ascii="Times New Roman" w:eastAsia="Times New Roman" w:hAnsi="Times New Roman" w:cs="Times New Roman"/>
                <w:iCs/>
                <w:sz w:val="24"/>
                <w:szCs w:val="24"/>
                <w:lang w:val="en-US"/>
              </w:rPr>
              <w:t xml:space="preserve"> keep fit, go by..., listen to, radio station, classical / modem music, win prizes, disabled/ lonely people, make telephone calls, go out, cook, special dishes, entertain guests, Motherland Defenders' Day, Women's Day,</w:t>
            </w:r>
          </w:p>
          <w:p w:rsidR="005148F4" w:rsidRPr="00FC3BDC" w:rsidRDefault="00144D1E" w:rsidP="00AC3716">
            <w:pPr>
              <w:tabs>
                <w:tab w:val="left" w:pos="0"/>
              </w:tabs>
              <w:jc w:val="both"/>
              <w:rPr>
                <w:rFonts w:ascii="Times New Roman" w:eastAsia="Calibri" w:hAnsi="Times New Roman" w:cs="Times New Roman"/>
                <w:sz w:val="24"/>
                <w:szCs w:val="24"/>
                <w:lang w:val="en-US"/>
              </w:rPr>
            </w:pPr>
            <w:r w:rsidRPr="00144D1E">
              <w:rPr>
                <w:rFonts w:ascii="Times New Roman" w:eastAsia="Times New Roman" w:hAnsi="Times New Roman" w:cs="Times New Roman"/>
                <w:iCs/>
                <w:sz w:val="24"/>
                <w:szCs w:val="24"/>
                <w:lang w:val="en-US"/>
              </w:rPr>
              <w:t>Victory Day, Independence Day, Day of Knowledge, Easter, St Valentine's Day</w:t>
            </w:r>
          </w:p>
        </w:tc>
      </w:tr>
    </w:tbl>
    <w:p w:rsidR="005148F4" w:rsidRPr="00907FB9" w:rsidRDefault="005148F4" w:rsidP="00AC3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textAlignment w:val="top"/>
        <w:rPr>
          <w:rFonts w:ascii="Times New Roman" w:eastAsia="Times New Roman" w:hAnsi="Times New Roman" w:cs="Times New Roman"/>
          <w:sz w:val="24"/>
          <w:szCs w:val="24"/>
          <w:lang w:val="en-US" w:eastAsia="ru-RU"/>
        </w:rPr>
      </w:pP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b/>
          <w:bCs/>
          <w:color w:val="000000"/>
          <w:sz w:val="24"/>
          <w:szCs w:val="24"/>
          <w:lang w:eastAsia="ru-RU"/>
        </w:rPr>
        <w:t>Продуктивные речевые умения</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bl>
      <w:tblPr>
        <w:tblW w:w="10349" w:type="dxa"/>
        <w:jc w:val="center"/>
        <w:tblInd w:w="1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9"/>
        <w:gridCol w:w="7750"/>
      </w:tblGrid>
      <w:tr w:rsidR="00AB4F44" w:rsidRPr="0018115D" w:rsidTr="008D3862">
        <w:trPr>
          <w:jc w:val="center"/>
        </w:trPr>
        <w:tc>
          <w:tcPr>
            <w:tcW w:w="1987" w:type="dxa"/>
          </w:tcPr>
          <w:p w:rsidR="0018115D" w:rsidRPr="0018115D" w:rsidRDefault="0018115D" w:rsidP="00AC3716">
            <w:pPr>
              <w:autoSpaceDE w:val="0"/>
              <w:autoSpaceDN w:val="0"/>
              <w:adjustRightInd w:val="0"/>
              <w:spacing w:after="0" w:line="240" w:lineRule="auto"/>
              <w:ind w:left="697"/>
              <w:jc w:val="both"/>
              <w:rPr>
                <w:rFonts w:ascii="Times New Roman" w:eastAsia="Times New Roman" w:hAnsi="Times New Roman" w:cs="Times New Roman"/>
                <w:color w:val="000000"/>
                <w:sz w:val="24"/>
                <w:szCs w:val="24"/>
                <w:lang w:eastAsia="ru-RU"/>
              </w:rPr>
            </w:pPr>
            <w:r w:rsidRPr="0018115D">
              <w:rPr>
                <w:rFonts w:ascii="Times New Roman" w:eastAsia="Times New Roman" w:hAnsi="Times New Roman" w:cs="Times New Roman"/>
                <w:color w:val="000000"/>
                <w:sz w:val="24"/>
                <w:szCs w:val="24"/>
                <w:lang w:eastAsia="ru-RU"/>
              </w:rPr>
              <w:t xml:space="preserve">Умения диалогической </w:t>
            </w:r>
            <w:r w:rsidRPr="0018115D">
              <w:rPr>
                <w:rFonts w:ascii="Times New Roman" w:eastAsia="Times New Roman" w:hAnsi="Times New Roman" w:cs="Times New Roman"/>
                <w:color w:val="000000"/>
                <w:sz w:val="24"/>
                <w:szCs w:val="24"/>
                <w:lang w:eastAsia="ru-RU"/>
              </w:rPr>
              <w:lastRenderedPageBreak/>
              <w:t>речи</w:t>
            </w:r>
          </w:p>
        </w:tc>
        <w:tc>
          <w:tcPr>
            <w:tcW w:w="8362" w:type="dxa"/>
          </w:tcPr>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lastRenderedPageBreak/>
              <w:t>При овладении диалогической речью в рамках обозначенной</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xml:space="preserve">тематики, а также в связи с прочитанным или прослушанным школьники </w:t>
            </w:r>
            <w:r w:rsidRPr="0018115D">
              <w:rPr>
                <w:rFonts w:ascii="Times New Roman" w:eastAsia="Times New Roman" w:hAnsi="Times New Roman" w:cs="Times New Roman"/>
                <w:color w:val="000000"/>
                <w:sz w:val="24"/>
                <w:szCs w:val="24"/>
                <w:lang w:eastAsia="ru-RU"/>
              </w:rPr>
              <w:lastRenderedPageBreak/>
              <w:t>учатся вести следующие виды диалогов, используя необходимые речевые клише:</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диалог этикетного характера: приветствовать и отвечать на приветствие, используя соответствующие обращения, принятые в англоговорящих странах; начинать, вести и заканчивать разго</w:t>
            </w:r>
            <w:r w:rsidRPr="0018115D">
              <w:rPr>
                <w:rFonts w:ascii="Times New Roman" w:eastAsia="Times New Roman" w:hAnsi="Times New Roman" w:cs="Times New Roman"/>
                <w:color w:val="000000"/>
                <w:sz w:val="24"/>
                <w:szCs w:val="24"/>
                <w:lang w:eastAsia="ru-RU"/>
              </w:rPr>
              <w:softHyphen/>
              <w:t>вор по телефону; высказывать вежливую просьбу и реагировать на просьбу партнера; поддерживать диалог за столом (до, во время и после угощения); делать комплименты и реагировать на них; вежливо соглашаться или не соглашаться, используя крат</w:t>
            </w:r>
            <w:r w:rsidRPr="0018115D">
              <w:rPr>
                <w:rFonts w:ascii="Times New Roman" w:eastAsia="Times New Roman" w:hAnsi="Times New Roman" w:cs="Times New Roman"/>
                <w:color w:val="000000"/>
                <w:sz w:val="24"/>
                <w:szCs w:val="24"/>
                <w:lang w:eastAsia="ru-RU"/>
              </w:rPr>
              <w:softHyphen/>
              <w:t>кий ответ; предупреждать об опасности; переспрашивать;</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диалог-расспрос: сообщать информацию, отвечая на вопро</w:t>
            </w:r>
            <w:r w:rsidRPr="0018115D">
              <w:rPr>
                <w:rFonts w:ascii="Times New Roman" w:eastAsia="Times New Roman" w:hAnsi="Times New Roman" w:cs="Times New Roman"/>
                <w:color w:val="000000"/>
                <w:sz w:val="24"/>
                <w:szCs w:val="24"/>
                <w:lang w:eastAsia="ru-RU"/>
              </w:rPr>
              <w:softHyphen/>
              <w:t>сы разных видов, и самостоятельно запрашивать информацию, выражая при этом свое мнение и переходя с позиции спрашива</w:t>
            </w:r>
            <w:r w:rsidRPr="0018115D">
              <w:rPr>
                <w:rFonts w:ascii="Times New Roman" w:eastAsia="Times New Roman" w:hAnsi="Times New Roman" w:cs="Times New Roman"/>
                <w:color w:val="000000"/>
                <w:sz w:val="24"/>
                <w:szCs w:val="24"/>
                <w:lang w:eastAsia="ru-RU"/>
              </w:rPr>
              <w:softHyphen/>
              <w:t>ющего на позицию отвечающего и наоборот; брать / давать интервью;</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диалог побудительного характера: обратиться с просьбой, согласиться / отказаться выполнить просьбу; реагировать на предложение партнера сделать что-либо вместе согласием / несогласием, желанием / нежеланием); попросить о помощи и предложить свою помощь; дать совет и принять / не принять совет партнера;</w:t>
            </w:r>
          </w:p>
          <w:p w:rsidR="0018115D" w:rsidRPr="0018115D" w:rsidRDefault="0018115D" w:rsidP="00AC3716">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8115D">
              <w:rPr>
                <w:rFonts w:ascii="Times New Roman" w:eastAsia="Times New Roman" w:hAnsi="Times New Roman" w:cs="Times New Roman"/>
                <w:color w:val="000000"/>
                <w:sz w:val="24"/>
                <w:szCs w:val="24"/>
                <w:lang w:eastAsia="ru-RU"/>
              </w:rPr>
              <w:t>—  диалог-обмен мнениями: выслушать сообщение / мнение партнера, согласиться / не согласиться с ним, выразить свою точку зрения и обосновать ее; выразить сомнение, одобрение / неодобрение.</w:t>
            </w:r>
          </w:p>
        </w:tc>
      </w:tr>
      <w:tr w:rsidR="00AB4F44" w:rsidRPr="0018115D" w:rsidTr="008D3862">
        <w:trPr>
          <w:jc w:val="center"/>
        </w:trPr>
        <w:tc>
          <w:tcPr>
            <w:tcW w:w="1987" w:type="dxa"/>
          </w:tcPr>
          <w:p w:rsidR="0018115D" w:rsidRPr="0018115D" w:rsidRDefault="0018115D" w:rsidP="00AC3716">
            <w:pPr>
              <w:autoSpaceDE w:val="0"/>
              <w:autoSpaceDN w:val="0"/>
              <w:adjustRightInd w:val="0"/>
              <w:spacing w:after="0" w:line="240" w:lineRule="auto"/>
              <w:ind w:left="697"/>
              <w:jc w:val="both"/>
              <w:rPr>
                <w:rFonts w:ascii="Times New Roman" w:eastAsia="Times New Roman" w:hAnsi="Times New Roman" w:cs="Times New Roman"/>
                <w:color w:val="000000"/>
                <w:sz w:val="24"/>
                <w:szCs w:val="24"/>
                <w:lang w:eastAsia="ru-RU"/>
              </w:rPr>
            </w:pPr>
            <w:r w:rsidRPr="0018115D">
              <w:rPr>
                <w:rFonts w:ascii="Times New Roman" w:eastAsia="Times New Roman" w:hAnsi="Times New Roman" w:cs="Times New Roman"/>
                <w:color w:val="000000"/>
                <w:sz w:val="24"/>
                <w:szCs w:val="24"/>
                <w:lang w:eastAsia="ru-RU"/>
              </w:rPr>
              <w:lastRenderedPageBreak/>
              <w:t>Умения монологической речи</w:t>
            </w:r>
          </w:p>
        </w:tc>
        <w:tc>
          <w:tcPr>
            <w:tcW w:w="8362" w:type="dxa"/>
          </w:tcPr>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При овладении монологической речью школьники учатся:</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описывать иллюстрацию;</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высказываться на заданную тему с опорой на ключевые слова, вопросы, план;</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высказываться в связи с ситуацией общения, используя уточнение, аргументацию и выражая свое отношение к предме</w:t>
            </w:r>
            <w:r w:rsidRPr="0018115D">
              <w:rPr>
                <w:rFonts w:ascii="Times New Roman" w:eastAsia="Times New Roman" w:hAnsi="Times New Roman" w:cs="Times New Roman"/>
                <w:color w:val="000000"/>
                <w:sz w:val="24"/>
                <w:szCs w:val="24"/>
                <w:lang w:eastAsia="ru-RU"/>
              </w:rPr>
              <w:softHyphen/>
              <w:t>ту речи;</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делать краткое сообщение на заданную тему на основе прочитанного / прослушанного, выражая свое мнение и отно</w:t>
            </w:r>
            <w:r w:rsidRPr="0018115D">
              <w:rPr>
                <w:rFonts w:ascii="Times New Roman" w:eastAsia="Times New Roman" w:hAnsi="Times New Roman" w:cs="Times New Roman"/>
                <w:color w:val="000000"/>
                <w:sz w:val="24"/>
                <w:szCs w:val="24"/>
                <w:lang w:eastAsia="ru-RU"/>
              </w:rPr>
              <w:softHyphen/>
              <w:t>шение;</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передавать содержание прочитанного / прослушанного текста с опорой на ключевые слова / план и без опоры;</w:t>
            </w:r>
          </w:p>
          <w:p w:rsidR="0018115D" w:rsidRPr="0018115D" w:rsidRDefault="0018115D" w:rsidP="00AC3716">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8115D">
              <w:rPr>
                <w:rFonts w:ascii="Times New Roman" w:eastAsia="Times New Roman" w:hAnsi="Times New Roman" w:cs="Times New Roman"/>
                <w:color w:val="000000"/>
                <w:sz w:val="24"/>
                <w:szCs w:val="24"/>
                <w:lang w:eastAsia="ru-RU"/>
              </w:rPr>
              <w:t>—  давать характеристику героям прочитанного / прослушан</w:t>
            </w:r>
            <w:r w:rsidRPr="0018115D">
              <w:rPr>
                <w:rFonts w:ascii="Times New Roman" w:eastAsia="Times New Roman" w:hAnsi="Times New Roman" w:cs="Times New Roman"/>
                <w:color w:val="000000"/>
                <w:sz w:val="24"/>
                <w:szCs w:val="24"/>
                <w:lang w:eastAsia="ru-RU"/>
              </w:rPr>
              <w:softHyphen/>
              <w:t>ного текста.</w:t>
            </w:r>
          </w:p>
        </w:tc>
      </w:tr>
      <w:tr w:rsidR="00AB4F44" w:rsidRPr="0018115D" w:rsidTr="008D3862">
        <w:trPr>
          <w:jc w:val="center"/>
        </w:trPr>
        <w:tc>
          <w:tcPr>
            <w:tcW w:w="1987" w:type="dxa"/>
          </w:tcPr>
          <w:p w:rsidR="0018115D" w:rsidRPr="0018115D" w:rsidRDefault="0018115D" w:rsidP="00AC3716">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8115D">
              <w:rPr>
                <w:rFonts w:ascii="Times New Roman" w:eastAsia="Times New Roman" w:hAnsi="Times New Roman" w:cs="Times New Roman"/>
                <w:color w:val="000000"/>
                <w:sz w:val="24"/>
                <w:szCs w:val="24"/>
                <w:lang w:eastAsia="ru-RU"/>
              </w:rPr>
              <w:t>Умения письменной речи</w:t>
            </w:r>
          </w:p>
        </w:tc>
        <w:tc>
          <w:tcPr>
            <w:tcW w:w="8362" w:type="dxa"/>
          </w:tcPr>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При овладении письменной речью школьники учатся:</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8115D">
              <w:rPr>
                <w:rFonts w:ascii="Times New Roman" w:eastAsia="Times New Roman" w:hAnsi="Times New Roman" w:cs="Times New Roman"/>
                <w:color w:val="000000"/>
                <w:sz w:val="24"/>
                <w:szCs w:val="24"/>
                <w:lang w:eastAsia="ru-RU"/>
              </w:rPr>
              <w:t>— заполнять таблицы по образцу;</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составлять вопросы к тексту и отвечать на них;</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заполнять формуляр, анкету, сообщая о себе основные сведения (имя, фамилия, возраст, пол, гражданство, адрес);</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писать поздравление с Новым годом, Рождеством, днем рождения и другими праздниками, выражая пожелания;</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писать личное письмо зарубежному другу / отвечать на письмо зарубежного друга, описывая события и свои впечатле</w:t>
            </w:r>
            <w:r w:rsidRPr="0018115D">
              <w:rPr>
                <w:rFonts w:ascii="Times New Roman" w:eastAsia="Times New Roman" w:hAnsi="Times New Roman" w:cs="Times New Roman"/>
                <w:color w:val="000000"/>
                <w:sz w:val="24"/>
                <w:szCs w:val="24"/>
                <w:lang w:eastAsia="ru-RU"/>
              </w:rPr>
              <w:softHyphen/>
              <w:t>ния, соблюдая нормы письменного этикета, принятого в англо</w:t>
            </w:r>
            <w:r w:rsidRPr="0018115D">
              <w:rPr>
                <w:rFonts w:ascii="Times New Roman" w:eastAsia="Times New Roman" w:hAnsi="Times New Roman" w:cs="Times New Roman"/>
                <w:color w:val="000000"/>
                <w:sz w:val="24"/>
                <w:szCs w:val="24"/>
                <w:lang w:eastAsia="ru-RU"/>
              </w:rPr>
              <w:softHyphen/>
              <w:t>говорящих странах;</w:t>
            </w:r>
          </w:p>
          <w:p w:rsidR="0018115D" w:rsidRPr="0018115D" w:rsidRDefault="0018115D" w:rsidP="00AC3716">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8115D">
              <w:rPr>
                <w:rFonts w:ascii="Times New Roman" w:eastAsia="Times New Roman" w:hAnsi="Times New Roman" w:cs="Times New Roman"/>
                <w:color w:val="000000"/>
                <w:sz w:val="24"/>
                <w:szCs w:val="24"/>
                <w:lang w:eastAsia="ru-RU"/>
              </w:rPr>
              <w:t>—  делать краткие выписки из текста с целью их использования в собственных высказываниях.</w:t>
            </w:r>
          </w:p>
        </w:tc>
      </w:tr>
    </w:tbl>
    <w:p w:rsidR="0018115D" w:rsidRPr="0018115D" w:rsidRDefault="0018115D" w:rsidP="00AC3716">
      <w:pPr>
        <w:spacing w:after="0" w:line="240" w:lineRule="auto"/>
        <w:jc w:val="both"/>
        <w:rPr>
          <w:rFonts w:ascii="Times New Roman" w:eastAsia="Times New Roman" w:hAnsi="Times New Roman" w:cs="Times New Roman"/>
          <w:sz w:val="24"/>
          <w:szCs w:val="24"/>
          <w:lang w:eastAsia="ru-RU"/>
        </w:rPr>
      </w:pP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b/>
          <w:bCs/>
          <w:color w:val="000000"/>
          <w:sz w:val="24"/>
          <w:szCs w:val="24"/>
          <w:lang w:eastAsia="ru-RU"/>
        </w:rPr>
        <w:t>Рецептивные речевые умения</w:t>
      </w:r>
    </w:p>
    <w:p w:rsidR="0018115D" w:rsidRPr="0018115D" w:rsidRDefault="0018115D" w:rsidP="00AC3716">
      <w:pPr>
        <w:spacing w:after="0" w:line="240" w:lineRule="auto"/>
        <w:jc w:val="both"/>
        <w:rPr>
          <w:rFonts w:ascii="Times New Roman" w:eastAsia="Times New Roman" w:hAnsi="Times New Roman" w:cs="Times New Roman"/>
          <w:sz w:val="24"/>
          <w:szCs w:val="24"/>
          <w:lang w:eastAsia="ru-RU"/>
        </w:rPr>
      </w:pPr>
    </w:p>
    <w:tbl>
      <w:tblPr>
        <w:tblW w:w="10269" w:type="dxa"/>
        <w:jc w:val="center"/>
        <w:tblInd w:w="-3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7755"/>
      </w:tblGrid>
      <w:tr w:rsidR="0018115D" w:rsidRPr="0018115D" w:rsidTr="008D3862">
        <w:trPr>
          <w:jc w:val="center"/>
        </w:trPr>
        <w:tc>
          <w:tcPr>
            <w:tcW w:w="2514" w:type="dxa"/>
          </w:tcPr>
          <w:p w:rsidR="0018115D" w:rsidRPr="0018115D" w:rsidRDefault="0018115D" w:rsidP="00AC3716">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8115D">
              <w:rPr>
                <w:rFonts w:ascii="Times New Roman" w:eastAsia="Times New Roman" w:hAnsi="Times New Roman" w:cs="Times New Roman"/>
                <w:color w:val="000000"/>
                <w:sz w:val="24"/>
                <w:szCs w:val="24"/>
                <w:lang w:eastAsia="ru-RU"/>
              </w:rPr>
              <w:t xml:space="preserve">Умения </w:t>
            </w:r>
            <w:proofErr w:type="spellStart"/>
            <w:r w:rsidRPr="0018115D">
              <w:rPr>
                <w:rFonts w:ascii="Times New Roman" w:eastAsia="Times New Roman" w:hAnsi="Times New Roman" w:cs="Times New Roman"/>
                <w:color w:val="000000"/>
                <w:sz w:val="24"/>
                <w:szCs w:val="24"/>
                <w:lang w:eastAsia="ru-RU"/>
              </w:rPr>
              <w:t>аудирования</w:t>
            </w:r>
            <w:proofErr w:type="spellEnd"/>
          </w:p>
        </w:tc>
        <w:tc>
          <w:tcPr>
            <w:tcW w:w="7755" w:type="dxa"/>
          </w:tcPr>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xml:space="preserve">При овладении </w:t>
            </w:r>
            <w:proofErr w:type="spellStart"/>
            <w:r w:rsidRPr="0018115D">
              <w:rPr>
                <w:rFonts w:ascii="Times New Roman" w:eastAsia="Times New Roman" w:hAnsi="Times New Roman" w:cs="Times New Roman"/>
                <w:color w:val="000000"/>
                <w:sz w:val="24"/>
                <w:szCs w:val="24"/>
                <w:lang w:eastAsia="ru-RU"/>
              </w:rPr>
              <w:t>аудированием</w:t>
            </w:r>
            <w:proofErr w:type="spellEnd"/>
            <w:r w:rsidRPr="0018115D">
              <w:rPr>
                <w:rFonts w:ascii="Times New Roman" w:eastAsia="Times New Roman" w:hAnsi="Times New Roman" w:cs="Times New Roman"/>
                <w:color w:val="000000"/>
                <w:sz w:val="24"/>
                <w:szCs w:val="24"/>
                <w:lang w:eastAsia="ru-RU"/>
              </w:rPr>
              <w:t xml:space="preserve"> школьники учатся:</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воспринимать на слух и понимать живую речь собеседника, а также тексты в видео- и аудиозаписи с различной глубиной: пониманием основного содержания и извлечением необходи</w:t>
            </w:r>
            <w:r w:rsidRPr="0018115D">
              <w:rPr>
                <w:rFonts w:ascii="Times New Roman" w:eastAsia="Times New Roman" w:hAnsi="Times New Roman" w:cs="Times New Roman"/>
                <w:color w:val="000000"/>
                <w:sz w:val="24"/>
                <w:szCs w:val="24"/>
                <w:lang w:eastAsia="ru-RU"/>
              </w:rPr>
              <w:softHyphen/>
              <w:t xml:space="preserve">мой информации. При этом учащиеся опираются на догадку и контекст, стараются </w:t>
            </w:r>
            <w:r w:rsidRPr="0018115D">
              <w:rPr>
                <w:rFonts w:ascii="Times New Roman" w:eastAsia="Times New Roman" w:hAnsi="Times New Roman" w:cs="Times New Roman"/>
                <w:color w:val="000000"/>
                <w:sz w:val="24"/>
                <w:szCs w:val="24"/>
                <w:lang w:eastAsia="ru-RU"/>
              </w:rPr>
              <w:lastRenderedPageBreak/>
              <w:t>игнорировать неизвестный языковой материал, несущественный для понимания;</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воспринимать на слух и выделять необходимую / интересу</w:t>
            </w:r>
            <w:r w:rsidRPr="0018115D">
              <w:rPr>
                <w:rFonts w:ascii="Times New Roman" w:eastAsia="Times New Roman" w:hAnsi="Times New Roman" w:cs="Times New Roman"/>
                <w:color w:val="000000"/>
                <w:sz w:val="24"/>
                <w:szCs w:val="24"/>
                <w:lang w:eastAsia="ru-RU"/>
              </w:rPr>
              <w:softHyphen/>
              <w:t>ющую информацию в аутентичных прагматических текстах, например, объявлениях на вокзале / в аэропорту, в прогнозе погоды.</w:t>
            </w:r>
          </w:p>
        </w:tc>
      </w:tr>
      <w:tr w:rsidR="0018115D" w:rsidRPr="0018115D" w:rsidTr="008D3862">
        <w:trPr>
          <w:jc w:val="center"/>
        </w:trPr>
        <w:tc>
          <w:tcPr>
            <w:tcW w:w="2514" w:type="dxa"/>
          </w:tcPr>
          <w:p w:rsidR="0018115D" w:rsidRPr="0018115D" w:rsidRDefault="0018115D" w:rsidP="00AC3716">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8115D">
              <w:rPr>
                <w:rFonts w:ascii="Times New Roman" w:eastAsia="Times New Roman" w:hAnsi="Times New Roman" w:cs="Times New Roman"/>
                <w:color w:val="000000"/>
                <w:sz w:val="24"/>
                <w:szCs w:val="24"/>
                <w:lang w:eastAsia="ru-RU"/>
              </w:rPr>
              <w:lastRenderedPageBreak/>
              <w:t>Умения чтения</w:t>
            </w:r>
          </w:p>
        </w:tc>
        <w:tc>
          <w:tcPr>
            <w:tcW w:w="7755" w:type="dxa"/>
          </w:tcPr>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При овладении чтением школьники учатся читать аутентич</w:t>
            </w:r>
            <w:r w:rsidRPr="0018115D">
              <w:rPr>
                <w:rFonts w:ascii="Times New Roman" w:eastAsia="Times New Roman" w:hAnsi="Times New Roman" w:cs="Times New Roman"/>
                <w:color w:val="000000"/>
                <w:sz w:val="24"/>
                <w:szCs w:val="24"/>
                <w:lang w:eastAsia="ru-RU"/>
              </w:rPr>
              <w:softHyphen/>
              <w:t>ные тексты, содержание которых соответствует коммуника</w:t>
            </w:r>
            <w:r w:rsidRPr="0018115D">
              <w:rPr>
                <w:rFonts w:ascii="Times New Roman" w:eastAsia="Times New Roman" w:hAnsi="Times New Roman" w:cs="Times New Roman"/>
                <w:color w:val="000000"/>
                <w:sz w:val="24"/>
                <w:szCs w:val="24"/>
                <w:lang w:eastAsia="ru-RU"/>
              </w:rPr>
              <w:softHyphen/>
              <w:t>тивно-познавательным потребностям и интересам учащихся 5-7 классов, и понимать их с различной глубиной: с понимани</w:t>
            </w:r>
            <w:r w:rsidRPr="0018115D">
              <w:rPr>
                <w:rFonts w:ascii="Times New Roman" w:eastAsia="Times New Roman" w:hAnsi="Times New Roman" w:cs="Times New Roman"/>
                <w:color w:val="000000"/>
                <w:sz w:val="24"/>
                <w:szCs w:val="24"/>
                <w:lang w:eastAsia="ru-RU"/>
              </w:rPr>
              <w:softHyphen/>
              <w:t>ем основного содержания (ознакомительное чтение), с полным пониманием (изучающее чтение), с извлечением нужной / требуемой информации (просмотровое или поисковое чтение). Словарь используется по мере необходимости, независимо от вида чтения.</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При овладении чтением школьники:</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совершенствуют технику чтения вслух и про себя: соотно</w:t>
            </w:r>
            <w:r w:rsidRPr="0018115D">
              <w:rPr>
                <w:rFonts w:ascii="Times New Roman" w:eastAsia="Times New Roman" w:hAnsi="Times New Roman" w:cs="Times New Roman"/>
                <w:color w:val="000000"/>
                <w:sz w:val="24"/>
                <w:szCs w:val="24"/>
                <w:lang w:eastAsia="ru-RU"/>
              </w:rPr>
              <w:softHyphen/>
              <w:t>сят графический образ слова с его звуковым образом на основе знания новых правил чтения;</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учатся читать выразительно вслух небольшие тексты (объявления, сообщения, инсценируемые диалоги), содержа</w:t>
            </w:r>
            <w:r w:rsidRPr="0018115D">
              <w:rPr>
                <w:rFonts w:ascii="Times New Roman" w:eastAsia="Times New Roman" w:hAnsi="Times New Roman" w:cs="Times New Roman"/>
                <w:color w:val="000000"/>
                <w:sz w:val="24"/>
                <w:szCs w:val="24"/>
                <w:lang w:eastAsia="ru-RU"/>
              </w:rPr>
              <w:softHyphen/>
              <w:t>щие только изученный языковой материал;</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учатся читать с пониманием основного содержания аутен</w:t>
            </w:r>
            <w:r w:rsidRPr="0018115D">
              <w:rPr>
                <w:rFonts w:ascii="Times New Roman" w:eastAsia="Times New Roman" w:hAnsi="Times New Roman" w:cs="Times New Roman"/>
                <w:color w:val="000000"/>
                <w:sz w:val="24"/>
                <w:szCs w:val="24"/>
                <w:lang w:eastAsia="ru-RU"/>
              </w:rPr>
              <w:softHyphen/>
              <w:t>тичные тексты разных типов: личные письма, странички из дневника, письма-приглашения, стихи, отрывки из художе</w:t>
            </w:r>
            <w:r w:rsidRPr="0018115D">
              <w:rPr>
                <w:rFonts w:ascii="Times New Roman" w:eastAsia="Times New Roman" w:hAnsi="Times New Roman" w:cs="Times New Roman"/>
                <w:color w:val="000000"/>
                <w:sz w:val="24"/>
                <w:szCs w:val="24"/>
                <w:lang w:eastAsia="ru-RU"/>
              </w:rPr>
              <w:softHyphen/>
              <w:t>ственной прозы, короткие рассказы, сказки, газетные статьи, информационно-рекламные тексты (объявления, вывески, меню, программы радио- и телепередач, файлы на дисплее компьютера, факсы, странички из путеводителя, странички из календаря, рецепты, инструкции и т. д.).</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xml:space="preserve">В ходе </w:t>
            </w:r>
            <w:r w:rsidRPr="0018115D">
              <w:rPr>
                <w:rFonts w:ascii="Times New Roman" w:eastAsia="Times New Roman" w:hAnsi="Times New Roman" w:cs="Times New Roman"/>
                <w:i/>
                <w:iCs/>
                <w:color w:val="000000"/>
                <w:sz w:val="24"/>
                <w:szCs w:val="24"/>
                <w:lang w:eastAsia="ru-RU"/>
              </w:rPr>
              <w:t xml:space="preserve">ознакомительного чтения </w:t>
            </w:r>
            <w:r w:rsidRPr="0018115D">
              <w:rPr>
                <w:rFonts w:ascii="Times New Roman" w:eastAsia="Times New Roman" w:hAnsi="Times New Roman" w:cs="Times New Roman"/>
                <w:color w:val="000000"/>
                <w:sz w:val="24"/>
                <w:szCs w:val="24"/>
                <w:lang w:eastAsia="ru-RU"/>
              </w:rPr>
              <w:t>школьники учатся:</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8115D">
              <w:rPr>
                <w:rFonts w:ascii="Times New Roman" w:eastAsia="Times New Roman" w:hAnsi="Times New Roman" w:cs="Times New Roman"/>
                <w:color w:val="000000"/>
                <w:sz w:val="24"/>
                <w:szCs w:val="24"/>
                <w:lang w:eastAsia="ru-RU"/>
              </w:rPr>
              <w:t>• определять тему / основную мысль;</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выделять главные факты, опуская второстепенные;</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устанавливать логическую последовательность основных фактов текста;</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догадываться о значении отдельных слов (на основе сходства с родным языком, по словообразовательным элементам, по контексту);</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пользоваться сносками и лингвострановедческим справочни</w:t>
            </w:r>
            <w:r w:rsidRPr="0018115D">
              <w:rPr>
                <w:rFonts w:ascii="Times New Roman" w:eastAsia="Times New Roman" w:hAnsi="Times New Roman" w:cs="Times New Roman"/>
                <w:color w:val="000000"/>
                <w:sz w:val="24"/>
                <w:szCs w:val="24"/>
                <w:lang w:eastAsia="ru-RU"/>
              </w:rPr>
              <w:softHyphen/>
              <w:t>ком, словарем;</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xml:space="preserve">В ходе </w:t>
            </w:r>
            <w:r w:rsidRPr="0018115D">
              <w:rPr>
                <w:rFonts w:ascii="Times New Roman" w:eastAsia="Times New Roman" w:hAnsi="Times New Roman" w:cs="Times New Roman"/>
                <w:i/>
                <w:iCs/>
                <w:color w:val="000000"/>
                <w:sz w:val="24"/>
                <w:szCs w:val="24"/>
                <w:lang w:eastAsia="ru-RU"/>
              </w:rPr>
              <w:t xml:space="preserve">изучающего чтения </w:t>
            </w:r>
            <w:r w:rsidRPr="0018115D">
              <w:rPr>
                <w:rFonts w:ascii="Times New Roman" w:eastAsia="Times New Roman" w:hAnsi="Times New Roman" w:cs="Times New Roman"/>
                <w:color w:val="000000"/>
                <w:sz w:val="24"/>
                <w:szCs w:val="24"/>
                <w:lang w:eastAsia="ru-RU"/>
              </w:rPr>
              <w:t>школьники учатся:</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читать несложные аутентичные и адаптированные тексты разных типов, полно и точно понимая текст на основе его информационной переработки (смыслового и структурного анализа отдельных мест текста, выборочного перевода и т. д.);</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устанавливать причинно-следственную взаимосвязь фактов и событий текста;</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оценивать полученную из текста информацию, выражать свое мнение.</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xml:space="preserve">В ходе </w:t>
            </w:r>
            <w:r w:rsidRPr="0018115D">
              <w:rPr>
                <w:rFonts w:ascii="Times New Roman" w:eastAsia="Times New Roman" w:hAnsi="Times New Roman" w:cs="Times New Roman"/>
                <w:i/>
                <w:iCs/>
                <w:color w:val="000000"/>
                <w:sz w:val="24"/>
                <w:szCs w:val="24"/>
                <w:lang w:eastAsia="ru-RU"/>
              </w:rPr>
              <w:t xml:space="preserve">просмотрового / поискового чтения </w:t>
            </w:r>
            <w:r w:rsidRPr="0018115D">
              <w:rPr>
                <w:rFonts w:ascii="Times New Roman" w:eastAsia="Times New Roman" w:hAnsi="Times New Roman" w:cs="Times New Roman"/>
                <w:color w:val="000000"/>
                <w:sz w:val="24"/>
                <w:szCs w:val="24"/>
                <w:lang w:eastAsia="ru-RU"/>
              </w:rPr>
              <w:t>школьники учатся:</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выбирать необходимую / интересующую информацию, просмотрев один текст или несколько коротких текстов.</w:t>
            </w:r>
          </w:p>
        </w:tc>
      </w:tr>
    </w:tbl>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8115D">
        <w:rPr>
          <w:rFonts w:ascii="Times New Roman" w:eastAsia="Times New Roman" w:hAnsi="Times New Roman" w:cs="Times New Roman"/>
          <w:b/>
          <w:color w:val="000000"/>
          <w:sz w:val="24"/>
          <w:szCs w:val="24"/>
          <w:lang w:eastAsia="ru-RU"/>
        </w:rPr>
        <w:t>Грамматическая сторона речи</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Школьники учатся употреблять в речи:</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lastRenderedPageBreak/>
        <w:t>—  артикли: определенный и нулевой артикли с названиями планет, сторон света, океанов, мо</w:t>
      </w:r>
      <w:r w:rsidRPr="0018115D">
        <w:rPr>
          <w:rFonts w:ascii="Times New Roman" w:eastAsia="Times New Roman" w:hAnsi="Times New Roman" w:cs="Times New Roman"/>
          <w:color w:val="000000"/>
          <w:sz w:val="24"/>
          <w:szCs w:val="24"/>
          <w:lang w:eastAsia="ru-RU"/>
        </w:rPr>
        <w:softHyphen/>
        <w:t>рей, рек, каналов, горных цепей и вершин, госу</w:t>
      </w:r>
      <w:r w:rsidRPr="0018115D">
        <w:rPr>
          <w:rFonts w:ascii="Times New Roman" w:eastAsia="Times New Roman" w:hAnsi="Times New Roman" w:cs="Times New Roman"/>
          <w:color w:val="000000"/>
          <w:sz w:val="24"/>
          <w:szCs w:val="24"/>
          <w:lang w:eastAsia="ru-RU"/>
        </w:rPr>
        <w:softHyphen/>
        <w:t>дарств, городов, улиц и площадей; с названиями национальностей и языков; исторических досто</w:t>
      </w:r>
      <w:r w:rsidRPr="0018115D">
        <w:rPr>
          <w:rFonts w:ascii="Times New Roman" w:eastAsia="Times New Roman" w:hAnsi="Times New Roman" w:cs="Times New Roman"/>
          <w:color w:val="000000"/>
          <w:sz w:val="24"/>
          <w:szCs w:val="24"/>
          <w:lang w:eastAsia="ru-RU"/>
        </w:rPr>
        <w:softHyphen/>
        <w:t>примечательностей; с именами собственными;</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существительные в функции прилагатель</w:t>
      </w:r>
      <w:r w:rsidRPr="0018115D">
        <w:rPr>
          <w:rFonts w:ascii="Times New Roman" w:eastAsia="Times New Roman" w:hAnsi="Times New Roman" w:cs="Times New Roman"/>
          <w:color w:val="000000"/>
          <w:sz w:val="24"/>
          <w:szCs w:val="24"/>
          <w:lang w:eastAsia="ru-RU"/>
        </w:rPr>
        <w:softHyphen/>
        <w:t xml:space="preserve">ного (например, </w:t>
      </w:r>
      <w:r w:rsidRPr="0018115D">
        <w:rPr>
          <w:rFonts w:ascii="Times New Roman" w:eastAsia="Times New Roman" w:hAnsi="Times New Roman" w:cs="Times New Roman"/>
          <w:color w:val="000000"/>
          <w:sz w:val="24"/>
          <w:szCs w:val="24"/>
          <w:lang w:val="en-US" w:eastAsia="ru-RU"/>
        </w:rPr>
        <w:t>teenage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fashion</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art</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gallery</w:t>
      </w:r>
      <w:r w:rsidRPr="0018115D">
        <w:rPr>
          <w:rFonts w:ascii="Times New Roman" w:eastAsia="Times New Roman" w:hAnsi="Times New Roman" w:cs="Times New Roman"/>
          <w:color w:val="000000"/>
          <w:sz w:val="24"/>
          <w:szCs w:val="24"/>
          <w:lang w:eastAsia="ru-RU"/>
        </w:rPr>
        <w:t>);</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xml:space="preserve">—  глаголы в действительном залоге в </w:t>
      </w:r>
      <w:r w:rsidRPr="0018115D">
        <w:rPr>
          <w:rFonts w:ascii="Times New Roman" w:eastAsia="Times New Roman" w:hAnsi="Times New Roman" w:cs="Times New Roman"/>
          <w:color w:val="000000"/>
          <w:sz w:val="24"/>
          <w:szCs w:val="24"/>
          <w:lang w:val="en-US" w:eastAsia="ru-RU"/>
        </w:rPr>
        <w:t>Present</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Continuous</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Present</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Perfect</w:t>
      </w:r>
      <w:r w:rsidRPr="0018115D">
        <w:rPr>
          <w:rFonts w:ascii="Times New Roman" w:eastAsia="Times New Roman" w:hAnsi="Times New Roman" w:cs="Times New Roman"/>
          <w:color w:val="000000"/>
          <w:sz w:val="24"/>
          <w:szCs w:val="24"/>
          <w:lang w:eastAsia="ru-RU"/>
        </w:rPr>
        <w:t xml:space="preserve">; глаголы в пассивном залоге в </w:t>
      </w:r>
      <w:r w:rsidRPr="0018115D">
        <w:rPr>
          <w:rFonts w:ascii="Times New Roman" w:eastAsia="Times New Roman" w:hAnsi="Times New Roman" w:cs="Times New Roman"/>
          <w:color w:val="000000"/>
          <w:sz w:val="24"/>
          <w:szCs w:val="24"/>
          <w:lang w:val="en-US" w:eastAsia="ru-RU"/>
        </w:rPr>
        <w:t>Present</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Past</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Future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Simple</w:t>
      </w:r>
      <w:r w:rsidRPr="0018115D">
        <w:rPr>
          <w:rFonts w:ascii="Times New Roman" w:eastAsia="Times New Roman" w:hAnsi="Times New Roman" w:cs="Times New Roman"/>
          <w:color w:val="000000"/>
          <w:sz w:val="24"/>
          <w:szCs w:val="24"/>
          <w:lang w:eastAsia="ru-RU"/>
        </w:rPr>
        <w:t>; эквиваленты модальных глаголов (</w:t>
      </w:r>
      <w:r w:rsidRPr="0018115D">
        <w:rPr>
          <w:rFonts w:ascii="Times New Roman" w:eastAsia="Times New Roman" w:hAnsi="Times New Roman" w:cs="Times New Roman"/>
          <w:color w:val="000000"/>
          <w:sz w:val="24"/>
          <w:szCs w:val="24"/>
          <w:lang w:val="en-US" w:eastAsia="ru-RU"/>
        </w:rPr>
        <w:t>have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to</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should</w:t>
      </w:r>
      <w:r w:rsidRPr="0018115D">
        <w:rPr>
          <w:rFonts w:ascii="Times New Roman" w:eastAsia="Times New Roman" w:hAnsi="Times New Roman" w:cs="Times New Roman"/>
          <w:color w:val="000000"/>
          <w:sz w:val="24"/>
          <w:szCs w:val="24"/>
          <w:lang w:eastAsia="ru-RU"/>
        </w:rPr>
        <w:t xml:space="preserve">); некоторые фразовые глаголы (например, </w:t>
      </w:r>
      <w:r w:rsidRPr="0018115D">
        <w:rPr>
          <w:rFonts w:ascii="Times New Roman" w:eastAsia="Times New Roman" w:hAnsi="Times New Roman" w:cs="Times New Roman"/>
          <w:color w:val="000000"/>
          <w:sz w:val="24"/>
          <w:szCs w:val="24"/>
          <w:lang w:val="en-US" w:eastAsia="ru-RU"/>
        </w:rPr>
        <w:t>take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care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of</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look</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for</w:t>
      </w:r>
      <w:r w:rsidRPr="0018115D">
        <w:rPr>
          <w:rFonts w:ascii="Times New Roman" w:eastAsia="Times New Roman" w:hAnsi="Times New Roman" w:cs="Times New Roman"/>
          <w:color w:val="000000"/>
          <w:sz w:val="24"/>
          <w:szCs w:val="24"/>
          <w:lang w:eastAsia="ru-RU"/>
        </w:rPr>
        <w:t xml:space="preserve">); конструкцию </w:t>
      </w:r>
      <w:r w:rsidRPr="0018115D">
        <w:rPr>
          <w:rFonts w:ascii="Times New Roman" w:eastAsia="Times New Roman" w:hAnsi="Times New Roman" w:cs="Times New Roman"/>
          <w:color w:val="000000"/>
          <w:sz w:val="24"/>
          <w:szCs w:val="24"/>
          <w:lang w:val="en-US" w:eastAsia="ru-RU"/>
        </w:rPr>
        <w:t>to</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be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going</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to</w:t>
      </w:r>
      <w:r w:rsidRPr="0018115D">
        <w:rPr>
          <w:rFonts w:ascii="Times New Roman" w:eastAsia="Times New Roman" w:hAnsi="Times New Roman" w:cs="Times New Roman"/>
          <w:color w:val="000000"/>
          <w:sz w:val="24"/>
          <w:szCs w:val="24"/>
          <w:lang w:eastAsia="ru-RU"/>
        </w:rPr>
        <w:t xml:space="preserve"> для выражения будущего действия; конструкцию </w:t>
      </w:r>
      <w:r w:rsidRPr="0018115D">
        <w:rPr>
          <w:rFonts w:ascii="Times New Roman" w:eastAsia="Times New Roman" w:hAnsi="Times New Roman" w:cs="Times New Roman"/>
          <w:color w:val="000000"/>
          <w:sz w:val="24"/>
          <w:szCs w:val="24"/>
          <w:lang w:val="en-US" w:eastAsia="ru-RU"/>
        </w:rPr>
        <w:t>there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is</w:t>
      </w:r>
      <w:r w:rsidRPr="0018115D">
        <w:rPr>
          <w:rFonts w:ascii="Times New Roman" w:eastAsia="Times New Roman" w:hAnsi="Times New Roman" w:cs="Times New Roman"/>
          <w:color w:val="000000"/>
          <w:sz w:val="24"/>
          <w:szCs w:val="24"/>
          <w:lang w:eastAsia="ru-RU"/>
        </w:rPr>
        <w:t xml:space="preserve"> / </w:t>
      </w:r>
      <w:r w:rsidRPr="0018115D">
        <w:rPr>
          <w:rFonts w:ascii="Times New Roman" w:eastAsia="Times New Roman" w:hAnsi="Times New Roman" w:cs="Times New Roman"/>
          <w:color w:val="000000"/>
          <w:sz w:val="24"/>
          <w:szCs w:val="24"/>
          <w:lang w:val="en-US" w:eastAsia="ru-RU"/>
        </w:rPr>
        <w:t>there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are</w:t>
      </w:r>
      <w:r w:rsidRPr="0018115D">
        <w:rPr>
          <w:rFonts w:ascii="Times New Roman" w:eastAsia="Times New Roman" w:hAnsi="Times New Roman" w:cs="Times New Roman"/>
          <w:color w:val="000000"/>
          <w:sz w:val="24"/>
          <w:szCs w:val="24"/>
          <w:lang w:eastAsia="ru-RU"/>
        </w:rPr>
        <w:t xml:space="preserve"> в </w:t>
      </w:r>
      <w:r w:rsidRPr="0018115D">
        <w:rPr>
          <w:rFonts w:ascii="Times New Roman" w:eastAsia="Times New Roman" w:hAnsi="Times New Roman" w:cs="Times New Roman"/>
          <w:color w:val="000000"/>
          <w:sz w:val="24"/>
          <w:szCs w:val="24"/>
          <w:lang w:val="en-US" w:eastAsia="ru-RU"/>
        </w:rPr>
        <w:t>Past</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Simple</w:t>
      </w:r>
      <w:r w:rsidRPr="0018115D">
        <w:rPr>
          <w:rFonts w:ascii="Times New Roman" w:eastAsia="Times New Roman" w:hAnsi="Times New Roman" w:cs="Times New Roman"/>
          <w:color w:val="000000"/>
          <w:sz w:val="24"/>
          <w:szCs w:val="24"/>
          <w:lang w:eastAsia="ru-RU"/>
        </w:rPr>
        <w:t>;</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причастия</w:t>
      </w:r>
      <w:proofErr w:type="gramEnd"/>
      <w:r w:rsidRPr="0018115D">
        <w:rPr>
          <w:rFonts w:ascii="Times New Roman" w:eastAsia="Times New Roman" w:hAnsi="Times New Roman" w:cs="Times New Roman"/>
          <w:color w:val="000000"/>
          <w:sz w:val="24"/>
          <w:szCs w:val="24"/>
          <w:lang w:val="en-US" w:eastAsia="ru-RU"/>
        </w:rPr>
        <w:t xml:space="preserve"> I </w:t>
      </w:r>
      <w:r w:rsidRPr="0018115D">
        <w:rPr>
          <w:rFonts w:ascii="Times New Roman" w:eastAsia="Times New Roman" w:hAnsi="Times New Roman" w:cs="Times New Roman"/>
          <w:color w:val="000000"/>
          <w:sz w:val="24"/>
          <w:szCs w:val="24"/>
          <w:lang w:eastAsia="ru-RU"/>
        </w:rPr>
        <w:t>и</w:t>
      </w:r>
      <w:r w:rsidRPr="0018115D">
        <w:rPr>
          <w:rFonts w:ascii="Times New Roman" w:eastAsia="Times New Roman" w:hAnsi="Times New Roman" w:cs="Times New Roman"/>
          <w:color w:val="000000"/>
          <w:sz w:val="24"/>
          <w:szCs w:val="24"/>
          <w:lang w:val="en-US" w:eastAsia="ru-RU"/>
        </w:rPr>
        <w:t xml:space="preserve"> II </w:t>
      </w:r>
      <w:r w:rsidRPr="0018115D">
        <w:rPr>
          <w:rFonts w:ascii="Times New Roman" w:eastAsia="Times New Roman" w:hAnsi="Times New Roman" w:cs="Times New Roman"/>
          <w:color w:val="000000"/>
          <w:sz w:val="24"/>
          <w:szCs w:val="24"/>
          <w:lang w:eastAsia="ru-RU"/>
        </w:rPr>
        <w:t>для</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образования</w:t>
      </w:r>
      <w:r w:rsidRPr="0018115D">
        <w:rPr>
          <w:rFonts w:ascii="Times New Roman" w:eastAsia="Times New Roman" w:hAnsi="Times New Roman" w:cs="Times New Roman"/>
          <w:color w:val="000000"/>
          <w:sz w:val="24"/>
          <w:szCs w:val="24"/>
          <w:lang w:val="en-US" w:eastAsia="ru-RU"/>
        </w:rPr>
        <w:t xml:space="preserve"> Present Continuous Active </w:t>
      </w:r>
      <w:r w:rsidRPr="0018115D">
        <w:rPr>
          <w:rFonts w:ascii="Times New Roman" w:eastAsia="Times New Roman" w:hAnsi="Times New Roman" w:cs="Times New Roman"/>
          <w:color w:val="000000"/>
          <w:sz w:val="24"/>
          <w:szCs w:val="24"/>
          <w:lang w:eastAsia="ru-RU"/>
        </w:rPr>
        <w:t>и</w:t>
      </w:r>
      <w:r w:rsidRPr="0018115D">
        <w:rPr>
          <w:rFonts w:ascii="Times New Roman" w:eastAsia="Times New Roman" w:hAnsi="Times New Roman" w:cs="Times New Roman"/>
          <w:color w:val="000000"/>
          <w:sz w:val="24"/>
          <w:szCs w:val="24"/>
          <w:lang w:val="en-US" w:eastAsia="ru-RU"/>
        </w:rPr>
        <w:t xml:space="preserve"> Present Perfect Active, Present / Past / Future Simple Passive;</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местоимения: притяжательные местоиме</w:t>
      </w:r>
      <w:r w:rsidRPr="0018115D">
        <w:rPr>
          <w:rFonts w:ascii="Times New Roman" w:eastAsia="Times New Roman" w:hAnsi="Times New Roman" w:cs="Times New Roman"/>
          <w:color w:val="000000"/>
          <w:sz w:val="24"/>
          <w:szCs w:val="24"/>
          <w:lang w:eastAsia="ru-RU"/>
        </w:rPr>
        <w:softHyphen/>
        <w:t>ния в абсолютной форме (</w:t>
      </w:r>
      <w:r w:rsidRPr="0018115D">
        <w:rPr>
          <w:rFonts w:ascii="Times New Roman" w:eastAsia="Times New Roman" w:hAnsi="Times New Roman" w:cs="Times New Roman"/>
          <w:color w:val="000000"/>
          <w:sz w:val="24"/>
          <w:szCs w:val="24"/>
          <w:lang w:val="en-US" w:eastAsia="ru-RU"/>
        </w:rPr>
        <w:t>mine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yours</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hers</w:t>
      </w:r>
      <w:r w:rsidRPr="0018115D">
        <w:rPr>
          <w:rFonts w:ascii="Times New Roman" w:eastAsia="Times New Roman" w:hAnsi="Times New Roman" w:cs="Times New Roman"/>
          <w:color w:val="000000"/>
          <w:sz w:val="24"/>
          <w:szCs w:val="24"/>
          <w:lang w:eastAsia="ru-RU"/>
        </w:rPr>
        <w:t xml:space="preserve">, </w:t>
      </w:r>
      <w:proofErr w:type="spellStart"/>
      <w:r w:rsidRPr="0018115D">
        <w:rPr>
          <w:rFonts w:ascii="Times New Roman" w:eastAsia="Times New Roman" w:hAnsi="Times New Roman" w:cs="Times New Roman"/>
          <w:color w:val="000000"/>
          <w:sz w:val="24"/>
          <w:szCs w:val="24"/>
          <w:lang w:val="en-US" w:eastAsia="ru-RU"/>
        </w:rPr>
        <w:t>etc</w:t>
      </w:r>
      <w:proofErr w:type="spellEnd"/>
      <w:r w:rsidRPr="0018115D">
        <w:rPr>
          <w:rFonts w:ascii="Times New Roman" w:eastAsia="Times New Roman" w:hAnsi="Times New Roman" w:cs="Times New Roman"/>
          <w:color w:val="000000"/>
          <w:sz w:val="24"/>
          <w:szCs w:val="24"/>
          <w:lang w:eastAsia="ru-RU"/>
        </w:rPr>
        <w:t>), возвратные местоимения (</w:t>
      </w:r>
      <w:r w:rsidRPr="0018115D">
        <w:rPr>
          <w:rFonts w:ascii="Times New Roman" w:eastAsia="Times New Roman" w:hAnsi="Times New Roman" w:cs="Times New Roman"/>
          <w:color w:val="000000"/>
          <w:sz w:val="24"/>
          <w:szCs w:val="24"/>
          <w:lang w:val="en-US" w:eastAsia="ru-RU"/>
        </w:rPr>
        <w:t>myself</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yourself</w:t>
      </w:r>
      <w:r w:rsidRPr="0018115D">
        <w:rPr>
          <w:rFonts w:ascii="Times New Roman" w:eastAsia="Times New Roman" w:hAnsi="Times New Roman" w:cs="Times New Roman"/>
          <w:color w:val="000000"/>
          <w:sz w:val="24"/>
          <w:szCs w:val="24"/>
          <w:lang w:eastAsia="ru-RU"/>
        </w:rPr>
        <w:t xml:space="preserve">, </w:t>
      </w:r>
      <w:proofErr w:type="spellStart"/>
      <w:r w:rsidRPr="0018115D">
        <w:rPr>
          <w:rFonts w:ascii="Times New Roman" w:eastAsia="Times New Roman" w:hAnsi="Times New Roman" w:cs="Times New Roman"/>
          <w:color w:val="000000"/>
          <w:sz w:val="24"/>
          <w:szCs w:val="24"/>
          <w:lang w:val="en-US" w:eastAsia="ru-RU"/>
        </w:rPr>
        <w:t>etc</w:t>
      </w:r>
      <w:proofErr w:type="spellEnd"/>
      <w:r w:rsidRPr="0018115D">
        <w:rPr>
          <w:rFonts w:ascii="Times New Roman" w:eastAsia="Times New Roman" w:hAnsi="Times New Roman" w:cs="Times New Roman"/>
          <w:color w:val="000000"/>
          <w:sz w:val="24"/>
          <w:szCs w:val="24"/>
          <w:lang w:eastAsia="ru-RU"/>
        </w:rPr>
        <w:t xml:space="preserve">), местоимения </w:t>
      </w:r>
      <w:r w:rsidRPr="0018115D">
        <w:rPr>
          <w:rFonts w:ascii="Times New Roman" w:eastAsia="Times New Roman" w:hAnsi="Times New Roman" w:cs="Times New Roman"/>
          <w:color w:val="000000"/>
          <w:sz w:val="24"/>
          <w:szCs w:val="24"/>
          <w:lang w:val="en-US" w:eastAsia="ru-RU"/>
        </w:rPr>
        <w:t>one</w:t>
      </w:r>
      <w:r w:rsidRPr="0018115D">
        <w:rPr>
          <w:rFonts w:ascii="Times New Roman" w:eastAsia="Times New Roman" w:hAnsi="Times New Roman" w:cs="Times New Roman"/>
          <w:color w:val="000000"/>
          <w:sz w:val="24"/>
          <w:szCs w:val="24"/>
          <w:lang w:eastAsia="ru-RU"/>
        </w:rPr>
        <w:t xml:space="preserve"> / </w:t>
      </w:r>
      <w:r w:rsidRPr="0018115D">
        <w:rPr>
          <w:rFonts w:ascii="Times New Roman" w:eastAsia="Times New Roman" w:hAnsi="Times New Roman" w:cs="Times New Roman"/>
          <w:color w:val="000000"/>
          <w:sz w:val="24"/>
          <w:szCs w:val="24"/>
          <w:lang w:val="en-US" w:eastAsia="ru-RU"/>
        </w:rPr>
        <w:t>ones</w:t>
      </w:r>
      <w:r w:rsidRPr="0018115D">
        <w:rPr>
          <w:rFonts w:ascii="Times New Roman" w:eastAsia="Times New Roman" w:hAnsi="Times New Roman" w:cs="Times New Roman"/>
          <w:color w:val="000000"/>
          <w:sz w:val="24"/>
          <w:szCs w:val="24"/>
          <w:lang w:eastAsia="ru-RU"/>
        </w:rPr>
        <w:t xml:space="preserve"> для замены ранее упомя</w:t>
      </w:r>
      <w:r w:rsidRPr="0018115D">
        <w:rPr>
          <w:rFonts w:ascii="Times New Roman" w:eastAsia="Times New Roman" w:hAnsi="Times New Roman" w:cs="Times New Roman"/>
          <w:color w:val="000000"/>
          <w:sz w:val="24"/>
          <w:szCs w:val="24"/>
          <w:lang w:eastAsia="ru-RU"/>
        </w:rPr>
        <w:softHyphen/>
        <w:t>нутого существительного;</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наречия, образованные с помощью суф</w:t>
      </w:r>
      <w:r w:rsidRPr="0018115D">
        <w:rPr>
          <w:rFonts w:ascii="Times New Roman" w:eastAsia="Times New Roman" w:hAnsi="Times New Roman" w:cs="Times New Roman"/>
          <w:color w:val="000000"/>
          <w:sz w:val="24"/>
          <w:szCs w:val="24"/>
          <w:lang w:eastAsia="ru-RU"/>
        </w:rPr>
        <w:softHyphen/>
        <w:t>фикса -1у; наречия, совпадающие по форме с при</w:t>
      </w:r>
      <w:r w:rsidRPr="0018115D">
        <w:rPr>
          <w:rFonts w:ascii="Times New Roman" w:eastAsia="Times New Roman" w:hAnsi="Times New Roman" w:cs="Times New Roman"/>
          <w:color w:val="000000"/>
          <w:sz w:val="24"/>
          <w:szCs w:val="24"/>
          <w:lang w:eastAsia="ru-RU"/>
        </w:rPr>
        <w:softHyphen/>
        <w:t>лагательными (</w:t>
      </w:r>
      <w:r w:rsidRPr="0018115D">
        <w:rPr>
          <w:rFonts w:ascii="Times New Roman" w:eastAsia="Times New Roman" w:hAnsi="Times New Roman" w:cs="Times New Roman"/>
          <w:color w:val="000000"/>
          <w:sz w:val="24"/>
          <w:szCs w:val="24"/>
          <w:lang w:val="en-US" w:eastAsia="ru-RU"/>
        </w:rPr>
        <w:t>fast</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long</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high</w:t>
      </w:r>
      <w:r w:rsidRPr="0018115D">
        <w:rPr>
          <w:rFonts w:ascii="Times New Roman" w:eastAsia="Times New Roman" w:hAnsi="Times New Roman" w:cs="Times New Roman"/>
          <w:color w:val="000000"/>
          <w:sz w:val="24"/>
          <w:szCs w:val="24"/>
          <w:lang w:eastAsia="ru-RU"/>
        </w:rPr>
        <w:t xml:space="preserve">); наречия </w:t>
      </w:r>
      <w:r w:rsidRPr="0018115D">
        <w:rPr>
          <w:rFonts w:ascii="Times New Roman" w:eastAsia="Times New Roman" w:hAnsi="Times New Roman" w:cs="Times New Roman"/>
          <w:color w:val="000000"/>
          <w:sz w:val="24"/>
          <w:szCs w:val="24"/>
          <w:lang w:val="en-US" w:eastAsia="ru-RU"/>
        </w:rPr>
        <w:t>hard</w:t>
      </w:r>
      <w:r w:rsidRPr="0018115D">
        <w:rPr>
          <w:rFonts w:ascii="Times New Roman" w:eastAsia="Times New Roman" w:hAnsi="Times New Roman" w:cs="Times New Roman"/>
          <w:color w:val="000000"/>
          <w:sz w:val="24"/>
          <w:szCs w:val="24"/>
          <w:lang w:eastAsia="ru-RU"/>
        </w:rPr>
        <w:t xml:space="preserve"> / </w:t>
      </w:r>
      <w:r w:rsidRPr="0018115D">
        <w:rPr>
          <w:rFonts w:ascii="Times New Roman" w:eastAsia="Times New Roman" w:hAnsi="Times New Roman" w:cs="Times New Roman"/>
          <w:color w:val="000000"/>
          <w:sz w:val="24"/>
          <w:szCs w:val="24"/>
          <w:lang w:val="en-US" w:eastAsia="ru-RU"/>
        </w:rPr>
        <w:t>hardly</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late</w:t>
      </w:r>
      <w:r w:rsidRPr="0018115D">
        <w:rPr>
          <w:rFonts w:ascii="Times New Roman" w:eastAsia="Times New Roman" w:hAnsi="Times New Roman" w:cs="Times New Roman"/>
          <w:color w:val="000000"/>
          <w:sz w:val="24"/>
          <w:szCs w:val="24"/>
          <w:lang w:eastAsia="ru-RU"/>
        </w:rPr>
        <w:t xml:space="preserve"> / </w:t>
      </w:r>
      <w:r w:rsidRPr="0018115D">
        <w:rPr>
          <w:rFonts w:ascii="Times New Roman" w:eastAsia="Times New Roman" w:hAnsi="Times New Roman" w:cs="Times New Roman"/>
          <w:color w:val="000000"/>
          <w:sz w:val="24"/>
          <w:szCs w:val="24"/>
          <w:lang w:val="en-US" w:eastAsia="ru-RU"/>
        </w:rPr>
        <w:t>lately</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high</w:t>
      </w:r>
      <w:r w:rsidRPr="0018115D">
        <w:rPr>
          <w:rFonts w:ascii="Times New Roman" w:eastAsia="Times New Roman" w:hAnsi="Times New Roman" w:cs="Times New Roman"/>
          <w:color w:val="000000"/>
          <w:sz w:val="24"/>
          <w:szCs w:val="24"/>
          <w:lang w:eastAsia="ru-RU"/>
        </w:rPr>
        <w:t xml:space="preserve"> / </w:t>
      </w:r>
      <w:r w:rsidRPr="0018115D">
        <w:rPr>
          <w:rFonts w:ascii="Times New Roman" w:eastAsia="Times New Roman" w:hAnsi="Times New Roman" w:cs="Times New Roman"/>
          <w:color w:val="000000"/>
          <w:sz w:val="24"/>
          <w:szCs w:val="24"/>
          <w:lang w:val="en-US" w:eastAsia="ru-RU"/>
        </w:rPr>
        <w:t>highly</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near</w:t>
      </w:r>
      <w:r w:rsidRPr="0018115D">
        <w:rPr>
          <w:rFonts w:ascii="Times New Roman" w:eastAsia="Times New Roman" w:hAnsi="Times New Roman" w:cs="Times New Roman"/>
          <w:color w:val="000000"/>
          <w:sz w:val="24"/>
          <w:szCs w:val="24"/>
          <w:lang w:eastAsia="ru-RU"/>
        </w:rPr>
        <w:t xml:space="preserve"> / </w:t>
      </w:r>
      <w:r w:rsidRPr="0018115D">
        <w:rPr>
          <w:rFonts w:ascii="Times New Roman" w:eastAsia="Times New Roman" w:hAnsi="Times New Roman" w:cs="Times New Roman"/>
          <w:color w:val="000000"/>
          <w:sz w:val="24"/>
          <w:szCs w:val="24"/>
          <w:lang w:val="en-US" w:eastAsia="ru-RU"/>
        </w:rPr>
        <w:t>nearly</w:t>
      </w:r>
      <w:r w:rsidRPr="0018115D">
        <w:rPr>
          <w:rFonts w:ascii="Times New Roman" w:eastAsia="Times New Roman" w:hAnsi="Times New Roman" w:cs="Times New Roman"/>
          <w:color w:val="000000"/>
          <w:sz w:val="24"/>
          <w:szCs w:val="24"/>
          <w:lang w:eastAsia="ru-RU"/>
        </w:rPr>
        <w:t>; степе</w:t>
      </w:r>
      <w:r w:rsidRPr="0018115D">
        <w:rPr>
          <w:rFonts w:ascii="Times New Roman" w:eastAsia="Times New Roman" w:hAnsi="Times New Roman" w:cs="Times New Roman"/>
          <w:color w:val="000000"/>
          <w:sz w:val="24"/>
          <w:szCs w:val="24"/>
          <w:lang w:eastAsia="ru-RU"/>
        </w:rPr>
        <w:softHyphen/>
        <w:t>ни сравнения наречий, включая исключения; ме</w:t>
      </w:r>
      <w:r w:rsidRPr="0018115D">
        <w:rPr>
          <w:rFonts w:ascii="Times New Roman" w:eastAsia="Times New Roman" w:hAnsi="Times New Roman" w:cs="Times New Roman"/>
          <w:color w:val="000000"/>
          <w:sz w:val="24"/>
          <w:szCs w:val="24"/>
          <w:lang w:eastAsia="ru-RU"/>
        </w:rPr>
        <w:softHyphen/>
        <w:t>сто наречия в предложении;</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числительные: большие количественные числительные (100-100,000,000), даты;</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союзы</w:t>
      </w:r>
      <w:proofErr w:type="gramEnd"/>
      <w:r w:rsidRPr="0018115D">
        <w:rPr>
          <w:rFonts w:ascii="Times New Roman" w:eastAsia="Times New Roman" w:hAnsi="Times New Roman" w:cs="Times New Roman"/>
          <w:color w:val="000000"/>
          <w:sz w:val="24"/>
          <w:szCs w:val="24"/>
          <w:lang w:val="en-US" w:eastAsia="ru-RU"/>
        </w:rPr>
        <w:t xml:space="preserve">: or, if, that, because, since, unless, than, so; </w:t>
      </w:r>
      <w:r w:rsidRPr="0018115D">
        <w:rPr>
          <w:rFonts w:ascii="Times New Roman" w:eastAsia="Times New Roman" w:hAnsi="Times New Roman" w:cs="Times New Roman"/>
          <w:color w:val="000000"/>
          <w:sz w:val="24"/>
          <w:szCs w:val="24"/>
          <w:lang w:eastAsia="ru-RU"/>
        </w:rPr>
        <w:t>союзные</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слова</w:t>
      </w:r>
      <w:r w:rsidRPr="0018115D">
        <w:rPr>
          <w:rFonts w:ascii="Times New Roman" w:eastAsia="Times New Roman" w:hAnsi="Times New Roman" w:cs="Times New Roman"/>
          <w:color w:val="000000"/>
          <w:sz w:val="24"/>
          <w:szCs w:val="24"/>
          <w:lang w:val="en-US" w:eastAsia="ru-RU"/>
        </w:rPr>
        <w:t>: who, which, that, whose, what, where, how, why;</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xml:space="preserve">—  междометия: </w:t>
      </w:r>
      <w:r w:rsidRPr="0018115D">
        <w:rPr>
          <w:rFonts w:ascii="Times New Roman" w:eastAsia="Times New Roman" w:hAnsi="Times New Roman" w:cs="Times New Roman"/>
          <w:color w:val="000000"/>
          <w:sz w:val="24"/>
          <w:szCs w:val="24"/>
          <w:lang w:val="en-US" w:eastAsia="ru-RU"/>
        </w:rPr>
        <w:t>Oh</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Well</w:t>
      </w:r>
      <w:r w:rsidRPr="0018115D">
        <w:rPr>
          <w:rFonts w:ascii="Times New Roman" w:eastAsia="Times New Roman" w:hAnsi="Times New Roman" w:cs="Times New Roman"/>
          <w:color w:val="000000"/>
          <w:sz w:val="24"/>
          <w:szCs w:val="24"/>
          <w:lang w:eastAsia="ru-RU"/>
        </w:rPr>
        <w:t>!</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xml:space="preserve">—  предлоги места, времени, направления; предлоги, употребляемые в </w:t>
      </w:r>
      <w:r w:rsidRPr="0018115D">
        <w:rPr>
          <w:rFonts w:ascii="Times New Roman" w:eastAsia="Times New Roman" w:hAnsi="Times New Roman" w:cs="Times New Roman"/>
          <w:color w:val="000000"/>
          <w:sz w:val="24"/>
          <w:szCs w:val="24"/>
          <w:lang w:val="en-US" w:eastAsia="ru-RU"/>
        </w:rPr>
        <w:t>Passive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Voice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by</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with</w:t>
      </w:r>
      <w:r w:rsidRPr="0018115D">
        <w:rPr>
          <w:rFonts w:ascii="Times New Roman" w:eastAsia="Times New Roman" w:hAnsi="Times New Roman" w:cs="Times New Roman"/>
          <w:color w:val="000000"/>
          <w:sz w:val="24"/>
          <w:szCs w:val="24"/>
          <w:lang w:eastAsia="ru-RU"/>
        </w:rPr>
        <w:t>);</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18115D">
        <w:rPr>
          <w:rFonts w:ascii="Times New Roman" w:eastAsia="Times New Roman" w:hAnsi="Times New Roman" w:cs="Times New Roman"/>
          <w:color w:val="000000"/>
          <w:sz w:val="24"/>
          <w:szCs w:val="24"/>
          <w:lang w:eastAsia="ru-RU"/>
        </w:rPr>
        <w:t xml:space="preserve">—  простые распространенные предложения с несколькими обстоятельствами, следующими в определенном  порядке:  </w:t>
      </w:r>
      <w:r w:rsidRPr="0018115D">
        <w:rPr>
          <w:rFonts w:ascii="Times New Roman" w:eastAsia="Times New Roman" w:hAnsi="Times New Roman" w:cs="Times New Roman"/>
          <w:color w:val="000000"/>
          <w:sz w:val="24"/>
          <w:szCs w:val="24"/>
          <w:lang w:val="en-US" w:eastAsia="ru-RU"/>
        </w:rPr>
        <w:t>She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met</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the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boys</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in</w:t>
      </w:r>
      <w:r w:rsidRPr="0018115D">
        <w:rPr>
          <w:rFonts w:ascii="Times New Roman" w:eastAsia="Times New Roman" w:hAnsi="Times New Roman" w:cs="Times New Roman"/>
          <w:color w:val="000000"/>
          <w:sz w:val="24"/>
          <w:szCs w:val="24"/>
          <w:lang w:eastAsia="ru-RU"/>
        </w:rPr>
        <w:t xml:space="preserve"> </w:t>
      </w:r>
      <w:smartTag w:uri="urn:schemas-microsoft-com:office:smarttags" w:element="place">
        <w:smartTag w:uri="urn:schemas-microsoft-com:office:smarttags" w:element="City">
          <w:r w:rsidRPr="0018115D">
            <w:rPr>
              <w:rFonts w:ascii="Times New Roman" w:eastAsia="Times New Roman" w:hAnsi="Times New Roman" w:cs="Times New Roman"/>
              <w:color w:val="000000"/>
              <w:sz w:val="24"/>
              <w:szCs w:val="24"/>
              <w:lang w:val="en-US" w:eastAsia="ru-RU"/>
            </w:rPr>
            <w:t>London</w:t>
          </w:r>
        </w:smartTag>
      </w:smartTag>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last</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year</w:t>
      </w:r>
      <w:r w:rsidRPr="0018115D">
        <w:rPr>
          <w:rFonts w:ascii="Times New Roman" w:eastAsia="Times New Roman" w:hAnsi="Times New Roman" w:cs="Times New Roman"/>
          <w:color w:val="000000"/>
          <w:sz w:val="24"/>
          <w:szCs w:val="24"/>
          <w:lang w:eastAsia="ru-RU"/>
        </w:rPr>
        <w:t>.</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специальные</w:t>
      </w:r>
      <w:proofErr w:type="gramEnd"/>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вопросы</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с</w:t>
      </w:r>
      <w:r w:rsidRPr="0018115D">
        <w:rPr>
          <w:rFonts w:ascii="Times New Roman" w:eastAsia="Times New Roman" w:hAnsi="Times New Roman" w:cs="Times New Roman"/>
          <w:color w:val="000000"/>
          <w:sz w:val="24"/>
          <w:szCs w:val="24"/>
          <w:lang w:val="en-US" w:eastAsia="ru-RU"/>
        </w:rPr>
        <w:t xml:space="preserve"> How (How long / far / high / many / much / old / ...?): How safe is travelling by boat this time of the year?</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r w:rsidRPr="0018115D">
        <w:rPr>
          <w:rFonts w:ascii="Times New Roman" w:eastAsia="Times New Roman" w:hAnsi="Times New Roman" w:cs="Times New Roman"/>
          <w:color w:val="000000"/>
          <w:sz w:val="24"/>
          <w:szCs w:val="24"/>
          <w:lang w:val="en-US" w:eastAsia="ru-RU"/>
        </w:rPr>
        <w:t xml:space="preserve">—   </w:t>
      </w:r>
      <w:proofErr w:type="gramStart"/>
      <w:r w:rsidRPr="0018115D">
        <w:rPr>
          <w:rFonts w:ascii="Times New Roman" w:eastAsia="Times New Roman" w:hAnsi="Times New Roman" w:cs="Times New Roman"/>
          <w:color w:val="000000"/>
          <w:sz w:val="24"/>
          <w:szCs w:val="24"/>
          <w:lang w:eastAsia="ru-RU"/>
        </w:rPr>
        <w:t>альтернативные</w:t>
      </w:r>
      <w:proofErr w:type="gramEnd"/>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вопросы</w:t>
      </w:r>
      <w:r w:rsidRPr="0018115D">
        <w:rPr>
          <w:rFonts w:ascii="Times New Roman" w:eastAsia="Times New Roman" w:hAnsi="Times New Roman" w:cs="Times New Roman"/>
          <w:color w:val="000000"/>
          <w:sz w:val="24"/>
          <w:szCs w:val="24"/>
          <w:lang w:val="en-US" w:eastAsia="ru-RU"/>
        </w:rPr>
        <w:t>: Do you go to school by bus or by underground?</w:t>
      </w:r>
    </w:p>
    <w:p w:rsidR="0018115D" w:rsidRPr="0018115D" w:rsidRDefault="0018115D" w:rsidP="00AC3716">
      <w:pPr>
        <w:shd w:val="clear" w:color="auto" w:fill="FFFFFF"/>
        <w:autoSpaceDE w:val="0"/>
        <w:autoSpaceDN w:val="0"/>
        <w:adjustRightInd w:val="0"/>
        <w:spacing w:after="0" w:line="240" w:lineRule="auto"/>
        <w:ind w:left="708"/>
        <w:jc w:val="both"/>
        <w:rPr>
          <w:rFonts w:ascii="Times New Roman" w:eastAsia="Times New Roman" w:hAnsi="Times New Roman" w:cs="Times New Roman"/>
          <w:sz w:val="24"/>
          <w:szCs w:val="24"/>
          <w:lang w:val="en-US" w:eastAsia="ru-RU"/>
        </w:rPr>
      </w:pPr>
      <w:proofErr w:type="gramStart"/>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разделительные</w:t>
      </w:r>
      <w:proofErr w:type="gramEnd"/>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вопросы</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с</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глаголами</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в</w:t>
      </w:r>
      <w:r w:rsidRPr="0018115D">
        <w:rPr>
          <w:rFonts w:ascii="Times New Roman" w:eastAsia="Times New Roman" w:hAnsi="Times New Roman" w:cs="Times New Roman"/>
          <w:color w:val="000000"/>
          <w:sz w:val="24"/>
          <w:szCs w:val="24"/>
          <w:lang w:val="en-US" w:eastAsia="ru-RU"/>
        </w:rPr>
        <w:t xml:space="preserve"> Present, Past, Future Simple; Present Perfect; Present Continuous: She was nervous at the lesson, wasn't she?</w:t>
      </w:r>
      <w:r w:rsidRPr="0018115D">
        <w:rPr>
          <w:rFonts w:ascii="Arial" w:eastAsia="Times New Roman" w:hAnsi="Times New Roman" w:cs="Arial"/>
          <w:color w:val="000000"/>
          <w:sz w:val="24"/>
          <w:szCs w:val="24"/>
          <w:lang w:val="en-US" w:eastAsia="ru-RU"/>
        </w:rPr>
        <w:t xml:space="preserve">                                   </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r w:rsidRPr="0018115D">
        <w:rPr>
          <w:rFonts w:ascii="Times New Roman" w:eastAsia="Times New Roman" w:hAnsi="Times New Roman" w:cs="Times New Roman"/>
          <w:color w:val="000000"/>
          <w:sz w:val="24"/>
          <w:szCs w:val="24"/>
          <w:lang w:val="en-US" w:eastAsia="ru-RU"/>
        </w:rPr>
        <w:t xml:space="preserve">They have never been to the </w:t>
      </w:r>
      <w:smartTag w:uri="urn:schemas-microsoft-com:office:smarttags" w:element="place">
        <w:smartTag w:uri="urn:schemas-microsoft-com:office:smarttags" w:element="country-region">
          <w:r w:rsidRPr="0018115D">
            <w:rPr>
              <w:rFonts w:ascii="Times New Roman" w:eastAsia="Times New Roman" w:hAnsi="Times New Roman" w:cs="Times New Roman"/>
              <w:color w:val="000000"/>
              <w:sz w:val="24"/>
              <w:szCs w:val="24"/>
              <w:lang w:val="en-US" w:eastAsia="ru-RU"/>
            </w:rPr>
            <w:t>USA</w:t>
          </w:r>
        </w:smartTag>
      </w:smartTag>
      <w:r w:rsidRPr="0018115D">
        <w:rPr>
          <w:rFonts w:ascii="Times New Roman" w:eastAsia="Times New Roman" w:hAnsi="Times New Roman" w:cs="Times New Roman"/>
          <w:color w:val="000000"/>
          <w:sz w:val="24"/>
          <w:szCs w:val="24"/>
          <w:lang w:val="en-US" w:eastAsia="ru-RU"/>
        </w:rPr>
        <w:t>, have they?</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r w:rsidRPr="0018115D">
        <w:rPr>
          <w:rFonts w:ascii="Times New Roman" w:eastAsia="Times New Roman" w:hAnsi="Times New Roman" w:cs="Times New Roman"/>
          <w:color w:val="000000"/>
          <w:sz w:val="24"/>
          <w:szCs w:val="24"/>
          <w:lang w:eastAsia="ru-RU"/>
        </w:rPr>
        <w:t>—  восклицательные предложения для выра</w:t>
      </w:r>
      <w:r w:rsidRPr="0018115D">
        <w:rPr>
          <w:rFonts w:ascii="Times New Roman" w:eastAsia="Times New Roman" w:hAnsi="Times New Roman" w:cs="Times New Roman"/>
          <w:color w:val="000000"/>
          <w:sz w:val="24"/>
          <w:szCs w:val="24"/>
          <w:lang w:eastAsia="ru-RU"/>
        </w:rPr>
        <w:softHyphen/>
        <w:t xml:space="preserve">жения эмоций: </w:t>
      </w:r>
      <w:r w:rsidRPr="0018115D">
        <w:rPr>
          <w:rFonts w:ascii="Times New Roman" w:eastAsia="Times New Roman" w:hAnsi="Times New Roman" w:cs="Times New Roman"/>
          <w:color w:val="000000"/>
          <w:sz w:val="24"/>
          <w:szCs w:val="24"/>
          <w:lang w:val="en-US" w:eastAsia="ru-RU"/>
        </w:rPr>
        <w:t>What</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a</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nice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girl</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How wonderful!</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некоторые</w:t>
      </w:r>
      <w:proofErr w:type="gramEnd"/>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формы</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безличных</w:t>
      </w:r>
      <w:r w:rsidRPr="0018115D">
        <w:rPr>
          <w:rFonts w:ascii="Times New Roman" w:eastAsia="Times New Roman" w:hAnsi="Times New Roman" w:cs="Times New Roman"/>
          <w:color w:val="000000"/>
          <w:sz w:val="24"/>
          <w:szCs w:val="24"/>
          <w:lang w:val="en-US" w:eastAsia="ru-RU"/>
        </w:rPr>
        <w:t xml:space="preserve"> </w:t>
      </w:r>
      <w:proofErr w:type="spellStart"/>
      <w:r w:rsidRPr="0018115D">
        <w:rPr>
          <w:rFonts w:ascii="Times New Roman" w:eastAsia="Times New Roman" w:hAnsi="Times New Roman" w:cs="Times New Roman"/>
          <w:color w:val="000000"/>
          <w:sz w:val="24"/>
          <w:szCs w:val="24"/>
          <w:lang w:eastAsia="ru-RU"/>
        </w:rPr>
        <w:t>предложе</w:t>
      </w:r>
      <w:proofErr w:type="spellEnd"/>
      <w:r w:rsidRPr="0018115D">
        <w:rPr>
          <w:rFonts w:ascii="Times New Roman" w:eastAsia="Times New Roman" w:hAnsi="Times New Roman" w:cs="Times New Roman"/>
          <w:color w:val="000000"/>
          <w:sz w:val="24"/>
          <w:szCs w:val="24"/>
          <w:lang w:val="en-US" w:eastAsia="ru-RU"/>
        </w:rPr>
        <w:softHyphen/>
      </w:r>
      <w:proofErr w:type="spellStart"/>
      <w:r w:rsidRPr="0018115D">
        <w:rPr>
          <w:rFonts w:ascii="Times New Roman" w:eastAsia="Times New Roman" w:hAnsi="Times New Roman" w:cs="Times New Roman"/>
          <w:color w:val="000000"/>
          <w:sz w:val="24"/>
          <w:szCs w:val="24"/>
          <w:lang w:eastAsia="ru-RU"/>
        </w:rPr>
        <w:t>ний</w:t>
      </w:r>
      <w:proofErr w:type="spellEnd"/>
      <w:r w:rsidRPr="0018115D">
        <w:rPr>
          <w:rFonts w:ascii="Times New Roman" w:eastAsia="Times New Roman" w:hAnsi="Times New Roman" w:cs="Times New Roman"/>
          <w:color w:val="000000"/>
          <w:sz w:val="24"/>
          <w:szCs w:val="24"/>
          <w:lang w:val="en-US" w:eastAsia="ru-RU"/>
        </w:rPr>
        <w:t>: It usually takes me half an hour to get to school. The film is worth seeing.</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сложноподчиненные</w:t>
      </w:r>
      <w:proofErr w:type="gramEnd"/>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предложения</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с</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при</w:t>
      </w:r>
      <w:r w:rsidRPr="0018115D">
        <w:rPr>
          <w:rFonts w:ascii="Times New Roman" w:eastAsia="Times New Roman" w:hAnsi="Times New Roman" w:cs="Times New Roman"/>
          <w:color w:val="000000"/>
          <w:sz w:val="24"/>
          <w:szCs w:val="24"/>
          <w:lang w:val="en-US" w:eastAsia="ru-RU"/>
        </w:rPr>
        <w:softHyphen/>
      </w:r>
      <w:r w:rsidRPr="0018115D">
        <w:rPr>
          <w:rFonts w:ascii="Times New Roman" w:eastAsia="Times New Roman" w:hAnsi="Times New Roman" w:cs="Times New Roman"/>
          <w:color w:val="000000"/>
          <w:sz w:val="24"/>
          <w:szCs w:val="24"/>
          <w:lang w:eastAsia="ru-RU"/>
        </w:rPr>
        <w:t>даточными</w:t>
      </w:r>
      <w:r w:rsidRPr="0018115D">
        <w:rPr>
          <w:rFonts w:ascii="Times New Roman" w:eastAsia="Times New Roman" w:hAnsi="Times New Roman" w:cs="Times New Roman"/>
          <w:color w:val="000000"/>
          <w:sz w:val="24"/>
          <w:szCs w:val="24"/>
          <w:lang w:val="en-US" w:eastAsia="ru-RU"/>
        </w:rPr>
        <w:t>:</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определительными</w:t>
      </w:r>
      <w:proofErr w:type="gramEnd"/>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с</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союзными</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словами</w:t>
      </w:r>
      <w:r w:rsidRPr="0018115D">
        <w:rPr>
          <w:rFonts w:ascii="Times New Roman" w:eastAsia="Times New Roman" w:hAnsi="Times New Roman" w:cs="Times New Roman"/>
          <w:color w:val="000000"/>
          <w:sz w:val="24"/>
          <w:szCs w:val="24"/>
          <w:lang w:val="en-US" w:eastAsia="ru-RU"/>
        </w:rPr>
        <w:t xml:space="preserve"> who / that / which: Have you seen the boy </w:t>
      </w:r>
      <w:r w:rsidRPr="0018115D">
        <w:rPr>
          <w:rFonts w:ascii="Times New Roman" w:eastAsia="Times New Roman" w:hAnsi="Times New Roman" w:cs="Times New Roman"/>
          <w:i/>
          <w:iCs/>
          <w:color w:val="000000"/>
          <w:sz w:val="24"/>
          <w:szCs w:val="24"/>
          <w:lang w:val="en-US" w:eastAsia="ru-RU"/>
        </w:rPr>
        <w:t xml:space="preserve">who I that </w:t>
      </w:r>
      <w:r w:rsidRPr="0018115D">
        <w:rPr>
          <w:rFonts w:ascii="Times New Roman" w:eastAsia="Times New Roman" w:hAnsi="Times New Roman" w:cs="Times New Roman"/>
          <w:color w:val="000000"/>
          <w:sz w:val="24"/>
          <w:szCs w:val="24"/>
          <w:lang w:val="en-US" w:eastAsia="ru-RU"/>
        </w:rPr>
        <w:t xml:space="preserve">won the competition? This is the computer </w:t>
      </w:r>
      <w:r w:rsidRPr="0018115D">
        <w:rPr>
          <w:rFonts w:ascii="Times New Roman" w:eastAsia="Times New Roman" w:hAnsi="Times New Roman" w:cs="Times New Roman"/>
          <w:i/>
          <w:iCs/>
          <w:color w:val="000000"/>
          <w:sz w:val="24"/>
          <w:szCs w:val="24"/>
          <w:lang w:val="en-US" w:eastAsia="ru-RU"/>
        </w:rPr>
        <w:t xml:space="preserve">which / that </w:t>
      </w:r>
      <w:r w:rsidRPr="0018115D">
        <w:rPr>
          <w:rFonts w:ascii="Times New Roman" w:eastAsia="Times New Roman" w:hAnsi="Times New Roman" w:cs="Times New Roman"/>
          <w:color w:val="000000"/>
          <w:sz w:val="24"/>
          <w:szCs w:val="24"/>
          <w:lang w:val="en-US" w:eastAsia="ru-RU"/>
        </w:rPr>
        <w:t>I'd like to have.</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дополнительными</w:t>
      </w:r>
      <w:proofErr w:type="gramEnd"/>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с</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союзом</w:t>
      </w:r>
      <w:r w:rsidRPr="0018115D">
        <w:rPr>
          <w:rFonts w:ascii="Times New Roman" w:eastAsia="Times New Roman" w:hAnsi="Times New Roman" w:cs="Times New Roman"/>
          <w:color w:val="000000"/>
          <w:sz w:val="24"/>
          <w:szCs w:val="24"/>
          <w:lang w:val="en-US" w:eastAsia="ru-RU"/>
        </w:rPr>
        <w:t xml:space="preserve"> that: I believe </w:t>
      </w:r>
      <w:r w:rsidRPr="0018115D">
        <w:rPr>
          <w:rFonts w:ascii="Times New Roman" w:eastAsia="Times New Roman" w:hAnsi="Times New Roman" w:cs="Times New Roman"/>
          <w:i/>
          <w:iCs/>
          <w:color w:val="000000"/>
          <w:sz w:val="24"/>
          <w:szCs w:val="24"/>
          <w:lang w:val="en-US" w:eastAsia="ru-RU"/>
        </w:rPr>
        <w:t xml:space="preserve">that </w:t>
      </w:r>
      <w:r w:rsidRPr="0018115D">
        <w:rPr>
          <w:rFonts w:ascii="Times New Roman" w:eastAsia="Times New Roman" w:hAnsi="Times New Roman" w:cs="Times New Roman"/>
          <w:color w:val="000000"/>
          <w:sz w:val="24"/>
          <w:szCs w:val="24"/>
          <w:lang w:val="en-US" w:eastAsia="ru-RU"/>
        </w:rPr>
        <w:t>we'll find the way out.</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реального</w:t>
      </w:r>
      <w:proofErr w:type="gramEnd"/>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условия</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с</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союзом</w:t>
      </w:r>
      <w:r w:rsidRPr="0018115D">
        <w:rPr>
          <w:rFonts w:ascii="Times New Roman" w:eastAsia="Times New Roman" w:hAnsi="Times New Roman" w:cs="Times New Roman"/>
          <w:color w:val="000000"/>
          <w:sz w:val="24"/>
          <w:szCs w:val="24"/>
          <w:lang w:val="en-US" w:eastAsia="ru-RU"/>
        </w:rPr>
        <w:t xml:space="preserve"> if (Conditional I): </w:t>
      </w:r>
      <w:r w:rsidRPr="0018115D">
        <w:rPr>
          <w:rFonts w:ascii="Times New Roman" w:eastAsia="Times New Roman" w:hAnsi="Times New Roman" w:cs="Times New Roman"/>
          <w:i/>
          <w:iCs/>
          <w:color w:val="000000"/>
          <w:sz w:val="24"/>
          <w:szCs w:val="24"/>
          <w:lang w:val="en-US" w:eastAsia="ru-RU"/>
        </w:rPr>
        <w:t xml:space="preserve">If the </w:t>
      </w:r>
      <w:r w:rsidRPr="0018115D">
        <w:rPr>
          <w:rFonts w:ascii="Times New Roman" w:eastAsia="Times New Roman" w:hAnsi="Times New Roman" w:cs="Times New Roman"/>
          <w:color w:val="000000"/>
          <w:sz w:val="24"/>
          <w:szCs w:val="24"/>
          <w:lang w:val="en-US" w:eastAsia="ru-RU"/>
        </w:rPr>
        <w:t>weather is fine, we'll go for a walk with out pets.</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причины</w:t>
      </w:r>
      <w:proofErr w:type="gramEnd"/>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с</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союзом</w:t>
      </w:r>
      <w:r w:rsidRPr="0018115D">
        <w:rPr>
          <w:rFonts w:ascii="Times New Roman" w:eastAsia="Times New Roman" w:hAnsi="Times New Roman" w:cs="Times New Roman"/>
          <w:color w:val="000000"/>
          <w:sz w:val="24"/>
          <w:szCs w:val="24"/>
          <w:lang w:val="en-US" w:eastAsia="ru-RU"/>
        </w:rPr>
        <w:t xml:space="preserve"> because: I learn English </w:t>
      </w:r>
      <w:r w:rsidRPr="0018115D">
        <w:rPr>
          <w:rFonts w:ascii="Times New Roman" w:eastAsia="Times New Roman" w:hAnsi="Times New Roman" w:cs="Times New Roman"/>
          <w:i/>
          <w:iCs/>
          <w:color w:val="000000"/>
          <w:sz w:val="24"/>
          <w:szCs w:val="24"/>
          <w:lang w:val="en-US" w:eastAsia="ru-RU"/>
        </w:rPr>
        <w:t xml:space="preserve">because </w:t>
      </w:r>
      <w:r w:rsidRPr="0018115D">
        <w:rPr>
          <w:rFonts w:ascii="Times New Roman" w:eastAsia="Times New Roman" w:hAnsi="Times New Roman" w:cs="Times New Roman"/>
          <w:color w:val="000000"/>
          <w:sz w:val="24"/>
          <w:szCs w:val="24"/>
          <w:lang w:val="en-US" w:eastAsia="ru-RU"/>
        </w:rPr>
        <w:t>I want to study abroad.</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глагольные</w:t>
      </w:r>
      <w:proofErr w:type="gramEnd"/>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конструкции</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типа</w:t>
      </w:r>
      <w:r w:rsidRPr="0018115D">
        <w:rPr>
          <w:rFonts w:ascii="Times New Roman" w:eastAsia="Times New Roman" w:hAnsi="Times New Roman" w:cs="Times New Roman"/>
          <w:color w:val="000000"/>
          <w:sz w:val="24"/>
          <w:szCs w:val="24"/>
          <w:lang w:val="en-US" w:eastAsia="ru-RU"/>
        </w:rPr>
        <w:t>:</w:t>
      </w:r>
    </w:p>
    <w:p w:rsidR="0018115D" w:rsidRPr="0018115D" w:rsidRDefault="0018115D" w:rsidP="00AC3716">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roofErr w:type="gramStart"/>
      <w:r w:rsidRPr="0018115D">
        <w:rPr>
          <w:rFonts w:ascii="Times New Roman" w:eastAsia="Times New Roman" w:hAnsi="Times New Roman" w:cs="Times New Roman"/>
          <w:i/>
          <w:iCs/>
          <w:color w:val="000000"/>
          <w:sz w:val="24"/>
          <w:szCs w:val="24"/>
          <w:lang w:val="en-US" w:eastAsia="ru-RU"/>
        </w:rPr>
        <w:t>verb</w:t>
      </w:r>
      <w:proofErr w:type="gramEnd"/>
      <w:r w:rsidRPr="0018115D">
        <w:rPr>
          <w:rFonts w:ascii="Times New Roman" w:eastAsia="Times New Roman" w:hAnsi="Times New Roman" w:cs="Times New Roman"/>
          <w:i/>
          <w:iCs/>
          <w:color w:val="000000"/>
          <w:sz w:val="24"/>
          <w:szCs w:val="24"/>
          <w:lang w:val="en-US" w:eastAsia="ru-RU"/>
        </w:rPr>
        <w:t xml:space="preserve"> + doing </w:t>
      </w:r>
      <w:proofErr w:type="spellStart"/>
      <w:r w:rsidRPr="0018115D">
        <w:rPr>
          <w:rFonts w:ascii="Times New Roman" w:eastAsia="Times New Roman" w:hAnsi="Times New Roman" w:cs="Times New Roman"/>
          <w:i/>
          <w:iCs/>
          <w:color w:val="000000"/>
          <w:sz w:val="24"/>
          <w:szCs w:val="24"/>
          <w:lang w:val="en-US" w:eastAsia="ru-RU"/>
        </w:rPr>
        <w:t>smth</w:t>
      </w:r>
      <w:proofErr w:type="spellEnd"/>
      <w:r w:rsidRPr="0018115D">
        <w:rPr>
          <w:rFonts w:ascii="Times New Roman" w:eastAsia="Times New Roman" w:hAnsi="Times New Roman" w:cs="Times New Roman"/>
          <w:i/>
          <w:iCs/>
          <w:color w:val="000000"/>
          <w:sz w:val="24"/>
          <w:szCs w:val="24"/>
          <w:lang w:val="en-US" w:eastAsia="ru-RU"/>
        </w:rPr>
        <w:t xml:space="preserve"> </w:t>
      </w:r>
      <w:r w:rsidRPr="0018115D">
        <w:rPr>
          <w:rFonts w:ascii="Times New Roman" w:eastAsia="Times New Roman" w:hAnsi="Times New Roman" w:cs="Times New Roman"/>
          <w:color w:val="000000"/>
          <w:sz w:val="24"/>
          <w:szCs w:val="24"/>
          <w:lang w:val="en-US" w:eastAsia="ru-RU"/>
        </w:rPr>
        <w:t xml:space="preserve">( enjoy, like, love, hate, mind, stop, finish, give up + doing </w:t>
      </w:r>
      <w:proofErr w:type="spellStart"/>
      <w:r w:rsidRPr="0018115D">
        <w:rPr>
          <w:rFonts w:ascii="Times New Roman" w:eastAsia="Times New Roman" w:hAnsi="Times New Roman" w:cs="Times New Roman"/>
          <w:color w:val="000000"/>
          <w:sz w:val="24"/>
          <w:szCs w:val="24"/>
          <w:lang w:val="en-US" w:eastAsia="ru-RU"/>
        </w:rPr>
        <w:t>smth</w:t>
      </w:r>
      <w:proofErr w:type="spellEnd"/>
      <w:r w:rsidRPr="0018115D">
        <w:rPr>
          <w:rFonts w:ascii="Times New Roman" w:eastAsia="Times New Roman" w:hAnsi="Times New Roman" w:cs="Times New Roman"/>
          <w:color w:val="000000"/>
          <w:sz w:val="24"/>
          <w:szCs w:val="24"/>
          <w:lang w:val="en-US" w:eastAsia="ru-RU"/>
        </w:rPr>
        <w:t>): Her little daughters enjoy dancing. Stop talking!</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r w:rsidRPr="0018115D">
        <w:rPr>
          <w:rFonts w:ascii="Times New Roman" w:eastAsia="Times New Roman" w:hAnsi="Times New Roman" w:cs="Times New Roman"/>
          <w:i/>
          <w:iCs/>
          <w:color w:val="000000"/>
          <w:sz w:val="24"/>
          <w:szCs w:val="24"/>
          <w:lang w:val="en-US" w:eastAsia="ru-RU"/>
        </w:rPr>
        <w:t xml:space="preserve">Be / look /feel + adverb / adjective </w:t>
      </w:r>
      <w:proofErr w:type="gramStart"/>
      <w:r w:rsidRPr="0018115D">
        <w:rPr>
          <w:rFonts w:ascii="Times New Roman" w:eastAsia="Times New Roman" w:hAnsi="Times New Roman" w:cs="Times New Roman"/>
          <w:color w:val="000000"/>
          <w:sz w:val="24"/>
          <w:szCs w:val="24"/>
          <w:lang w:val="en-US" w:eastAsia="ru-RU"/>
        </w:rPr>
        <w:t>Why</w:t>
      </w:r>
      <w:proofErr w:type="gramEnd"/>
      <w:r w:rsidRPr="0018115D">
        <w:rPr>
          <w:rFonts w:ascii="Times New Roman" w:eastAsia="Times New Roman" w:hAnsi="Times New Roman" w:cs="Times New Roman"/>
          <w:color w:val="000000"/>
          <w:sz w:val="24"/>
          <w:szCs w:val="24"/>
          <w:lang w:val="en-US" w:eastAsia="ru-RU"/>
        </w:rPr>
        <w:t xml:space="preserve"> do you look so tired? I think Oliver is upset because he can't get along with his mum.</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Учащиеся должны распознавать по формаль</w:t>
      </w:r>
      <w:r w:rsidRPr="0018115D">
        <w:rPr>
          <w:rFonts w:ascii="Times New Roman" w:eastAsia="Times New Roman" w:hAnsi="Times New Roman" w:cs="Times New Roman"/>
          <w:color w:val="000000"/>
          <w:sz w:val="24"/>
          <w:szCs w:val="24"/>
          <w:lang w:eastAsia="ru-RU"/>
        </w:rPr>
        <w:softHyphen/>
        <w:t>ным признакам и понимать значение:</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8115D">
        <w:rPr>
          <w:rFonts w:ascii="Times New Roman" w:eastAsia="Times New Roman" w:hAnsi="Times New Roman" w:cs="Times New Roman"/>
          <w:color w:val="000000"/>
          <w:sz w:val="24"/>
          <w:szCs w:val="24"/>
          <w:lang w:eastAsia="ru-RU"/>
        </w:rPr>
        <w:t>—  слов, словосочетаний с формами на -</w:t>
      </w:r>
      <w:proofErr w:type="spellStart"/>
      <w:r w:rsidRPr="0018115D">
        <w:rPr>
          <w:rFonts w:ascii="Times New Roman" w:eastAsia="Times New Roman" w:hAnsi="Times New Roman" w:cs="Times New Roman"/>
          <w:color w:val="000000"/>
          <w:sz w:val="24"/>
          <w:szCs w:val="24"/>
          <w:lang w:val="en-US" w:eastAsia="ru-RU"/>
        </w:rPr>
        <w:t>ing</w:t>
      </w:r>
      <w:proofErr w:type="spellEnd"/>
      <w:r w:rsidRPr="0018115D">
        <w:rPr>
          <w:rFonts w:ascii="Times New Roman" w:eastAsia="Times New Roman" w:hAnsi="Times New Roman" w:cs="Times New Roman"/>
          <w:color w:val="000000"/>
          <w:sz w:val="24"/>
          <w:szCs w:val="24"/>
          <w:lang w:eastAsia="ru-RU"/>
        </w:rPr>
        <w:t xml:space="preserve"> без различения их функций (герундий, причастие настоящего времени, отглагольное существи</w:t>
      </w:r>
      <w:r w:rsidRPr="0018115D">
        <w:rPr>
          <w:rFonts w:ascii="Times New Roman" w:eastAsia="Times New Roman" w:hAnsi="Times New Roman" w:cs="Times New Roman"/>
          <w:color w:val="000000"/>
          <w:sz w:val="24"/>
          <w:szCs w:val="24"/>
          <w:lang w:eastAsia="ru-RU"/>
        </w:rPr>
        <w:softHyphen/>
        <w:t xml:space="preserve">тельное) — эквивалента модального глагола сап — </w:t>
      </w:r>
      <w:r w:rsidRPr="0018115D">
        <w:rPr>
          <w:rFonts w:ascii="Times New Roman" w:eastAsia="Times New Roman" w:hAnsi="Times New Roman" w:cs="Times New Roman"/>
          <w:color w:val="000000"/>
          <w:sz w:val="24"/>
          <w:szCs w:val="24"/>
          <w:lang w:val="en-US" w:eastAsia="ru-RU"/>
        </w:rPr>
        <w:t>to</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be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able</w:t>
      </w:r>
      <w:r w:rsidRPr="0018115D">
        <w:rPr>
          <w:rFonts w:ascii="Times New Roman" w:eastAsia="Times New Roman" w:hAnsi="Times New Roman" w:cs="Times New Roman"/>
          <w:color w:val="000000"/>
          <w:sz w:val="24"/>
          <w:szCs w:val="24"/>
          <w:lang w:eastAsia="ru-RU"/>
        </w:rPr>
        <w:t xml:space="preserve"> </w:t>
      </w:r>
      <w:r w:rsidRPr="0018115D">
        <w:rPr>
          <w:rFonts w:ascii="Times New Roman" w:eastAsia="Times New Roman" w:hAnsi="Times New Roman" w:cs="Times New Roman"/>
          <w:color w:val="000000"/>
          <w:sz w:val="24"/>
          <w:szCs w:val="24"/>
          <w:lang w:val="en-US" w:eastAsia="ru-RU"/>
        </w:rPr>
        <w:t>to</w:t>
      </w:r>
      <w:r w:rsidRPr="0018115D">
        <w:rPr>
          <w:rFonts w:ascii="Times New Roman" w:eastAsia="Times New Roman" w:hAnsi="Times New Roman" w:cs="Times New Roman"/>
          <w:color w:val="000000"/>
          <w:sz w:val="24"/>
          <w:szCs w:val="24"/>
          <w:lang w:eastAsia="ru-RU"/>
        </w:rPr>
        <w:t>;</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конструкции</w:t>
      </w:r>
      <w:proofErr w:type="gramEnd"/>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типа</w:t>
      </w:r>
      <w:r w:rsidRPr="0018115D">
        <w:rPr>
          <w:rFonts w:ascii="Times New Roman" w:eastAsia="Times New Roman" w:hAnsi="Times New Roman" w:cs="Times New Roman"/>
          <w:color w:val="000000"/>
          <w:sz w:val="24"/>
          <w:szCs w:val="24"/>
          <w:lang w:val="en-US" w:eastAsia="ru-RU"/>
        </w:rPr>
        <w:t xml:space="preserve"> verb + object + infinitive (want, wish, expect + </w:t>
      </w:r>
      <w:proofErr w:type="spellStart"/>
      <w:r w:rsidRPr="0018115D">
        <w:rPr>
          <w:rFonts w:ascii="Times New Roman" w:eastAsia="Times New Roman" w:hAnsi="Times New Roman" w:cs="Times New Roman"/>
          <w:color w:val="000000"/>
          <w:sz w:val="24"/>
          <w:szCs w:val="24"/>
          <w:lang w:val="en-US" w:eastAsia="ru-RU"/>
        </w:rPr>
        <w:t>smb</w:t>
      </w:r>
      <w:proofErr w:type="spellEnd"/>
      <w:r w:rsidRPr="0018115D">
        <w:rPr>
          <w:rFonts w:ascii="Times New Roman" w:eastAsia="Times New Roman" w:hAnsi="Times New Roman" w:cs="Times New Roman"/>
          <w:color w:val="000000"/>
          <w:sz w:val="24"/>
          <w:szCs w:val="24"/>
          <w:lang w:val="en-US" w:eastAsia="ru-RU"/>
        </w:rPr>
        <w:t xml:space="preserve"> + to do </w:t>
      </w:r>
      <w:proofErr w:type="spellStart"/>
      <w:r w:rsidRPr="0018115D">
        <w:rPr>
          <w:rFonts w:ascii="Times New Roman" w:eastAsia="Times New Roman" w:hAnsi="Times New Roman" w:cs="Times New Roman"/>
          <w:color w:val="000000"/>
          <w:sz w:val="24"/>
          <w:szCs w:val="24"/>
          <w:lang w:val="en-US" w:eastAsia="ru-RU"/>
        </w:rPr>
        <w:t>smth</w:t>
      </w:r>
      <w:proofErr w:type="spellEnd"/>
      <w:r w:rsidRPr="0018115D">
        <w:rPr>
          <w:rFonts w:ascii="Times New Roman" w:eastAsia="Times New Roman" w:hAnsi="Times New Roman" w:cs="Times New Roman"/>
          <w:color w:val="000000"/>
          <w:sz w:val="24"/>
          <w:szCs w:val="24"/>
          <w:lang w:val="en-US" w:eastAsia="ru-RU"/>
        </w:rPr>
        <w:t xml:space="preserve">): They expect </w:t>
      </w:r>
      <w:smartTag w:uri="urn:schemas-microsoft-com:office:smarttags" w:element="place">
        <w:smartTag w:uri="urn:schemas-microsoft-com:office:smarttags" w:element="City">
          <w:r w:rsidRPr="0018115D">
            <w:rPr>
              <w:rFonts w:ascii="Times New Roman" w:eastAsia="Times New Roman" w:hAnsi="Times New Roman" w:cs="Times New Roman"/>
              <w:color w:val="000000"/>
              <w:sz w:val="24"/>
              <w:szCs w:val="24"/>
              <w:lang w:val="en-US" w:eastAsia="ru-RU"/>
            </w:rPr>
            <w:t>Alice</w:t>
          </w:r>
        </w:smartTag>
      </w:smartTag>
      <w:r w:rsidRPr="0018115D">
        <w:rPr>
          <w:rFonts w:ascii="Times New Roman" w:eastAsia="Times New Roman" w:hAnsi="Times New Roman" w:cs="Times New Roman"/>
          <w:color w:val="000000"/>
          <w:sz w:val="24"/>
          <w:szCs w:val="24"/>
          <w:lang w:val="en-US" w:eastAsia="ru-RU"/>
        </w:rPr>
        <w:t xml:space="preserve"> to answer five questions. Do you want us to take part in the competition?</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proofErr w:type="gramStart"/>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предложений</w:t>
      </w:r>
      <w:proofErr w:type="gramEnd"/>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типа</w:t>
      </w:r>
      <w:r w:rsidRPr="0018115D">
        <w:rPr>
          <w:rFonts w:ascii="Times New Roman" w:eastAsia="Times New Roman" w:hAnsi="Times New Roman" w:cs="Times New Roman"/>
          <w:color w:val="000000"/>
          <w:sz w:val="24"/>
          <w:szCs w:val="24"/>
          <w:lang w:val="en-US" w:eastAsia="ru-RU"/>
        </w:rPr>
        <w:t>:</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ru-RU"/>
        </w:rPr>
      </w:pPr>
      <w:r w:rsidRPr="0018115D">
        <w:rPr>
          <w:rFonts w:ascii="Times New Roman" w:eastAsia="Times New Roman" w:hAnsi="Times New Roman" w:cs="Times New Roman"/>
          <w:color w:val="000000"/>
          <w:sz w:val="24"/>
          <w:szCs w:val="24"/>
          <w:lang w:val="en-US" w:eastAsia="ru-RU"/>
        </w:rPr>
        <w:t>The little girl seems to be a wonderful dancer.</w:t>
      </w:r>
    </w:p>
    <w:p w:rsidR="0018115D" w:rsidRPr="0018115D" w:rsidRDefault="0018115D" w:rsidP="00AC37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val="en-US" w:eastAsia="ru-RU"/>
        </w:rPr>
      </w:pPr>
      <w:proofErr w:type="gramStart"/>
      <w:r w:rsidRPr="0018115D">
        <w:rPr>
          <w:rFonts w:ascii="Times New Roman" w:eastAsia="Times New Roman" w:hAnsi="Times New Roman" w:cs="Times New Roman"/>
          <w:color w:val="000000"/>
          <w:sz w:val="24"/>
          <w:szCs w:val="24"/>
          <w:lang w:val="en-US" w:eastAsia="ru-RU"/>
        </w:rPr>
        <w:lastRenderedPageBreak/>
        <w:t xml:space="preserve">—  </w:t>
      </w:r>
      <w:r w:rsidRPr="0018115D">
        <w:rPr>
          <w:rFonts w:ascii="Times New Roman" w:eastAsia="Times New Roman" w:hAnsi="Times New Roman" w:cs="Times New Roman"/>
          <w:color w:val="000000"/>
          <w:sz w:val="24"/>
          <w:szCs w:val="24"/>
          <w:lang w:eastAsia="ru-RU"/>
        </w:rPr>
        <w:t>условных</w:t>
      </w:r>
      <w:proofErr w:type="gramEnd"/>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предложений</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нереального</w:t>
      </w:r>
      <w:r w:rsidRPr="0018115D">
        <w:rPr>
          <w:rFonts w:ascii="Times New Roman" w:eastAsia="Times New Roman" w:hAnsi="Times New Roman" w:cs="Times New Roman"/>
          <w:color w:val="000000"/>
          <w:sz w:val="24"/>
          <w:szCs w:val="24"/>
          <w:lang w:val="en-US" w:eastAsia="ru-RU"/>
        </w:rPr>
        <w:t xml:space="preserve"> </w:t>
      </w:r>
      <w:r w:rsidRPr="0018115D">
        <w:rPr>
          <w:rFonts w:ascii="Times New Roman" w:eastAsia="Times New Roman" w:hAnsi="Times New Roman" w:cs="Times New Roman"/>
          <w:color w:val="000000"/>
          <w:sz w:val="24"/>
          <w:szCs w:val="24"/>
          <w:lang w:eastAsia="ru-RU"/>
        </w:rPr>
        <w:t>ха</w:t>
      </w:r>
      <w:r w:rsidRPr="0018115D">
        <w:rPr>
          <w:rFonts w:ascii="Times New Roman" w:eastAsia="Times New Roman" w:hAnsi="Times New Roman" w:cs="Times New Roman"/>
          <w:color w:val="000000"/>
          <w:sz w:val="24"/>
          <w:szCs w:val="24"/>
          <w:lang w:val="en-US" w:eastAsia="ru-RU"/>
        </w:rPr>
        <w:softHyphen/>
      </w:r>
      <w:proofErr w:type="spellStart"/>
      <w:r w:rsidRPr="0018115D">
        <w:rPr>
          <w:rFonts w:ascii="Times New Roman" w:eastAsia="Times New Roman" w:hAnsi="Times New Roman" w:cs="Times New Roman"/>
          <w:color w:val="000000"/>
          <w:sz w:val="24"/>
          <w:szCs w:val="24"/>
          <w:lang w:eastAsia="ru-RU"/>
        </w:rPr>
        <w:t>рактера</w:t>
      </w:r>
      <w:proofErr w:type="spellEnd"/>
      <w:r w:rsidRPr="0018115D">
        <w:rPr>
          <w:rFonts w:ascii="Times New Roman" w:eastAsia="Times New Roman" w:hAnsi="Times New Roman" w:cs="Times New Roman"/>
          <w:color w:val="000000"/>
          <w:sz w:val="24"/>
          <w:szCs w:val="24"/>
          <w:lang w:val="en-US" w:eastAsia="ru-RU"/>
        </w:rPr>
        <w:t xml:space="preserve"> (Conditional II): If I were a teacher, I wouldn't allow my students to call each other names. </w:t>
      </w:r>
    </w:p>
    <w:p w:rsidR="005148F4" w:rsidRPr="000D1E27" w:rsidRDefault="00AB4F44" w:rsidP="00AC3716">
      <w:pPr>
        <w:tabs>
          <w:tab w:val="left" w:pos="7410"/>
        </w:tabs>
        <w:spacing w:after="0" w:line="240" w:lineRule="auto"/>
        <w:ind w:firstLine="993"/>
        <w:jc w:val="both"/>
        <w:rPr>
          <w:rFonts w:ascii="Times New Roman" w:eastAsia="Times New Roman" w:hAnsi="Times New Roman" w:cs="Arial"/>
          <w:b/>
          <w:bCs/>
          <w:iCs/>
          <w:sz w:val="24"/>
          <w:szCs w:val="24"/>
          <w:lang w:eastAsia="ru-RU"/>
        </w:rPr>
      </w:pPr>
      <w:r w:rsidRPr="00907FB9">
        <w:rPr>
          <w:rFonts w:ascii="Times New Roman" w:eastAsia="Times New Roman" w:hAnsi="Times New Roman" w:cs="Arial"/>
          <w:b/>
          <w:bCs/>
          <w:sz w:val="24"/>
          <w:szCs w:val="24"/>
          <w:lang w:val="en-US" w:eastAsia="ru-RU"/>
        </w:rPr>
        <w:t xml:space="preserve">              </w:t>
      </w:r>
      <w:r w:rsidR="008D3862" w:rsidRPr="00907FB9">
        <w:rPr>
          <w:rFonts w:ascii="Times New Roman" w:eastAsia="Times New Roman" w:hAnsi="Times New Roman" w:cs="Arial"/>
          <w:b/>
          <w:bCs/>
          <w:sz w:val="24"/>
          <w:szCs w:val="24"/>
          <w:lang w:val="en-US" w:eastAsia="ru-RU"/>
        </w:rPr>
        <w:t xml:space="preserve">  </w:t>
      </w:r>
      <w:r w:rsidRPr="00907FB9">
        <w:rPr>
          <w:rFonts w:ascii="Times New Roman" w:eastAsia="Times New Roman" w:hAnsi="Times New Roman" w:cs="Arial"/>
          <w:b/>
          <w:bCs/>
          <w:sz w:val="24"/>
          <w:szCs w:val="24"/>
          <w:lang w:val="en-US" w:eastAsia="ru-RU"/>
        </w:rPr>
        <w:t xml:space="preserve"> </w:t>
      </w:r>
      <w:r w:rsidR="005148F4" w:rsidRPr="000D1E27">
        <w:rPr>
          <w:rFonts w:ascii="Times New Roman" w:eastAsia="Times New Roman" w:hAnsi="Times New Roman" w:cs="Arial"/>
          <w:b/>
          <w:bCs/>
          <w:sz w:val="24"/>
          <w:szCs w:val="24"/>
          <w:lang w:eastAsia="ru-RU"/>
        </w:rPr>
        <w:t xml:space="preserve">Планируемые результаты </w:t>
      </w:r>
      <w:r>
        <w:rPr>
          <w:rFonts w:ascii="Times New Roman" w:eastAsia="Times New Roman" w:hAnsi="Times New Roman" w:cs="Arial"/>
          <w:b/>
          <w:bCs/>
          <w:iCs/>
          <w:sz w:val="24"/>
          <w:szCs w:val="24"/>
          <w:lang w:eastAsia="ru-RU"/>
        </w:rPr>
        <w:t xml:space="preserve">освоения </w:t>
      </w:r>
      <w:r w:rsidR="005148F4" w:rsidRPr="000D1E27">
        <w:rPr>
          <w:rFonts w:ascii="Times New Roman" w:eastAsia="Times New Roman" w:hAnsi="Times New Roman" w:cs="Arial"/>
          <w:b/>
          <w:bCs/>
          <w:iCs/>
          <w:sz w:val="24"/>
          <w:szCs w:val="24"/>
          <w:lang w:eastAsia="ru-RU"/>
        </w:rPr>
        <w:t xml:space="preserve"> учебного предмета</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color w:val="000000"/>
          <w:sz w:val="24"/>
          <w:szCs w:val="24"/>
          <w:lang w:eastAsia="ru-RU"/>
        </w:rPr>
        <w:t>В ре</w:t>
      </w:r>
      <w:r w:rsidR="000D1E27" w:rsidRPr="000D1E27">
        <w:rPr>
          <w:rFonts w:ascii="Times New Roman" w:eastAsia="Times New Roman" w:hAnsi="Times New Roman" w:cs="Times New Roman"/>
          <w:color w:val="000000"/>
          <w:sz w:val="24"/>
          <w:szCs w:val="24"/>
          <w:lang w:eastAsia="ru-RU"/>
        </w:rPr>
        <w:t>зультате изучения учебного предмета</w:t>
      </w:r>
      <w:r w:rsidRPr="000D1E27">
        <w:rPr>
          <w:rFonts w:ascii="Times New Roman" w:eastAsia="Times New Roman" w:hAnsi="Times New Roman" w:cs="Times New Roman"/>
          <w:color w:val="000000"/>
          <w:sz w:val="24"/>
          <w:szCs w:val="24"/>
          <w:lang w:eastAsia="ru-RU"/>
        </w:rPr>
        <w:t xml:space="preserve"> ученик научиться:</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b/>
          <w:bCs/>
          <w:color w:val="000000"/>
          <w:sz w:val="24"/>
          <w:szCs w:val="24"/>
          <w:lang w:eastAsia="ru-RU"/>
        </w:rPr>
        <w:t>Знать/понимать:</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color w:val="000000"/>
          <w:sz w:val="24"/>
          <w:szCs w:val="24"/>
          <w:lang w:eastAsia="ru-RU"/>
        </w:rPr>
        <w:t>- основные значения изученных лексических единиц; основные способы словообразования;</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color w:val="000000"/>
          <w:sz w:val="24"/>
          <w:szCs w:val="24"/>
          <w:lang w:eastAsia="ru-RU"/>
        </w:rPr>
        <w:t>- особенности структуры простых и сложных предложений; интонацию различных коммуникативных типов предложений;</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color w:val="000000"/>
          <w:sz w:val="24"/>
          <w:szCs w:val="24"/>
          <w:lang w:eastAsia="ru-RU"/>
        </w:rPr>
        <w:t>- признаки изученных грамматических явлений;</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color w:val="000000"/>
          <w:sz w:val="24"/>
          <w:szCs w:val="24"/>
          <w:lang w:eastAsia="ru-RU"/>
        </w:rPr>
        <w:t>- основные нормы речевого этикета;</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color w:val="000000"/>
          <w:sz w:val="24"/>
          <w:szCs w:val="24"/>
          <w:lang w:eastAsia="ru-RU"/>
        </w:rPr>
        <w:t>- роль владения иностранными языками в современном мире. Особенности образа жизни, быта. Культуры стран изучаемого языка;</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b/>
          <w:bCs/>
          <w:color w:val="000000"/>
          <w:sz w:val="24"/>
          <w:szCs w:val="24"/>
          <w:lang w:eastAsia="ru-RU"/>
        </w:rPr>
        <w:t>Уметь:</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b/>
          <w:bCs/>
          <w:i/>
          <w:iCs/>
          <w:color w:val="000000"/>
          <w:sz w:val="24"/>
          <w:szCs w:val="24"/>
          <w:lang w:eastAsia="ru-RU"/>
        </w:rPr>
        <w:t>говорение</w:t>
      </w:r>
      <w:r w:rsidRPr="000D1E27">
        <w:rPr>
          <w:rFonts w:ascii="Times New Roman" w:eastAsia="Times New Roman" w:hAnsi="Times New Roman" w:cs="Times New Roman"/>
          <w:color w:val="000000"/>
          <w:sz w:val="24"/>
          <w:szCs w:val="24"/>
          <w:lang w:eastAsia="ru-RU"/>
        </w:rPr>
        <w:t>:</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color w:val="000000"/>
          <w:sz w:val="24"/>
          <w:szCs w:val="24"/>
          <w:lang w:eastAsia="ru-RU"/>
        </w:rPr>
        <w:t>- начинать, вести/поддерживать и заканчивать беседу в стандартных ситуациях общения;</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color w:val="000000"/>
          <w:sz w:val="24"/>
          <w:szCs w:val="24"/>
          <w:lang w:eastAsia="ru-RU"/>
        </w:rPr>
        <w:t>- расспрашивать собеседника и отвечать на его вопросы, опираясь на изученную тематику;</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color w:val="000000"/>
          <w:sz w:val="24"/>
          <w:szCs w:val="24"/>
          <w:lang w:eastAsia="ru-RU"/>
        </w:rPr>
        <w:t>- делать краткие сообщения по темам: взаимоотношения в семье, с друзьями; внешность; досуг и увлечения; переписка; школа и школьная жизнь; изучаемые предметы и отношение к ним; каникулы; родная страна и страна изучаемого языка; столицы и их достопримечательности;</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proofErr w:type="spellStart"/>
      <w:r w:rsidRPr="000D1E27">
        <w:rPr>
          <w:rFonts w:ascii="Times New Roman" w:eastAsia="Times New Roman" w:hAnsi="Times New Roman" w:cs="Times New Roman"/>
          <w:b/>
          <w:bCs/>
          <w:i/>
          <w:iCs/>
          <w:color w:val="000000"/>
          <w:sz w:val="24"/>
          <w:szCs w:val="24"/>
          <w:lang w:eastAsia="ru-RU"/>
        </w:rPr>
        <w:t>аудирование</w:t>
      </w:r>
      <w:proofErr w:type="spellEnd"/>
      <w:r w:rsidRPr="000D1E27">
        <w:rPr>
          <w:rFonts w:ascii="Times New Roman" w:eastAsia="Times New Roman" w:hAnsi="Times New Roman" w:cs="Times New Roman"/>
          <w:b/>
          <w:bCs/>
          <w:color w:val="000000"/>
          <w:sz w:val="24"/>
          <w:szCs w:val="24"/>
          <w:lang w:eastAsia="ru-RU"/>
        </w:rPr>
        <w:t>:</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color w:val="000000"/>
          <w:sz w:val="24"/>
          <w:szCs w:val="24"/>
          <w:lang w:eastAsia="ru-RU"/>
        </w:rPr>
        <w:t>- понимать основное содержание несложных аутентичных текстов, выделять значимую информацию, определять тему и выделять главные факты;</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b/>
          <w:bCs/>
          <w:i/>
          <w:iCs/>
          <w:color w:val="000000"/>
          <w:sz w:val="24"/>
          <w:szCs w:val="24"/>
          <w:lang w:eastAsia="ru-RU"/>
        </w:rPr>
        <w:t>чтение:</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color w:val="000000"/>
          <w:sz w:val="24"/>
          <w:szCs w:val="24"/>
          <w:lang w:eastAsia="ru-RU"/>
        </w:rPr>
        <w:t>читать аутентичные тексты разных жанров с пониманием основного содержания;</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color w:val="000000"/>
          <w:sz w:val="24"/>
          <w:szCs w:val="24"/>
          <w:lang w:eastAsia="ru-RU"/>
        </w:rPr>
        <w:t>- читать несложные аутентичные тексты разных жанров с полным и точным пониманием. Оценивать полученную информацию, выражать свое мнение;</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color w:val="000000"/>
          <w:sz w:val="24"/>
          <w:szCs w:val="24"/>
          <w:lang w:eastAsia="ru-RU"/>
        </w:rPr>
        <w:t>- читать текст с выборочным пониманием нужной или интересующей информации;</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b/>
          <w:bCs/>
          <w:i/>
          <w:iCs/>
          <w:color w:val="000000"/>
          <w:sz w:val="24"/>
          <w:szCs w:val="24"/>
          <w:lang w:eastAsia="ru-RU"/>
        </w:rPr>
        <w:t>письменная речь:</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color w:val="000000"/>
          <w:sz w:val="24"/>
          <w:szCs w:val="24"/>
          <w:lang w:eastAsia="ru-RU"/>
        </w:rPr>
        <w:t>- заполнять анкеты и формуляры;</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color w:val="000000"/>
          <w:sz w:val="24"/>
          <w:szCs w:val="24"/>
          <w:lang w:eastAsia="ru-RU"/>
        </w:rPr>
        <w:t>- писать поздравления, личные письма с опорой на образец;</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color w:val="000000"/>
          <w:sz w:val="24"/>
          <w:szCs w:val="24"/>
          <w:lang w:eastAsia="ru-RU"/>
        </w:rPr>
        <w:t>Использовать приобретенные знания и умения в практической деятельности и повседневной жизни:</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color w:val="000000"/>
          <w:sz w:val="24"/>
          <w:szCs w:val="24"/>
          <w:lang w:eastAsia="ru-RU"/>
        </w:rPr>
        <w:t>- для социальной адаптации; достижения взаимопонимания в процессе устного и письменного общения с носителями иностранного языка;</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color w:val="000000"/>
          <w:sz w:val="24"/>
          <w:szCs w:val="24"/>
          <w:lang w:eastAsia="ru-RU"/>
        </w:rPr>
        <w:t xml:space="preserve">- для осознания места и роли родного и изучаемого иностранного языка в </w:t>
      </w:r>
      <w:proofErr w:type="spellStart"/>
      <w:r w:rsidRPr="000D1E27">
        <w:rPr>
          <w:rFonts w:ascii="Times New Roman" w:eastAsia="Times New Roman" w:hAnsi="Times New Roman" w:cs="Times New Roman"/>
          <w:color w:val="000000"/>
          <w:sz w:val="24"/>
          <w:szCs w:val="24"/>
          <w:lang w:eastAsia="ru-RU"/>
        </w:rPr>
        <w:t>полиязычном</w:t>
      </w:r>
      <w:proofErr w:type="spellEnd"/>
      <w:r w:rsidRPr="000D1E27">
        <w:rPr>
          <w:rFonts w:ascii="Times New Roman" w:eastAsia="Times New Roman" w:hAnsi="Times New Roman" w:cs="Times New Roman"/>
          <w:color w:val="000000"/>
          <w:sz w:val="24"/>
          <w:szCs w:val="24"/>
          <w:lang w:eastAsia="ru-RU"/>
        </w:rPr>
        <w:t xml:space="preserve"> мире;</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color w:val="000000"/>
          <w:sz w:val="24"/>
          <w:szCs w:val="24"/>
          <w:lang w:eastAsia="ru-RU"/>
        </w:rPr>
        <w:t>- для приобщения к ценностям мировой культуры;</w:t>
      </w:r>
    </w:p>
    <w:p w:rsidR="000F71C3" w:rsidRPr="000D1E27" w:rsidRDefault="000F71C3" w:rsidP="00AC3716">
      <w:pPr>
        <w:spacing w:after="0" w:line="240" w:lineRule="auto"/>
        <w:jc w:val="both"/>
        <w:rPr>
          <w:rFonts w:ascii="Times New Roman" w:eastAsia="Times New Roman" w:hAnsi="Times New Roman" w:cs="Times New Roman"/>
          <w:color w:val="000000"/>
          <w:sz w:val="24"/>
          <w:szCs w:val="24"/>
          <w:lang w:eastAsia="ru-RU"/>
        </w:rPr>
      </w:pPr>
      <w:r w:rsidRPr="000D1E27">
        <w:rPr>
          <w:rFonts w:ascii="Times New Roman" w:eastAsia="Times New Roman" w:hAnsi="Times New Roman" w:cs="Times New Roman"/>
          <w:color w:val="000000"/>
          <w:sz w:val="24"/>
          <w:szCs w:val="24"/>
          <w:lang w:eastAsia="ru-RU"/>
        </w:rPr>
        <w:t>- ознакомления представителей других стран с культурой своего народа.</w:t>
      </w:r>
    </w:p>
    <w:p w:rsidR="005148F4" w:rsidRPr="000F71C3" w:rsidRDefault="005148F4" w:rsidP="00AC3716">
      <w:pPr>
        <w:tabs>
          <w:tab w:val="left" w:pos="7410"/>
        </w:tabs>
        <w:spacing w:after="0" w:line="240" w:lineRule="auto"/>
        <w:ind w:firstLine="993"/>
        <w:jc w:val="both"/>
        <w:rPr>
          <w:rFonts w:ascii="Times New Roman" w:eastAsia="Times New Roman" w:hAnsi="Times New Roman" w:cs="Arial"/>
          <w:b/>
          <w:bCs/>
          <w:iCs/>
          <w:sz w:val="24"/>
          <w:szCs w:val="24"/>
          <w:lang w:eastAsia="ru-RU"/>
        </w:rPr>
      </w:pPr>
    </w:p>
    <w:p w:rsidR="005148F4" w:rsidRDefault="005148F4" w:rsidP="00AC3716">
      <w:pPr>
        <w:contextualSpacing/>
        <w:jc w:val="both"/>
        <w:rPr>
          <w:rFonts w:ascii="Times New Roman" w:eastAsia="Times New Roman" w:hAnsi="Times New Roman" w:cs="Times New Roman"/>
          <w:b/>
          <w:sz w:val="24"/>
          <w:szCs w:val="24"/>
          <w:lang w:eastAsia="ru-RU"/>
        </w:rPr>
      </w:pPr>
      <w:r w:rsidRPr="005148F4">
        <w:rPr>
          <w:rFonts w:ascii="Times New Roman" w:eastAsia="Times New Roman" w:hAnsi="Times New Roman" w:cs="Times New Roman"/>
          <w:b/>
          <w:color w:val="FF0000"/>
          <w:sz w:val="24"/>
          <w:szCs w:val="24"/>
          <w:lang w:eastAsia="ru-RU"/>
        </w:rPr>
        <w:t xml:space="preserve">       </w:t>
      </w:r>
      <w:r w:rsidRPr="000F71C3">
        <w:rPr>
          <w:rFonts w:ascii="Times New Roman" w:eastAsia="Times New Roman" w:hAnsi="Times New Roman" w:cs="Times New Roman"/>
          <w:b/>
          <w:sz w:val="24"/>
          <w:szCs w:val="24"/>
          <w:lang w:eastAsia="ru-RU"/>
        </w:rPr>
        <w:t>Контрольно– измерительные материалы по предмету; критерии и нормы оценки знаний, умений и навыков, обучающихся по английскому языку</w:t>
      </w:r>
    </w:p>
    <w:p w:rsidR="000F71C3" w:rsidRPr="000F71C3" w:rsidRDefault="000F71C3" w:rsidP="00AC3716">
      <w:pPr>
        <w:spacing w:after="0" w:line="240" w:lineRule="auto"/>
        <w:jc w:val="both"/>
        <w:rPr>
          <w:rFonts w:ascii="Times New Roman" w:eastAsia="Calibri" w:hAnsi="Times New Roman" w:cs="Times New Roman"/>
          <w:sz w:val="24"/>
          <w:szCs w:val="24"/>
        </w:rPr>
      </w:pPr>
      <w:r w:rsidRPr="000F71C3">
        <w:rPr>
          <w:rFonts w:ascii="Times New Roman" w:eastAsia="Calibri" w:hAnsi="Times New Roman" w:cs="Times New Roman"/>
          <w:sz w:val="24"/>
          <w:szCs w:val="24"/>
        </w:rPr>
        <w:t xml:space="preserve">Программой предусмотрены фронтальные, групповые, индивидуальные, проектные формы работы. Программа построена на основе реализации  компьютерных (новых информационных) технологий обучения.    Контролировать умения и навыки учащихся предполагается средствами контрольных срезов. Объектом контроля являются умения и навыки учащихся четырех видов речевой деятельности. </w:t>
      </w:r>
      <w:r w:rsidRPr="000F71C3">
        <w:rPr>
          <w:rFonts w:ascii="Times New Roman" w:eastAsia="Calibri" w:hAnsi="Times New Roman" w:cs="Times New Roman"/>
          <w:spacing w:val="-4"/>
          <w:sz w:val="24"/>
          <w:szCs w:val="24"/>
        </w:rPr>
        <w:t>В 6 классе предусмотрены следующие виды контроля:</w:t>
      </w:r>
    </w:p>
    <w:p w:rsidR="00AB4F44" w:rsidRDefault="000F71C3" w:rsidP="00AC3716">
      <w:pPr>
        <w:numPr>
          <w:ilvl w:val="0"/>
          <w:numId w:val="5"/>
        </w:numPr>
        <w:autoSpaceDE w:val="0"/>
        <w:autoSpaceDN w:val="0"/>
        <w:adjustRightInd w:val="0"/>
        <w:spacing w:before="20" w:after="0" w:line="240" w:lineRule="auto"/>
        <w:jc w:val="both"/>
        <w:rPr>
          <w:rFonts w:ascii="Times New Roman" w:eastAsia="Calibri" w:hAnsi="Times New Roman" w:cs="Times New Roman"/>
          <w:spacing w:val="-4"/>
          <w:sz w:val="24"/>
          <w:szCs w:val="24"/>
        </w:rPr>
      </w:pPr>
      <w:r w:rsidRPr="000F71C3">
        <w:rPr>
          <w:rFonts w:ascii="Times New Roman" w:eastAsia="Calibri" w:hAnsi="Times New Roman" w:cs="Times New Roman"/>
          <w:spacing w:val="-4"/>
          <w:sz w:val="24"/>
          <w:szCs w:val="24"/>
        </w:rPr>
        <w:t xml:space="preserve">текущий – контроль всех видов речевой деятельности в виде тестов по чтению, </w:t>
      </w:r>
      <w:proofErr w:type="spellStart"/>
      <w:r w:rsidRPr="000F71C3">
        <w:rPr>
          <w:rFonts w:ascii="Times New Roman" w:eastAsia="Calibri" w:hAnsi="Times New Roman" w:cs="Times New Roman"/>
          <w:spacing w:val="-4"/>
          <w:sz w:val="24"/>
          <w:szCs w:val="24"/>
        </w:rPr>
        <w:t>аудированию</w:t>
      </w:r>
      <w:proofErr w:type="spellEnd"/>
      <w:r w:rsidRPr="000F71C3">
        <w:rPr>
          <w:rFonts w:ascii="Times New Roman" w:eastAsia="Calibri" w:hAnsi="Times New Roman" w:cs="Times New Roman"/>
          <w:spacing w:val="-4"/>
          <w:sz w:val="24"/>
          <w:szCs w:val="24"/>
        </w:rPr>
        <w:t>, контроль устной речи, диктанты ил</w:t>
      </w:r>
      <w:r w:rsidR="00AB4F44">
        <w:rPr>
          <w:rFonts w:ascii="Times New Roman" w:eastAsia="Calibri" w:hAnsi="Times New Roman" w:cs="Times New Roman"/>
          <w:spacing w:val="-4"/>
          <w:sz w:val="24"/>
          <w:szCs w:val="24"/>
        </w:rPr>
        <w:t>и творческие задания по письму.</w:t>
      </w:r>
    </w:p>
    <w:p w:rsidR="000F71C3" w:rsidRPr="000F71C3" w:rsidRDefault="00AB4F44" w:rsidP="00AC3716">
      <w:pPr>
        <w:numPr>
          <w:ilvl w:val="0"/>
          <w:numId w:val="5"/>
        </w:numPr>
        <w:autoSpaceDE w:val="0"/>
        <w:autoSpaceDN w:val="0"/>
        <w:adjustRightInd w:val="0"/>
        <w:spacing w:before="20" w:after="0" w:line="240" w:lineRule="auto"/>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итоговый-</w:t>
      </w:r>
      <w:r w:rsidR="000F71C3" w:rsidRPr="000F71C3">
        <w:rPr>
          <w:rFonts w:ascii="Times New Roman" w:eastAsia="Calibri" w:hAnsi="Times New Roman" w:cs="Times New Roman"/>
          <w:spacing w:val="-4"/>
          <w:sz w:val="24"/>
          <w:szCs w:val="24"/>
        </w:rPr>
        <w:t xml:space="preserve"> каждую четверть, а также тесты по грамматике и перевод;</w:t>
      </w:r>
    </w:p>
    <w:p w:rsidR="00AB4F44" w:rsidRDefault="00F07274" w:rsidP="00AC3716">
      <w:pPr>
        <w:spacing w:after="0" w:line="240" w:lineRule="auto"/>
        <w:ind w:firstLine="567"/>
        <w:jc w:val="both"/>
        <w:rPr>
          <w:rStyle w:val="NoSpacingChar"/>
          <w:rFonts w:ascii="Times New Roman" w:eastAsiaTheme="minorHAnsi" w:hAnsi="Times New Roman" w:cs="Times New Roman"/>
          <w:sz w:val="24"/>
          <w:szCs w:val="24"/>
          <w:lang w:val="ru-RU"/>
        </w:rPr>
      </w:pPr>
      <w:r w:rsidRPr="000D1E27">
        <w:rPr>
          <w:rFonts w:ascii="Times New Roman" w:eastAsia="Times New Roman" w:hAnsi="Times New Roman" w:cs="Times New Roman"/>
          <w:sz w:val="24"/>
          <w:szCs w:val="24"/>
          <w:lang w:eastAsia="ru-RU"/>
        </w:rPr>
        <w:t xml:space="preserve">Контрольно-измерительные материалы даны в учебнике </w:t>
      </w:r>
      <w:proofErr w:type="spellStart"/>
      <w:r w:rsidRPr="000D1E27">
        <w:rPr>
          <w:rFonts w:ascii="Times New Roman" w:eastAsia="Times New Roman" w:hAnsi="Times New Roman" w:cs="Times New Roman"/>
          <w:sz w:val="24"/>
          <w:szCs w:val="24"/>
          <w:lang w:eastAsia="ru-RU"/>
        </w:rPr>
        <w:t>Биболетовой</w:t>
      </w:r>
      <w:proofErr w:type="spellEnd"/>
      <w:r w:rsidRPr="000D1E27">
        <w:rPr>
          <w:rFonts w:ascii="Times New Roman" w:eastAsia="Times New Roman" w:hAnsi="Times New Roman" w:cs="Times New Roman"/>
          <w:sz w:val="24"/>
          <w:szCs w:val="24"/>
          <w:lang w:eastAsia="ru-RU"/>
        </w:rPr>
        <w:t xml:space="preserve"> М.З. «</w:t>
      </w:r>
      <w:proofErr w:type="spellStart"/>
      <w:r w:rsidRPr="000D1E27">
        <w:rPr>
          <w:rFonts w:ascii="Times New Roman" w:eastAsia="Times New Roman" w:hAnsi="Times New Roman" w:cs="Times New Roman"/>
          <w:sz w:val="24"/>
          <w:szCs w:val="24"/>
          <w:lang w:eastAsia="ru-RU"/>
        </w:rPr>
        <w:t>Enjoy</w:t>
      </w:r>
      <w:proofErr w:type="spellEnd"/>
      <w:r w:rsidRPr="000D1E27">
        <w:rPr>
          <w:rFonts w:ascii="Times New Roman" w:eastAsia="Times New Roman" w:hAnsi="Times New Roman" w:cs="Times New Roman"/>
          <w:sz w:val="24"/>
          <w:szCs w:val="24"/>
          <w:lang w:eastAsia="ru-RU"/>
        </w:rPr>
        <w:t xml:space="preserve"> </w:t>
      </w:r>
      <w:proofErr w:type="spellStart"/>
      <w:r w:rsidRPr="000D1E27">
        <w:rPr>
          <w:rFonts w:ascii="Times New Roman" w:eastAsia="Times New Roman" w:hAnsi="Times New Roman" w:cs="Times New Roman"/>
          <w:sz w:val="24"/>
          <w:szCs w:val="24"/>
          <w:lang w:eastAsia="ru-RU"/>
        </w:rPr>
        <w:t>English</w:t>
      </w:r>
      <w:proofErr w:type="spellEnd"/>
      <w:r w:rsidRPr="000D1E27">
        <w:rPr>
          <w:rFonts w:ascii="Times New Roman" w:eastAsia="Times New Roman" w:hAnsi="Times New Roman" w:cs="Times New Roman"/>
          <w:sz w:val="24"/>
          <w:szCs w:val="24"/>
          <w:lang w:eastAsia="ru-RU"/>
        </w:rPr>
        <w:t xml:space="preserve"> 5-6» в конце каждого раздела в виде </w:t>
      </w:r>
      <w:r w:rsidRPr="000D1E27">
        <w:rPr>
          <w:rFonts w:ascii="Times New Roman" w:eastAsia="Times New Roman" w:hAnsi="Times New Roman" w:cs="Times New Roman"/>
          <w:b/>
          <w:sz w:val="24"/>
          <w:szCs w:val="24"/>
          <w:lang w:eastAsia="ru-RU"/>
        </w:rPr>
        <w:t>лексико-грамматического теста в рубрике «</w:t>
      </w:r>
      <w:proofErr w:type="spellStart"/>
      <w:r w:rsidRPr="000D1E27">
        <w:rPr>
          <w:rFonts w:ascii="Times New Roman" w:eastAsia="Times New Roman" w:hAnsi="Times New Roman" w:cs="Times New Roman"/>
          <w:b/>
          <w:sz w:val="24"/>
          <w:szCs w:val="24"/>
          <w:lang w:eastAsia="ru-RU"/>
        </w:rPr>
        <w:t>Progress</w:t>
      </w:r>
      <w:proofErr w:type="spellEnd"/>
      <w:r w:rsidRPr="000D1E27">
        <w:rPr>
          <w:rFonts w:ascii="Times New Roman" w:eastAsia="Times New Roman" w:hAnsi="Times New Roman" w:cs="Times New Roman"/>
          <w:b/>
          <w:sz w:val="24"/>
          <w:szCs w:val="24"/>
          <w:lang w:eastAsia="ru-RU"/>
        </w:rPr>
        <w:t xml:space="preserve"> </w:t>
      </w:r>
      <w:proofErr w:type="spellStart"/>
      <w:r w:rsidRPr="000D1E27">
        <w:rPr>
          <w:rFonts w:ascii="Times New Roman" w:eastAsia="Times New Roman" w:hAnsi="Times New Roman" w:cs="Times New Roman"/>
          <w:b/>
          <w:sz w:val="24"/>
          <w:szCs w:val="24"/>
          <w:lang w:eastAsia="ru-RU"/>
        </w:rPr>
        <w:t>Check</w:t>
      </w:r>
      <w:proofErr w:type="spellEnd"/>
      <w:r w:rsidRPr="000D1E27">
        <w:rPr>
          <w:rFonts w:ascii="Times New Roman" w:eastAsia="Times New Roman" w:hAnsi="Times New Roman" w:cs="Times New Roman"/>
          <w:b/>
          <w:sz w:val="24"/>
          <w:szCs w:val="24"/>
          <w:lang w:eastAsia="ru-RU"/>
        </w:rPr>
        <w:t>».</w:t>
      </w:r>
      <w:r w:rsidRPr="000D1E27">
        <w:rPr>
          <w:rFonts w:ascii="Times New Roman" w:eastAsia="Times New Roman" w:hAnsi="Times New Roman" w:cs="Times New Roman"/>
          <w:sz w:val="24"/>
          <w:szCs w:val="24"/>
          <w:lang w:eastAsia="ru-RU"/>
        </w:rPr>
        <w:t xml:space="preserve"> </w:t>
      </w:r>
      <w:r w:rsidR="00AB4F44">
        <w:rPr>
          <w:rFonts w:ascii="Times New Roman" w:eastAsia="Calibri" w:hAnsi="Times New Roman" w:cs="Times New Roman"/>
          <w:sz w:val="24"/>
          <w:szCs w:val="24"/>
        </w:rPr>
        <w:tab/>
      </w:r>
      <w:r w:rsidRPr="000D1E27">
        <w:rPr>
          <w:rFonts w:ascii="Times New Roman" w:eastAsia="Times New Roman" w:hAnsi="Times New Roman" w:cs="Times New Roman"/>
          <w:sz w:val="24"/>
          <w:szCs w:val="24"/>
          <w:lang w:eastAsia="ru-RU"/>
        </w:rPr>
        <w:t xml:space="preserve">Хотя контроль </w:t>
      </w:r>
      <w:proofErr w:type="spellStart"/>
      <w:r w:rsidRPr="000D1E27">
        <w:rPr>
          <w:rFonts w:ascii="Times New Roman" w:eastAsia="Times New Roman" w:hAnsi="Times New Roman" w:cs="Times New Roman"/>
          <w:sz w:val="24"/>
          <w:szCs w:val="24"/>
          <w:lang w:eastAsia="ru-RU"/>
        </w:rPr>
        <w:t>сформированности</w:t>
      </w:r>
      <w:proofErr w:type="spellEnd"/>
      <w:r w:rsidRPr="000D1E27">
        <w:rPr>
          <w:rFonts w:ascii="Times New Roman" w:eastAsia="Times New Roman" w:hAnsi="Times New Roman" w:cs="Times New Roman"/>
          <w:sz w:val="24"/>
          <w:szCs w:val="24"/>
          <w:lang w:eastAsia="ru-RU"/>
        </w:rPr>
        <w:t xml:space="preserve"> </w:t>
      </w:r>
      <w:r w:rsidRPr="000D1E27">
        <w:rPr>
          <w:rFonts w:ascii="Times New Roman" w:eastAsia="Times New Roman" w:hAnsi="Times New Roman" w:cs="Times New Roman"/>
          <w:b/>
          <w:sz w:val="24"/>
          <w:szCs w:val="24"/>
          <w:lang w:eastAsia="ru-RU"/>
        </w:rPr>
        <w:t>лексической стороны речи</w:t>
      </w:r>
      <w:r w:rsidRPr="000D1E27">
        <w:rPr>
          <w:rFonts w:ascii="Times New Roman" w:eastAsia="Times New Roman" w:hAnsi="Times New Roman" w:cs="Times New Roman"/>
          <w:sz w:val="24"/>
          <w:szCs w:val="24"/>
          <w:lang w:eastAsia="ru-RU"/>
        </w:rPr>
        <w:t xml:space="preserve"> фактически происходит на </w:t>
      </w:r>
      <w:r w:rsidRPr="000D1E27">
        <w:rPr>
          <w:rFonts w:ascii="Times New Roman" w:eastAsia="Times New Roman" w:hAnsi="Times New Roman" w:cs="Times New Roman"/>
          <w:sz w:val="24"/>
          <w:szCs w:val="24"/>
          <w:lang w:eastAsia="ru-RU"/>
        </w:rPr>
        <w:lastRenderedPageBreak/>
        <w:t>каждом уроке при выполнении подготовительных и речевых упражнений, однако в рубрике «</w:t>
      </w:r>
      <w:r w:rsidRPr="00AB4F44">
        <w:rPr>
          <w:rStyle w:val="NoSpacingChar"/>
          <w:rFonts w:ascii="Times New Roman" w:eastAsiaTheme="minorHAnsi" w:hAnsi="Times New Roman" w:cs="Times New Roman"/>
          <w:sz w:val="24"/>
          <w:szCs w:val="24"/>
        </w:rPr>
        <w:t>Progress</w:t>
      </w:r>
      <w:r w:rsidRPr="00907FB9">
        <w:rPr>
          <w:rStyle w:val="NoSpacingChar"/>
          <w:rFonts w:ascii="Times New Roman" w:eastAsiaTheme="minorHAnsi" w:hAnsi="Times New Roman" w:cs="Times New Roman"/>
          <w:sz w:val="24"/>
          <w:szCs w:val="24"/>
          <w:lang w:val="ru-RU"/>
        </w:rPr>
        <w:t xml:space="preserve"> </w:t>
      </w:r>
      <w:r w:rsidRPr="00AB4F44">
        <w:rPr>
          <w:rStyle w:val="NoSpacingChar"/>
          <w:rFonts w:ascii="Times New Roman" w:eastAsiaTheme="minorHAnsi" w:hAnsi="Times New Roman" w:cs="Times New Roman"/>
          <w:sz w:val="24"/>
          <w:szCs w:val="24"/>
        </w:rPr>
        <w:t>Check</w:t>
      </w:r>
      <w:r w:rsidRPr="00907FB9">
        <w:rPr>
          <w:rStyle w:val="NoSpacingChar"/>
          <w:rFonts w:ascii="Times New Roman" w:eastAsiaTheme="minorHAnsi" w:hAnsi="Times New Roman" w:cs="Times New Roman"/>
          <w:sz w:val="24"/>
          <w:szCs w:val="24"/>
          <w:lang w:val="ru-RU"/>
        </w:rPr>
        <w:t>» обязательно представлены специальные тесты для проверки владения некоторыми лексическими единицами, входящими в обязательный словарный запас данного урока.</w:t>
      </w:r>
    </w:p>
    <w:p w:rsidR="00F07274" w:rsidRPr="00AB4F44" w:rsidRDefault="00F07274" w:rsidP="00AC3716">
      <w:pPr>
        <w:spacing w:after="0" w:line="240" w:lineRule="auto"/>
        <w:ind w:firstLine="567"/>
        <w:jc w:val="both"/>
        <w:rPr>
          <w:rStyle w:val="NoSpacingChar"/>
          <w:rFonts w:ascii="Times New Roman" w:eastAsiaTheme="minorHAnsi" w:hAnsi="Times New Roman" w:cs="Times New Roman"/>
          <w:sz w:val="24"/>
          <w:szCs w:val="24"/>
          <w:lang w:val="ru-RU"/>
        </w:rPr>
      </w:pPr>
      <w:r w:rsidRPr="00AB4F44">
        <w:rPr>
          <w:rStyle w:val="NoSpacingChar"/>
          <w:rFonts w:ascii="Times New Roman" w:eastAsiaTheme="minorHAnsi" w:hAnsi="Times New Roman" w:cs="Times New Roman"/>
          <w:sz w:val="24"/>
          <w:szCs w:val="24"/>
          <w:lang w:val="ru-RU"/>
        </w:rPr>
        <w:t>Контроль за формированием грамматических навыков также осуществляется как в ходе ежедневной практики на уроке (то есть с использованием обычных упражнений подготовительного и речевого характера),  так и с помощью специальных тестовых заданий, предусмотренных в разделе «</w:t>
      </w:r>
      <w:r w:rsidRPr="00AB4F44">
        <w:rPr>
          <w:rStyle w:val="NoSpacingChar"/>
          <w:rFonts w:ascii="Times New Roman" w:eastAsiaTheme="minorHAnsi" w:hAnsi="Times New Roman" w:cs="Times New Roman"/>
          <w:sz w:val="24"/>
          <w:szCs w:val="24"/>
        </w:rPr>
        <w:t>Progress</w:t>
      </w:r>
      <w:r w:rsidRPr="00AB4F44">
        <w:rPr>
          <w:rStyle w:val="NoSpacingChar"/>
          <w:rFonts w:ascii="Times New Roman" w:eastAsiaTheme="minorHAnsi" w:hAnsi="Times New Roman" w:cs="Times New Roman"/>
          <w:sz w:val="24"/>
          <w:szCs w:val="24"/>
          <w:lang w:val="ru-RU"/>
        </w:rPr>
        <w:t xml:space="preserve"> </w:t>
      </w:r>
      <w:r w:rsidRPr="00AB4F44">
        <w:rPr>
          <w:rStyle w:val="NoSpacingChar"/>
          <w:rFonts w:ascii="Times New Roman" w:eastAsiaTheme="minorHAnsi" w:hAnsi="Times New Roman" w:cs="Times New Roman"/>
          <w:sz w:val="24"/>
          <w:szCs w:val="24"/>
        </w:rPr>
        <w:t>Check</w:t>
      </w:r>
      <w:r w:rsidRPr="00AB4F44">
        <w:rPr>
          <w:rStyle w:val="NoSpacingChar"/>
          <w:rFonts w:ascii="Times New Roman" w:eastAsiaTheme="minorHAnsi" w:hAnsi="Times New Roman" w:cs="Times New Roman"/>
          <w:sz w:val="24"/>
          <w:szCs w:val="24"/>
          <w:lang w:val="ru-RU"/>
        </w:rPr>
        <w:t>».</w:t>
      </w:r>
    </w:p>
    <w:p w:rsidR="00F07274" w:rsidRPr="000D1E27" w:rsidRDefault="00AB4F44" w:rsidP="00AC371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07274" w:rsidRPr="000D1E27">
        <w:rPr>
          <w:rFonts w:ascii="Times New Roman" w:eastAsia="Times New Roman" w:hAnsi="Times New Roman" w:cs="Times New Roman"/>
          <w:sz w:val="24"/>
          <w:szCs w:val="24"/>
          <w:lang w:eastAsia="ru-RU"/>
        </w:rPr>
        <w:t xml:space="preserve">Контроль навыков </w:t>
      </w:r>
      <w:proofErr w:type="spellStart"/>
      <w:r w:rsidR="00F07274" w:rsidRPr="000D1E27">
        <w:rPr>
          <w:rFonts w:ascii="Times New Roman" w:eastAsia="Times New Roman" w:hAnsi="Times New Roman" w:cs="Times New Roman"/>
          <w:b/>
          <w:sz w:val="24"/>
          <w:szCs w:val="24"/>
          <w:lang w:eastAsia="ru-RU"/>
        </w:rPr>
        <w:t>аудирования</w:t>
      </w:r>
      <w:proofErr w:type="spellEnd"/>
      <w:r w:rsidR="00F07274" w:rsidRPr="000D1E27">
        <w:rPr>
          <w:rFonts w:ascii="Times New Roman" w:eastAsia="Times New Roman" w:hAnsi="Times New Roman" w:cs="Times New Roman"/>
          <w:b/>
          <w:sz w:val="24"/>
          <w:szCs w:val="24"/>
          <w:lang w:eastAsia="ru-RU"/>
        </w:rPr>
        <w:t xml:space="preserve"> </w:t>
      </w:r>
      <w:r w:rsidR="00F07274" w:rsidRPr="000D1E27">
        <w:rPr>
          <w:rFonts w:ascii="Times New Roman" w:eastAsia="Times New Roman" w:hAnsi="Times New Roman" w:cs="Times New Roman"/>
          <w:sz w:val="24"/>
          <w:szCs w:val="24"/>
          <w:lang w:eastAsia="ru-RU"/>
        </w:rPr>
        <w:t xml:space="preserve">текстов на английском языке также предусмотрен в учебнике. Тексты для </w:t>
      </w:r>
      <w:proofErr w:type="spellStart"/>
      <w:r w:rsidR="00F07274" w:rsidRPr="000D1E27">
        <w:rPr>
          <w:rFonts w:ascii="Times New Roman" w:eastAsia="Times New Roman" w:hAnsi="Times New Roman" w:cs="Times New Roman"/>
          <w:sz w:val="24"/>
          <w:szCs w:val="24"/>
          <w:lang w:eastAsia="ru-RU"/>
        </w:rPr>
        <w:t>аудирования</w:t>
      </w:r>
      <w:proofErr w:type="spellEnd"/>
      <w:r w:rsidR="00F07274" w:rsidRPr="000D1E27">
        <w:rPr>
          <w:rFonts w:ascii="Times New Roman" w:eastAsia="Times New Roman" w:hAnsi="Times New Roman" w:cs="Times New Roman"/>
          <w:sz w:val="24"/>
          <w:szCs w:val="24"/>
          <w:lang w:eastAsia="ru-RU"/>
        </w:rPr>
        <w:t xml:space="preserve"> построены в основном на известном детям лексико-грамматическом материале, но допускается содержание в них небольшого процента незнакомых слов. Чем раньше учащиеся столкнуться с такими текстами, тем лучше будет формироваться умение воспринимать английскую речь на слух. Длительность звучания текста для </w:t>
      </w:r>
      <w:proofErr w:type="spellStart"/>
      <w:r w:rsidR="00F07274" w:rsidRPr="000D1E27">
        <w:rPr>
          <w:rFonts w:ascii="Times New Roman" w:eastAsia="Times New Roman" w:hAnsi="Times New Roman" w:cs="Times New Roman"/>
          <w:sz w:val="24"/>
          <w:szCs w:val="24"/>
          <w:lang w:eastAsia="ru-RU"/>
        </w:rPr>
        <w:t>аудирования</w:t>
      </w:r>
      <w:proofErr w:type="spellEnd"/>
      <w:r w:rsidR="00F07274" w:rsidRPr="000D1E27">
        <w:rPr>
          <w:rFonts w:ascii="Times New Roman" w:eastAsia="Times New Roman" w:hAnsi="Times New Roman" w:cs="Times New Roman"/>
          <w:sz w:val="24"/>
          <w:szCs w:val="24"/>
          <w:lang w:eastAsia="ru-RU"/>
        </w:rPr>
        <w:t xml:space="preserve"> не превышает 3-5 минут в нормальном темпе в исполнении носителей английского языка.</w:t>
      </w:r>
    </w:p>
    <w:p w:rsidR="00F07274" w:rsidRPr="000D1E27" w:rsidRDefault="00AB4F44" w:rsidP="00AC371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07274" w:rsidRPr="000D1E27">
        <w:rPr>
          <w:rFonts w:ascii="Times New Roman" w:eastAsia="Times New Roman" w:hAnsi="Times New Roman" w:cs="Times New Roman"/>
          <w:sz w:val="24"/>
          <w:szCs w:val="24"/>
          <w:lang w:eastAsia="ru-RU"/>
        </w:rPr>
        <w:t xml:space="preserve">Контроль </w:t>
      </w:r>
      <w:proofErr w:type="spellStart"/>
      <w:r w:rsidR="00F07274" w:rsidRPr="000D1E27">
        <w:rPr>
          <w:rFonts w:ascii="Times New Roman" w:eastAsia="Times New Roman" w:hAnsi="Times New Roman" w:cs="Times New Roman"/>
          <w:sz w:val="24"/>
          <w:szCs w:val="24"/>
          <w:lang w:eastAsia="ru-RU"/>
        </w:rPr>
        <w:t>сформированности</w:t>
      </w:r>
      <w:proofErr w:type="spellEnd"/>
      <w:r w:rsidR="00F07274" w:rsidRPr="000D1E27">
        <w:rPr>
          <w:rFonts w:ascii="Times New Roman" w:eastAsia="Times New Roman" w:hAnsi="Times New Roman" w:cs="Times New Roman"/>
          <w:sz w:val="24"/>
          <w:szCs w:val="24"/>
          <w:lang w:eastAsia="ru-RU"/>
        </w:rPr>
        <w:t xml:space="preserve"> </w:t>
      </w:r>
      <w:r w:rsidR="00F07274" w:rsidRPr="000D1E27">
        <w:rPr>
          <w:rFonts w:ascii="Times New Roman" w:eastAsia="Times New Roman" w:hAnsi="Times New Roman" w:cs="Times New Roman"/>
          <w:b/>
          <w:sz w:val="24"/>
          <w:szCs w:val="24"/>
          <w:lang w:eastAsia="ru-RU"/>
        </w:rPr>
        <w:t>навыков чтения</w:t>
      </w:r>
      <w:r w:rsidR="00F07274" w:rsidRPr="000D1E27">
        <w:rPr>
          <w:rFonts w:ascii="Times New Roman" w:eastAsia="Times New Roman" w:hAnsi="Times New Roman" w:cs="Times New Roman"/>
          <w:sz w:val="24"/>
          <w:szCs w:val="24"/>
          <w:lang w:eastAsia="ru-RU"/>
        </w:rPr>
        <w:t xml:space="preserve"> предусматривает различные </w:t>
      </w:r>
      <w:proofErr w:type="spellStart"/>
      <w:r w:rsidR="00F07274" w:rsidRPr="000D1E27">
        <w:rPr>
          <w:rFonts w:ascii="Times New Roman" w:eastAsia="Times New Roman" w:hAnsi="Times New Roman" w:cs="Times New Roman"/>
          <w:sz w:val="24"/>
          <w:szCs w:val="24"/>
          <w:lang w:eastAsia="ru-RU"/>
        </w:rPr>
        <w:t>послетекстовые</w:t>
      </w:r>
      <w:proofErr w:type="spellEnd"/>
      <w:r w:rsidR="00F07274" w:rsidRPr="000D1E27">
        <w:rPr>
          <w:rFonts w:ascii="Times New Roman" w:eastAsia="Times New Roman" w:hAnsi="Times New Roman" w:cs="Times New Roman"/>
          <w:sz w:val="24"/>
          <w:szCs w:val="24"/>
          <w:lang w:eastAsia="ru-RU"/>
        </w:rPr>
        <w:t xml:space="preserve"> задания:</w:t>
      </w:r>
    </w:p>
    <w:p w:rsidR="00F07274" w:rsidRPr="000D1E27" w:rsidRDefault="00F07274" w:rsidP="00AC3716">
      <w:pPr>
        <w:spacing w:after="0" w:line="240" w:lineRule="auto"/>
        <w:jc w:val="both"/>
        <w:rPr>
          <w:rFonts w:ascii="Times New Roman" w:eastAsia="Times New Roman" w:hAnsi="Times New Roman" w:cs="Times New Roman"/>
          <w:sz w:val="24"/>
          <w:szCs w:val="24"/>
          <w:lang w:eastAsia="ru-RU"/>
        </w:rPr>
      </w:pPr>
      <w:r w:rsidRPr="000D1E27">
        <w:rPr>
          <w:rFonts w:ascii="Times New Roman" w:eastAsia="Times New Roman" w:hAnsi="Times New Roman" w:cs="Times New Roman"/>
          <w:sz w:val="24"/>
          <w:szCs w:val="24"/>
          <w:lang w:eastAsia="ru-RU"/>
        </w:rPr>
        <w:t>- ответы на вопросы;</w:t>
      </w:r>
    </w:p>
    <w:p w:rsidR="00F07274" w:rsidRPr="000D1E27" w:rsidRDefault="00F07274" w:rsidP="00AC3716">
      <w:pPr>
        <w:spacing w:after="0" w:line="240" w:lineRule="auto"/>
        <w:jc w:val="both"/>
        <w:rPr>
          <w:rFonts w:ascii="Times New Roman" w:eastAsia="Times New Roman" w:hAnsi="Times New Roman" w:cs="Times New Roman"/>
          <w:sz w:val="24"/>
          <w:szCs w:val="24"/>
          <w:lang w:eastAsia="ru-RU"/>
        </w:rPr>
      </w:pPr>
      <w:r w:rsidRPr="000D1E27">
        <w:rPr>
          <w:rFonts w:ascii="Times New Roman" w:eastAsia="Times New Roman" w:hAnsi="Times New Roman" w:cs="Times New Roman"/>
          <w:sz w:val="24"/>
          <w:szCs w:val="24"/>
          <w:lang w:eastAsia="ru-RU"/>
        </w:rPr>
        <w:t>- выбор правильного варианта окончания данного предложения из предложенных;</w:t>
      </w:r>
    </w:p>
    <w:p w:rsidR="00F07274" w:rsidRPr="000D1E27" w:rsidRDefault="00F07274" w:rsidP="00AC3716">
      <w:pPr>
        <w:spacing w:after="0" w:line="240" w:lineRule="auto"/>
        <w:jc w:val="both"/>
        <w:rPr>
          <w:rFonts w:ascii="Times New Roman" w:eastAsia="Times New Roman" w:hAnsi="Times New Roman" w:cs="Times New Roman"/>
          <w:sz w:val="24"/>
          <w:szCs w:val="24"/>
          <w:lang w:eastAsia="ru-RU"/>
        </w:rPr>
      </w:pPr>
      <w:r w:rsidRPr="000D1E27">
        <w:rPr>
          <w:rFonts w:ascii="Times New Roman" w:eastAsia="Times New Roman" w:hAnsi="Times New Roman" w:cs="Times New Roman"/>
          <w:sz w:val="24"/>
          <w:szCs w:val="24"/>
          <w:lang w:eastAsia="ru-RU"/>
        </w:rPr>
        <w:t>- поиск верной\неверной информации и т.д.</w:t>
      </w:r>
    </w:p>
    <w:p w:rsidR="005148F4" w:rsidRPr="000D1E27" w:rsidRDefault="005148F4" w:rsidP="00AC3716">
      <w:pPr>
        <w:shd w:val="clear" w:color="auto" w:fill="FFFFFF"/>
        <w:adjustRightInd w:val="0"/>
        <w:spacing w:after="0" w:line="240" w:lineRule="auto"/>
        <w:ind w:firstLine="499"/>
        <w:jc w:val="both"/>
        <w:rPr>
          <w:rFonts w:ascii="Times New Roman" w:hAnsi="Times New Roman" w:cs="Times New Roman"/>
          <w:sz w:val="24"/>
          <w:szCs w:val="24"/>
        </w:rPr>
      </w:pPr>
      <w:r w:rsidRPr="000D1E27">
        <w:rPr>
          <w:rFonts w:ascii="Times New Roman" w:hAnsi="Times New Roman" w:cs="Times New Roman"/>
          <w:b/>
          <w:bCs/>
          <w:sz w:val="24"/>
          <w:szCs w:val="24"/>
        </w:rPr>
        <w:t>Выполнение  тестовых заданий</w:t>
      </w:r>
      <w:r w:rsidRPr="000D1E27">
        <w:rPr>
          <w:rFonts w:ascii="Times New Roman" w:hAnsi="Times New Roman" w:cs="Times New Roman"/>
          <w:sz w:val="24"/>
          <w:szCs w:val="24"/>
        </w:rPr>
        <w:t xml:space="preserve">  оценивается по следующей схеме:</w:t>
      </w:r>
    </w:p>
    <w:p w:rsidR="005148F4" w:rsidRPr="000D1E27" w:rsidRDefault="005148F4" w:rsidP="00AC3716">
      <w:pPr>
        <w:shd w:val="clear" w:color="auto" w:fill="FFFFFF"/>
        <w:adjustRightInd w:val="0"/>
        <w:spacing w:after="0" w:line="240" w:lineRule="auto"/>
        <w:ind w:firstLine="499"/>
        <w:jc w:val="both"/>
        <w:rPr>
          <w:rFonts w:ascii="Times New Roman" w:hAnsi="Times New Roman" w:cs="Times New Roman"/>
          <w:sz w:val="24"/>
          <w:szCs w:val="24"/>
        </w:rPr>
      </w:pPr>
      <w:r w:rsidRPr="000D1E27">
        <w:rPr>
          <w:rFonts w:ascii="Times New Roman" w:hAnsi="Times New Roman" w:cs="Times New Roman"/>
          <w:sz w:val="24"/>
          <w:szCs w:val="24"/>
        </w:rPr>
        <w:t>выполнено       менее 50 % - «2»</w:t>
      </w:r>
    </w:p>
    <w:p w:rsidR="005148F4" w:rsidRPr="000D1E27" w:rsidRDefault="005148F4" w:rsidP="00AC3716">
      <w:pPr>
        <w:shd w:val="clear" w:color="auto" w:fill="FFFFFF"/>
        <w:adjustRightInd w:val="0"/>
        <w:spacing w:after="0" w:line="240" w:lineRule="auto"/>
        <w:ind w:firstLine="499"/>
        <w:jc w:val="both"/>
        <w:rPr>
          <w:rFonts w:ascii="Times New Roman" w:hAnsi="Times New Roman" w:cs="Times New Roman"/>
          <w:sz w:val="24"/>
          <w:szCs w:val="24"/>
        </w:rPr>
      </w:pPr>
      <w:r w:rsidRPr="000D1E27">
        <w:rPr>
          <w:rFonts w:ascii="Times New Roman" w:hAnsi="Times New Roman" w:cs="Times New Roman"/>
          <w:sz w:val="24"/>
          <w:szCs w:val="24"/>
        </w:rPr>
        <w:t xml:space="preserve">                       </w:t>
      </w:r>
      <w:r w:rsidR="00165FA7">
        <w:rPr>
          <w:rFonts w:ascii="Times New Roman" w:hAnsi="Times New Roman" w:cs="Times New Roman"/>
          <w:sz w:val="24"/>
          <w:szCs w:val="24"/>
        </w:rPr>
        <w:t xml:space="preserve">   </w:t>
      </w:r>
      <w:r w:rsidRPr="000D1E27">
        <w:rPr>
          <w:rFonts w:ascii="Times New Roman" w:hAnsi="Times New Roman" w:cs="Times New Roman"/>
          <w:sz w:val="24"/>
          <w:szCs w:val="24"/>
        </w:rPr>
        <w:t xml:space="preserve">  50 - 69%  -  «3»  </w:t>
      </w:r>
    </w:p>
    <w:p w:rsidR="005148F4" w:rsidRDefault="005148F4" w:rsidP="00AC3716">
      <w:pPr>
        <w:spacing w:after="0" w:line="240" w:lineRule="auto"/>
        <w:ind w:firstLine="499"/>
        <w:jc w:val="both"/>
        <w:rPr>
          <w:rFonts w:ascii="Times New Roman" w:hAnsi="Times New Roman" w:cs="Times New Roman"/>
          <w:sz w:val="24"/>
          <w:szCs w:val="24"/>
        </w:rPr>
      </w:pPr>
      <w:r w:rsidRPr="000D1E27">
        <w:rPr>
          <w:rFonts w:ascii="Times New Roman" w:hAnsi="Times New Roman" w:cs="Times New Roman"/>
          <w:sz w:val="24"/>
          <w:szCs w:val="24"/>
        </w:rPr>
        <w:tab/>
      </w:r>
      <w:r w:rsidRPr="000D1E27">
        <w:rPr>
          <w:rFonts w:ascii="Times New Roman" w:hAnsi="Times New Roman" w:cs="Times New Roman"/>
          <w:sz w:val="24"/>
          <w:szCs w:val="24"/>
        </w:rPr>
        <w:tab/>
        <w:t xml:space="preserve">             70 - 89%  -  «4»</w:t>
      </w:r>
    </w:p>
    <w:p w:rsidR="004F7478" w:rsidRPr="000D1E27" w:rsidRDefault="004F7478" w:rsidP="00AC3716">
      <w:pPr>
        <w:spacing w:after="0" w:line="240" w:lineRule="auto"/>
        <w:ind w:firstLine="499"/>
        <w:jc w:val="both"/>
        <w:rPr>
          <w:rFonts w:ascii="Times New Roman" w:hAnsi="Times New Roman" w:cs="Times New Roman"/>
          <w:sz w:val="24"/>
          <w:szCs w:val="24"/>
        </w:rPr>
      </w:pPr>
      <w:r>
        <w:rPr>
          <w:rFonts w:ascii="Times New Roman" w:hAnsi="Times New Roman" w:cs="Times New Roman"/>
          <w:sz w:val="24"/>
          <w:szCs w:val="24"/>
        </w:rPr>
        <w:t xml:space="preserve">                            </w:t>
      </w:r>
      <w:r w:rsidRPr="000D1E27">
        <w:rPr>
          <w:rFonts w:ascii="Times New Roman" w:hAnsi="Times New Roman" w:cs="Times New Roman"/>
          <w:sz w:val="24"/>
          <w:szCs w:val="24"/>
        </w:rPr>
        <w:t>90-100%  -  «5»</w:t>
      </w:r>
    </w:p>
    <w:p w:rsidR="004F7478" w:rsidRPr="000D1E27" w:rsidRDefault="004F7478" w:rsidP="00AC3716">
      <w:pPr>
        <w:spacing w:after="0" w:line="240" w:lineRule="auto"/>
        <w:ind w:firstLine="499"/>
        <w:jc w:val="both"/>
        <w:rPr>
          <w:rFonts w:ascii="Times New Roman" w:hAnsi="Times New Roman" w:cs="Times New Roman"/>
          <w:sz w:val="24"/>
          <w:szCs w:val="24"/>
        </w:rPr>
      </w:pPr>
    </w:p>
    <w:p w:rsidR="004F7478" w:rsidRPr="00B72890" w:rsidRDefault="005148F4" w:rsidP="00AC3716">
      <w:pPr>
        <w:spacing w:after="0"/>
        <w:contextualSpacing/>
        <w:jc w:val="both"/>
        <w:rPr>
          <w:rFonts w:ascii="Times New Roman" w:eastAsia="Calibri" w:hAnsi="Times New Roman" w:cs="Times New Roman"/>
          <w:b/>
          <w:sz w:val="24"/>
          <w:szCs w:val="24"/>
        </w:rPr>
      </w:pPr>
      <w:r w:rsidRPr="000D1E27">
        <w:rPr>
          <w:rFonts w:ascii="Times New Roman" w:hAnsi="Times New Roman" w:cs="Times New Roman"/>
          <w:sz w:val="24"/>
          <w:szCs w:val="24"/>
        </w:rPr>
        <w:tab/>
      </w:r>
      <w:r w:rsidRPr="000D1E27">
        <w:rPr>
          <w:rFonts w:ascii="Times New Roman" w:hAnsi="Times New Roman" w:cs="Times New Roman"/>
          <w:sz w:val="24"/>
          <w:szCs w:val="24"/>
        </w:rPr>
        <w:tab/>
        <w:t xml:space="preserve"> </w:t>
      </w:r>
      <w:r w:rsidR="004F7478">
        <w:rPr>
          <w:rFonts w:ascii="Times New Roman" w:hAnsi="Times New Roman" w:cs="Times New Roman"/>
          <w:sz w:val="24"/>
          <w:szCs w:val="24"/>
        </w:rPr>
        <w:t xml:space="preserve">        </w:t>
      </w:r>
      <w:r w:rsidRPr="000D1E27">
        <w:rPr>
          <w:rFonts w:ascii="Times New Roman" w:hAnsi="Times New Roman" w:cs="Times New Roman"/>
          <w:sz w:val="24"/>
          <w:szCs w:val="24"/>
        </w:rPr>
        <w:t xml:space="preserve">   </w:t>
      </w:r>
      <w:r w:rsidR="004F7478" w:rsidRPr="00B72890">
        <w:rPr>
          <w:rFonts w:ascii="Times New Roman" w:eastAsia="Calibri" w:hAnsi="Times New Roman" w:cs="Times New Roman"/>
          <w:b/>
          <w:sz w:val="24"/>
          <w:szCs w:val="24"/>
        </w:rPr>
        <w:t>Критерии оценивания видов речевой деятельности</w:t>
      </w:r>
    </w:p>
    <w:p w:rsidR="004F7478" w:rsidRPr="00B72890" w:rsidRDefault="004F7478" w:rsidP="00AC3716">
      <w:pPr>
        <w:spacing w:after="0"/>
        <w:contextualSpacing/>
        <w:jc w:val="both"/>
        <w:rPr>
          <w:rFonts w:ascii="Times New Roman" w:eastAsia="Calibri" w:hAnsi="Times New Roman" w:cs="Times New Roman"/>
          <w:sz w:val="24"/>
          <w:szCs w:val="24"/>
        </w:rPr>
      </w:pPr>
      <w:r w:rsidRPr="00B72890">
        <w:rPr>
          <w:rFonts w:ascii="Times New Roman" w:eastAsia="Calibri" w:hAnsi="Times New Roman" w:cs="Times New Roman"/>
          <w:sz w:val="24"/>
          <w:szCs w:val="24"/>
        </w:rPr>
        <w:t>Чтение</w:t>
      </w:r>
    </w:p>
    <w:p w:rsidR="004F7478" w:rsidRPr="00B72890" w:rsidRDefault="004F7478" w:rsidP="00AC3716">
      <w:pPr>
        <w:spacing w:after="0"/>
        <w:ind w:left="780"/>
        <w:contextualSpacing/>
        <w:jc w:val="both"/>
        <w:rPr>
          <w:rFonts w:ascii="Times New Roman" w:eastAsia="Calibri" w:hAnsi="Times New Roman" w:cs="Times New Roman"/>
          <w:b/>
          <w:sz w:val="24"/>
          <w:szCs w:val="24"/>
        </w:rPr>
      </w:pPr>
      <w:r w:rsidRPr="00B72890">
        <w:rPr>
          <w:rFonts w:ascii="Times New Roman" w:eastAsia="Calibri" w:hAnsi="Times New Roman" w:cs="Times New Roman"/>
          <w:b/>
          <w:sz w:val="24"/>
          <w:szCs w:val="24"/>
        </w:rPr>
        <w:t>Чтение с пониманием основного содер</w:t>
      </w:r>
      <w:r w:rsidRPr="00B72890">
        <w:rPr>
          <w:rFonts w:ascii="Times New Roman" w:eastAsia="Calibri" w:hAnsi="Times New Roman" w:cs="Times New Roman"/>
          <w:b/>
          <w:sz w:val="24"/>
          <w:szCs w:val="24"/>
        </w:rPr>
        <w:softHyphen/>
        <w:t>жания прочитанного (ознакомительное)</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«5»</w:t>
      </w:r>
      <w:r w:rsidRPr="00B72890">
        <w:rPr>
          <w:rFonts w:ascii="Times New Roman" w:eastAsia="Times New Roman" w:hAnsi="Times New Roman" w:cs="Times New Roman"/>
          <w:sz w:val="24"/>
          <w:szCs w:val="24"/>
          <w:lang w:eastAsia="ru-RU"/>
        </w:rPr>
        <w:t> ставится учащемуся, если он понял основное содержание оригиналь</w:t>
      </w:r>
      <w:r w:rsidRPr="00B72890">
        <w:rPr>
          <w:rFonts w:ascii="Times New Roman" w:eastAsia="Times New Roman" w:hAnsi="Times New Roman" w:cs="Times New Roman"/>
          <w:sz w:val="24"/>
          <w:szCs w:val="24"/>
          <w:lang w:eastAsia="ru-RU"/>
        </w:rPr>
        <w:softHyphen/>
        <w:t>ного текста, может выделить основную мысль, определить основные факты, уме</w:t>
      </w:r>
      <w:r w:rsidRPr="00B72890">
        <w:rPr>
          <w:rFonts w:ascii="Times New Roman" w:eastAsia="Times New Roman" w:hAnsi="Times New Roman" w:cs="Times New Roman"/>
          <w:sz w:val="24"/>
          <w:szCs w:val="24"/>
          <w:lang w:eastAsia="ru-RU"/>
        </w:rPr>
        <w:softHyphen/>
        <w:t>ет догадываться о значении незнакомых слов из контекста, либо по словообразо</w:t>
      </w:r>
      <w:r w:rsidRPr="00B72890">
        <w:rPr>
          <w:rFonts w:ascii="Times New Roman" w:eastAsia="Times New Roman" w:hAnsi="Times New Roman" w:cs="Times New Roman"/>
          <w:sz w:val="24"/>
          <w:szCs w:val="24"/>
          <w:lang w:eastAsia="ru-RU"/>
        </w:rPr>
        <w:softHyphen/>
        <w:t>вательным элементам, либо по сходству с родным языком. Скорость чтения иноя</w:t>
      </w:r>
      <w:r w:rsidRPr="00B72890">
        <w:rPr>
          <w:rFonts w:ascii="Times New Roman" w:eastAsia="Times New Roman" w:hAnsi="Times New Roman" w:cs="Times New Roman"/>
          <w:sz w:val="24"/>
          <w:szCs w:val="24"/>
          <w:lang w:eastAsia="ru-RU"/>
        </w:rPr>
        <w:softHyphen/>
        <w:t>зычного текста может быть несколько замедленной по сравнению с той, с кото</w:t>
      </w:r>
      <w:r w:rsidRPr="00B72890">
        <w:rPr>
          <w:rFonts w:ascii="Times New Roman" w:eastAsia="Times New Roman" w:hAnsi="Times New Roman" w:cs="Times New Roman"/>
          <w:sz w:val="24"/>
          <w:szCs w:val="24"/>
          <w:lang w:eastAsia="ru-RU"/>
        </w:rPr>
        <w:softHyphen/>
        <w:t>рой ученик читает на родном языке. За</w:t>
      </w:r>
      <w:r w:rsidRPr="00B72890">
        <w:rPr>
          <w:rFonts w:ascii="Times New Roman" w:eastAsia="Times New Roman" w:hAnsi="Times New Roman" w:cs="Times New Roman"/>
          <w:sz w:val="24"/>
          <w:szCs w:val="24"/>
          <w:lang w:eastAsia="ru-RU"/>
        </w:rPr>
        <w:softHyphen/>
        <w:t>метим, что скорость чтения на родном языке у учащихся разная.</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«4»</w:t>
      </w:r>
      <w:r w:rsidRPr="00B72890">
        <w:rPr>
          <w:rFonts w:ascii="Times New Roman" w:eastAsia="Times New Roman" w:hAnsi="Times New Roman" w:cs="Times New Roman"/>
          <w:sz w:val="24"/>
          <w:szCs w:val="24"/>
          <w:lang w:eastAsia="ru-RU"/>
        </w:rPr>
        <w:t> ставится ученику, если он понял основное содержание оригиналь</w:t>
      </w:r>
      <w:r w:rsidRPr="00B72890">
        <w:rPr>
          <w:rFonts w:ascii="Times New Roman" w:eastAsia="Times New Roman" w:hAnsi="Times New Roman" w:cs="Times New Roman"/>
          <w:sz w:val="24"/>
          <w:szCs w:val="24"/>
          <w:lang w:eastAsia="ru-RU"/>
        </w:rPr>
        <w:softHyphen/>
        <w:t>ного текста, может выделить основную мысль, определить отдельные факты. Од</w:t>
      </w:r>
      <w:r w:rsidRPr="00B72890">
        <w:rPr>
          <w:rFonts w:ascii="Times New Roman" w:eastAsia="Times New Roman" w:hAnsi="Times New Roman" w:cs="Times New Roman"/>
          <w:sz w:val="24"/>
          <w:szCs w:val="24"/>
          <w:lang w:eastAsia="ru-RU"/>
        </w:rPr>
        <w:softHyphen/>
        <w:t>нако, у него недостаточно развита языко</w:t>
      </w:r>
      <w:r w:rsidRPr="00B72890">
        <w:rPr>
          <w:rFonts w:ascii="Times New Roman" w:eastAsia="Times New Roman" w:hAnsi="Times New Roman" w:cs="Times New Roman"/>
          <w:sz w:val="24"/>
          <w:szCs w:val="24"/>
          <w:lang w:eastAsia="ru-RU"/>
        </w:rPr>
        <w:softHyphen/>
        <w:t>вая догадка, и он затрудняется в понима</w:t>
      </w:r>
      <w:r w:rsidRPr="00B72890">
        <w:rPr>
          <w:rFonts w:ascii="Times New Roman" w:eastAsia="Times New Roman" w:hAnsi="Times New Roman" w:cs="Times New Roman"/>
          <w:sz w:val="24"/>
          <w:szCs w:val="24"/>
          <w:lang w:eastAsia="ru-RU"/>
        </w:rPr>
        <w:softHyphen/>
        <w:t>нии некоторых незнакомых слов, он вы</w:t>
      </w:r>
      <w:r w:rsidRPr="00B72890">
        <w:rPr>
          <w:rFonts w:ascii="Times New Roman" w:eastAsia="Times New Roman" w:hAnsi="Times New Roman" w:cs="Times New Roman"/>
          <w:sz w:val="24"/>
          <w:szCs w:val="24"/>
          <w:lang w:eastAsia="ru-RU"/>
        </w:rPr>
        <w:softHyphen/>
        <w:t>нужден чаще обращаться к словарю, а темп чтения более замедлен.</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«3»</w:t>
      </w:r>
      <w:r w:rsidRPr="00B72890">
        <w:rPr>
          <w:rFonts w:ascii="Times New Roman" w:eastAsia="Times New Roman" w:hAnsi="Times New Roman" w:cs="Times New Roman"/>
          <w:sz w:val="24"/>
          <w:szCs w:val="24"/>
          <w:lang w:eastAsia="ru-RU"/>
        </w:rPr>
        <w:t> ставится школьнику, кото</w:t>
      </w:r>
      <w:r w:rsidRPr="00B72890">
        <w:rPr>
          <w:rFonts w:ascii="Times New Roman" w:eastAsia="Times New Roman" w:hAnsi="Times New Roman" w:cs="Times New Roman"/>
          <w:sz w:val="24"/>
          <w:szCs w:val="24"/>
          <w:lang w:eastAsia="ru-RU"/>
        </w:rPr>
        <w:softHyphen/>
        <w:t>рый не совсем точно понял основное содержание прочитанного, умеет выде</w:t>
      </w:r>
      <w:r w:rsidRPr="00B72890">
        <w:rPr>
          <w:rFonts w:ascii="Times New Roman" w:eastAsia="Times New Roman" w:hAnsi="Times New Roman" w:cs="Times New Roman"/>
          <w:sz w:val="24"/>
          <w:szCs w:val="24"/>
          <w:lang w:eastAsia="ru-RU"/>
        </w:rPr>
        <w:softHyphen/>
        <w:t>лить в тексте только небольшое количес</w:t>
      </w:r>
      <w:r w:rsidRPr="00B72890">
        <w:rPr>
          <w:rFonts w:ascii="Times New Roman" w:eastAsia="Times New Roman" w:hAnsi="Times New Roman" w:cs="Times New Roman"/>
          <w:sz w:val="24"/>
          <w:szCs w:val="24"/>
          <w:lang w:eastAsia="ru-RU"/>
        </w:rPr>
        <w:softHyphen/>
        <w:t>тво фактов, совсем не развита языковая догадка.</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«2»</w:t>
      </w:r>
      <w:r w:rsidRPr="00B72890">
        <w:rPr>
          <w:rFonts w:ascii="Times New Roman" w:eastAsia="Times New Roman" w:hAnsi="Times New Roman" w:cs="Times New Roman"/>
          <w:sz w:val="24"/>
          <w:szCs w:val="24"/>
          <w:lang w:eastAsia="ru-RU"/>
        </w:rPr>
        <w:t> выставляется ученику в том случае, если он не понял текст или понял содержание текста неправильно, не ори</w:t>
      </w:r>
      <w:r w:rsidRPr="00B72890">
        <w:rPr>
          <w:rFonts w:ascii="Times New Roman" w:eastAsia="Times New Roman" w:hAnsi="Times New Roman" w:cs="Times New Roman"/>
          <w:sz w:val="24"/>
          <w:szCs w:val="24"/>
          <w:lang w:eastAsia="ru-RU"/>
        </w:rPr>
        <w:softHyphen/>
        <w:t>ентируется в тексте при поиске опреде</w:t>
      </w:r>
      <w:r w:rsidRPr="00B72890">
        <w:rPr>
          <w:rFonts w:ascii="Times New Roman" w:eastAsia="Times New Roman" w:hAnsi="Times New Roman" w:cs="Times New Roman"/>
          <w:sz w:val="24"/>
          <w:szCs w:val="24"/>
          <w:lang w:eastAsia="ru-RU"/>
        </w:rPr>
        <w:softHyphen/>
        <w:t xml:space="preserve">ленных фактов, не умеет </w:t>
      </w:r>
      <w:proofErr w:type="spellStart"/>
      <w:r w:rsidRPr="00B72890">
        <w:rPr>
          <w:rFonts w:ascii="Times New Roman" w:eastAsia="Times New Roman" w:hAnsi="Times New Roman" w:cs="Times New Roman"/>
          <w:sz w:val="24"/>
          <w:szCs w:val="24"/>
          <w:lang w:eastAsia="ru-RU"/>
        </w:rPr>
        <w:t>семантизировать</w:t>
      </w:r>
      <w:proofErr w:type="spellEnd"/>
      <w:r w:rsidRPr="00B72890">
        <w:rPr>
          <w:rFonts w:ascii="Times New Roman" w:eastAsia="Times New Roman" w:hAnsi="Times New Roman" w:cs="Times New Roman"/>
          <w:sz w:val="24"/>
          <w:szCs w:val="24"/>
          <w:lang w:eastAsia="ru-RU"/>
        </w:rPr>
        <w:t xml:space="preserve"> незнакомую лексику.</w:t>
      </w:r>
    </w:p>
    <w:p w:rsidR="004F7478" w:rsidRPr="00B72890" w:rsidRDefault="004F7478" w:rsidP="00AC3716">
      <w:pPr>
        <w:spacing w:after="0" w:line="240" w:lineRule="auto"/>
        <w:ind w:left="780"/>
        <w:contextualSpacing/>
        <w:jc w:val="both"/>
        <w:rPr>
          <w:rFonts w:ascii="Times New Roman" w:eastAsia="Calibri" w:hAnsi="Times New Roman" w:cs="Times New Roman"/>
          <w:b/>
          <w:sz w:val="24"/>
          <w:szCs w:val="24"/>
        </w:rPr>
      </w:pPr>
      <w:r w:rsidRPr="00B72890">
        <w:rPr>
          <w:rFonts w:ascii="Times New Roman" w:eastAsia="Calibri" w:hAnsi="Times New Roman" w:cs="Times New Roman"/>
          <w:b/>
          <w:sz w:val="24"/>
          <w:szCs w:val="24"/>
        </w:rPr>
        <w:t>Чтение с полным пониманием содержания (изучающее)</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sz w:val="24"/>
          <w:szCs w:val="24"/>
          <w:lang w:eastAsia="ru-RU"/>
        </w:rPr>
        <w:t>           </w:t>
      </w:r>
      <w:r w:rsidRPr="00B72890">
        <w:rPr>
          <w:rFonts w:ascii="Times New Roman" w:eastAsia="Times New Roman" w:hAnsi="Times New Roman" w:cs="Times New Roman"/>
          <w:b/>
          <w:sz w:val="24"/>
          <w:szCs w:val="24"/>
          <w:lang w:eastAsia="ru-RU"/>
        </w:rPr>
        <w:t>Оценка «5»</w:t>
      </w:r>
      <w:r w:rsidRPr="00B72890">
        <w:rPr>
          <w:rFonts w:ascii="Times New Roman" w:eastAsia="Times New Roman" w:hAnsi="Times New Roman" w:cs="Times New Roman"/>
          <w:sz w:val="24"/>
          <w:szCs w:val="24"/>
          <w:lang w:eastAsia="ru-RU"/>
        </w:rPr>
        <w:t> ставится ученику, когда он полностью понял несложный оригиналь</w:t>
      </w:r>
      <w:r w:rsidRPr="00B72890">
        <w:rPr>
          <w:rFonts w:ascii="Times New Roman" w:eastAsia="Times New Roman" w:hAnsi="Times New Roman" w:cs="Times New Roman"/>
          <w:sz w:val="24"/>
          <w:szCs w:val="24"/>
          <w:lang w:eastAsia="ru-RU"/>
        </w:rPr>
        <w:softHyphen/>
        <w:t>ный текст (публицистический, научно-популярный; инструкцию или отрывок из туристического проспекта). Он использо</w:t>
      </w:r>
      <w:r w:rsidRPr="00B72890">
        <w:rPr>
          <w:rFonts w:ascii="Times New Roman" w:eastAsia="Times New Roman" w:hAnsi="Times New Roman" w:cs="Times New Roman"/>
          <w:sz w:val="24"/>
          <w:szCs w:val="24"/>
          <w:lang w:eastAsia="ru-RU"/>
        </w:rPr>
        <w:softHyphen/>
        <w:t>вал при этом все известные приемы, на</w:t>
      </w:r>
      <w:r w:rsidRPr="00B72890">
        <w:rPr>
          <w:rFonts w:ascii="Times New Roman" w:eastAsia="Times New Roman" w:hAnsi="Times New Roman" w:cs="Times New Roman"/>
          <w:sz w:val="24"/>
          <w:szCs w:val="24"/>
          <w:lang w:eastAsia="ru-RU"/>
        </w:rPr>
        <w:softHyphen/>
        <w:t>правленные на понимание читаемого (смысловую догадку, анализ).</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«4» </w:t>
      </w:r>
      <w:r w:rsidRPr="00B72890">
        <w:rPr>
          <w:rFonts w:ascii="Times New Roman" w:eastAsia="Times New Roman" w:hAnsi="Times New Roman" w:cs="Times New Roman"/>
          <w:sz w:val="24"/>
          <w:szCs w:val="24"/>
          <w:lang w:eastAsia="ru-RU"/>
        </w:rPr>
        <w:t>выставляется учащемуся, если он полностью понял текст, но многократ</w:t>
      </w:r>
      <w:r w:rsidRPr="00B72890">
        <w:rPr>
          <w:rFonts w:ascii="Times New Roman" w:eastAsia="Times New Roman" w:hAnsi="Times New Roman" w:cs="Times New Roman"/>
          <w:sz w:val="24"/>
          <w:szCs w:val="24"/>
          <w:lang w:eastAsia="ru-RU"/>
        </w:rPr>
        <w:softHyphen/>
        <w:t>но обращался к словарю.</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sz w:val="24"/>
          <w:szCs w:val="24"/>
          <w:lang w:eastAsia="ru-RU"/>
        </w:rPr>
        <w:lastRenderedPageBreak/>
        <w:t>        </w:t>
      </w:r>
      <w:r w:rsidRPr="00B72890">
        <w:rPr>
          <w:rFonts w:ascii="Times New Roman" w:eastAsia="Times New Roman" w:hAnsi="Times New Roman" w:cs="Times New Roman"/>
          <w:b/>
          <w:sz w:val="24"/>
          <w:szCs w:val="24"/>
          <w:lang w:eastAsia="ru-RU"/>
        </w:rPr>
        <w:t>Оценка «3»</w:t>
      </w:r>
      <w:r w:rsidRPr="00B72890">
        <w:rPr>
          <w:rFonts w:ascii="Times New Roman" w:eastAsia="Times New Roman" w:hAnsi="Times New Roman" w:cs="Times New Roman"/>
          <w:sz w:val="24"/>
          <w:szCs w:val="24"/>
          <w:lang w:eastAsia="ru-RU"/>
        </w:rPr>
        <w:t> ставится, если ученик понял текст не полностью, не владеет приемами его смысловой переработки.</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«2»</w:t>
      </w:r>
      <w:r w:rsidRPr="00B72890">
        <w:rPr>
          <w:rFonts w:ascii="Times New Roman" w:eastAsia="Times New Roman" w:hAnsi="Times New Roman" w:cs="Times New Roman"/>
          <w:sz w:val="24"/>
          <w:szCs w:val="24"/>
          <w:lang w:eastAsia="ru-RU"/>
        </w:rPr>
        <w:t> ставится в том случае, когда текст учеником не понят. Он с трудом может найти незнакомые слова в словаре.</w:t>
      </w:r>
    </w:p>
    <w:p w:rsidR="004F7478" w:rsidRPr="00B72890" w:rsidRDefault="004F7478" w:rsidP="00AC3716">
      <w:pPr>
        <w:spacing w:after="0" w:line="240" w:lineRule="auto"/>
        <w:ind w:left="780"/>
        <w:contextualSpacing/>
        <w:jc w:val="both"/>
        <w:rPr>
          <w:rFonts w:ascii="Times New Roman" w:eastAsia="Calibri" w:hAnsi="Times New Roman" w:cs="Times New Roman"/>
          <w:b/>
          <w:sz w:val="24"/>
          <w:szCs w:val="24"/>
        </w:rPr>
      </w:pPr>
      <w:r w:rsidRPr="00B72890">
        <w:rPr>
          <w:rFonts w:ascii="Times New Roman" w:eastAsia="Calibri" w:hAnsi="Times New Roman" w:cs="Times New Roman"/>
          <w:b/>
          <w:sz w:val="24"/>
          <w:szCs w:val="24"/>
        </w:rPr>
        <w:t>Чтение с нахождением интересующей или нужной информации (просмотровое)</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«5»</w:t>
      </w:r>
      <w:r w:rsidRPr="00B72890">
        <w:rPr>
          <w:rFonts w:ascii="Times New Roman" w:eastAsia="Times New Roman" w:hAnsi="Times New Roman" w:cs="Times New Roman"/>
          <w:sz w:val="24"/>
          <w:szCs w:val="24"/>
          <w:lang w:eastAsia="ru-RU"/>
        </w:rPr>
        <w:t> 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w:t>
      </w:r>
      <w:r w:rsidRPr="00B72890">
        <w:rPr>
          <w:rFonts w:ascii="Times New Roman" w:eastAsia="Times New Roman" w:hAnsi="Times New Roman" w:cs="Times New Roman"/>
          <w:sz w:val="24"/>
          <w:szCs w:val="24"/>
          <w:lang w:eastAsia="ru-RU"/>
        </w:rPr>
        <w:softHyphen/>
        <w:t>емую информацию.</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«4»</w:t>
      </w:r>
      <w:r w:rsidRPr="00B72890">
        <w:rPr>
          <w:rFonts w:ascii="Times New Roman" w:eastAsia="Times New Roman" w:hAnsi="Times New Roman" w:cs="Times New Roman"/>
          <w:sz w:val="24"/>
          <w:szCs w:val="24"/>
          <w:lang w:eastAsia="ru-RU"/>
        </w:rPr>
        <w:t> ставится ученику при доста</w:t>
      </w:r>
      <w:r w:rsidRPr="00B72890">
        <w:rPr>
          <w:rFonts w:ascii="Times New Roman" w:eastAsia="Times New Roman" w:hAnsi="Times New Roman" w:cs="Times New Roman"/>
          <w:sz w:val="24"/>
          <w:szCs w:val="24"/>
          <w:lang w:eastAsia="ru-RU"/>
        </w:rPr>
        <w:softHyphen/>
        <w:t>точно быстром просмотре текста, но при этом он находит только примерно 2/3 за</w:t>
      </w:r>
      <w:r w:rsidRPr="00B72890">
        <w:rPr>
          <w:rFonts w:ascii="Times New Roman" w:eastAsia="Times New Roman" w:hAnsi="Times New Roman" w:cs="Times New Roman"/>
          <w:sz w:val="24"/>
          <w:szCs w:val="24"/>
          <w:lang w:eastAsia="ru-RU"/>
        </w:rPr>
        <w:softHyphen/>
        <w:t>данной информации.</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«3»</w:t>
      </w:r>
      <w:r w:rsidRPr="00B72890">
        <w:rPr>
          <w:rFonts w:ascii="Times New Roman" w:eastAsia="Times New Roman" w:hAnsi="Times New Roman" w:cs="Times New Roman"/>
          <w:sz w:val="24"/>
          <w:szCs w:val="24"/>
          <w:lang w:eastAsia="ru-RU"/>
        </w:rPr>
        <w:t> выставляется, если ученик находит в данном тексте (или данных текстах) примерно 1/3 заданной инфор</w:t>
      </w:r>
      <w:r w:rsidRPr="00B72890">
        <w:rPr>
          <w:rFonts w:ascii="Times New Roman" w:eastAsia="Times New Roman" w:hAnsi="Times New Roman" w:cs="Times New Roman"/>
          <w:sz w:val="24"/>
          <w:szCs w:val="24"/>
          <w:lang w:eastAsia="ru-RU"/>
        </w:rPr>
        <w:softHyphen/>
        <w:t>мации.</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sz w:val="24"/>
          <w:szCs w:val="24"/>
          <w:lang w:eastAsia="ru-RU"/>
        </w:rPr>
        <w:t> </w:t>
      </w:r>
      <w:r w:rsidRPr="00B72890">
        <w:rPr>
          <w:rFonts w:ascii="Times New Roman" w:eastAsia="Times New Roman" w:hAnsi="Times New Roman" w:cs="Times New Roman"/>
          <w:b/>
          <w:sz w:val="24"/>
          <w:szCs w:val="24"/>
          <w:lang w:eastAsia="ru-RU"/>
        </w:rPr>
        <w:t>Оценка «2»</w:t>
      </w:r>
      <w:r w:rsidRPr="00B72890">
        <w:rPr>
          <w:rFonts w:ascii="Times New Roman" w:eastAsia="Times New Roman" w:hAnsi="Times New Roman" w:cs="Times New Roman"/>
          <w:sz w:val="24"/>
          <w:szCs w:val="24"/>
          <w:lang w:eastAsia="ru-RU"/>
        </w:rPr>
        <w:t> выставляется в том случае, если ученик практически не ориентирует</w:t>
      </w:r>
      <w:r w:rsidRPr="00B72890">
        <w:rPr>
          <w:rFonts w:ascii="Times New Roman" w:eastAsia="Times New Roman" w:hAnsi="Times New Roman" w:cs="Times New Roman"/>
          <w:sz w:val="24"/>
          <w:szCs w:val="24"/>
          <w:lang w:eastAsia="ru-RU"/>
        </w:rPr>
        <w:softHyphen/>
        <w:t>ся в тексте.</w:t>
      </w:r>
    </w:p>
    <w:p w:rsidR="004F7478" w:rsidRPr="00B72890" w:rsidRDefault="004F7478" w:rsidP="00AC3716">
      <w:pPr>
        <w:spacing w:after="0" w:line="240" w:lineRule="auto"/>
        <w:contextualSpacing/>
        <w:jc w:val="both"/>
        <w:rPr>
          <w:rFonts w:ascii="Times New Roman" w:eastAsia="Calibri" w:hAnsi="Times New Roman" w:cs="Times New Roman"/>
          <w:color w:val="000000"/>
          <w:sz w:val="24"/>
          <w:szCs w:val="24"/>
        </w:rPr>
      </w:pPr>
      <w:proofErr w:type="spellStart"/>
      <w:r w:rsidRPr="00B72890">
        <w:rPr>
          <w:rFonts w:ascii="Times New Roman" w:eastAsia="Calibri" w:hAnsi="Times New Roman" w:cs="Times New Roman"/>
          <w:color w:val="000000"/>
          <w:sz w:val="24"/>
          <w:szCs w:val="24"/>
        </w:rPr>
        <w:t>Аудирование</w:t>
      </w:r>
      <w:proofErr w:type="spellEnd"/>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sz w:val="24"/>
          <w:szCs w:val="24"/>
          <w:lang w:eastAsia="ru-RU"/>
        </w:rPr>
        <w:t>           Основной речевой задачей при понима</w:t>
      </w:r>
      <w:r w:rsidRPr="00B72890">
        <w:rPr>
          <w:rFonts w:ascii="Times New Roman" w:eastAsia="Times New Roman" w:hAnsi="Times New Roman" w:cs="Times New Roman"/>
          <w:sz w:val="24"/>
          <w:szCs w:val="24"/>
          <w:lang w:eastAsia="ru-RU"/>
        </w:rPr>
        <w:softHyphen/>
        <w:t>нии звучащих текстов на слух является извлечение основной или заданной уче</w:t>
      </w:r>
      <w:r w:rsidRPr="00B72890">
        <w:rPr>
          <w:rFonts w:ascii="Times New Roman" w:eastAsia="Times New Roman" w:hAnsi="Times New Roman" w:cs="Times New Roman"/>
          <w:sz w:val="24"/>
          <w:szCs w:val="24"/>
          <w:lang w:eastAsia="ru-RU"/>
        </w:rPr>
        <w:softHyphen/>
        <w:t>нику информации.</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«5» с</w:t>
      </w:r>
      <w:r w:rsidRPr="00B72890">
        <w:rPr>
          <w:rFonts w:ascii="Times New Roman" w:eastAsia="Times New Roman" w:hAnsi="Times New Roman" w:cs="Times New Roman"/>
          <w:sz w:val="24"/>
          <w:szCs w:val="24"/>
          <w:lang w:eastAsia="ru-RU"/>
        </w:rPr>
        <w:t>тавится ученику, который понял основные факты, сумел выделить отдельную, значимую для себя информа</w:t>
      </w:r>
      <w:r w:rsidRPr="00B72890">
        <w:rPr>
          <w:rFonts w:ascii="Times New Roman" w:eastAsia="Times New Roman" w:hAnsi="Times New Roman" w:cs="Times New Roman"/>
          <w:sz w:val="24"/>
          <w:szCs w:val="24"/>
          <w:lang w:eastAsia="ru-RU"/>
        </w:rPr>
        <w:softHyphen/>
        <w:t>цию (например, из прогноза погоды, объ</w:t>
      </w:r>
      <w:r w:rsidRPr="00B72890">
        <w:rPr>
          <w:rFonts w:ascii="Times New Roman" w:eastAsia="Times New Roman" w:hAnsi="Times New Roman" w:cs="Times New Roman"/>
          <w:sz w:val="24"/>
          <w:szCs w:val="24"/>
          <w:lang w:eastAsia="ru-RU"/>
        </w:rPr>
        <w:softHyphen/>
        <w:t>явления, программы радио и телепере</w:t>
      </w:r>
      <w:r w:rsidRPr="00B72890">
        <w:rPr>
          <w:rFonts w:ascii="Times New Roman" w:eastAsia="Times New Roman" w:hAnsi="Times New Roman" w:cs="Times New Roman"/>
          <w:sz w:val="24"/>
          <w:szCs w:val="24"/>
          <w:lang w:eastAsia="ru-RU"/>
        </w:rPr>
        <w:softHyphen/>
        <w:t>дач), догадался о значении части незнако</w:t>
      </w:r>
      <w:r w:rsidRPr="00B72890">
        <w:rPr>
          <w:rFonts w:ascii="Times New Roman" w:eastAsia="Times New Roman" w:hAnsi="Times New Roman" w:cs="Times New Roman"/>
          <w:sz w:val="24"/>
          <w:szCs w:val="24"/>
          <w:lang w:eastAsia="ru-RU"/>
        </w:rPr>
        <w:softHyphen/>
        <w:t>мых слов по контексту, сумел использо</w:t>
      </w:r>
      <w:r w:rsidRPr="00B72890">
        <w:rPr>
          <w:rFonts w:ascii="Times New Roman" w:eastAsia="Times New Roman" w:hAnsi="Times New Roman" w:cs="Times New Roman"/>
          <w:sz w:val="24"/>
          <w:szCs w:val="24"/>
          <w:lang w:eastAsia="ru-RU"/>
        </w:rPr>
        <w:softHyphen/>
        <w:t>вать информацию для решения постав</w:t>
      </w:r>
      <w:r w:rsidRPr="00B72890">
        <w:rPr>
          <w:rFonts w:ascii="Times New Roman" w:eastAsia="Times New Roman" w:hAnsi="Times New Roman" w:cs="Times New Roman"/>
          <w:sz w:val="24"/>
          <w:szCs w:val="24"/>
          <w:lang w:eastAsia="ru-RU"/>
        </w:rPr>
        <w:softHyphen/>
        <w:t>ленной задачи (например найти ту или иную радиопередачу).</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«4»</w:t>
      </w:r>
      <w:r w:rsidRPr="00B72890">
        <w:rPr>
          <w:rFonts w:ascii="Times New Roman" w:eastAsia="Times New Roman" w:hAnsi="Times New Roman" w:cs="Times New Roman"/>
          <w:sz w:val="24"/>
          <w:szCs w:val="24"/>
          <w:lang w:eastAsia="ru-RU"/>
        </w:rPr>
        <w:t> ставится ученику, который понял не все основные факты. При реше</w:t>
      </w:r>
      <w:r w:rsidRPr="00B72890">
        <w:rPr>
          <w:rFonts w:ascii="Times New Roman" w:eastAsia="Times New Roman" w:hAnsi="Times New Roman" w:cs="Times New Roman"/>
          <w:sz w:val="24"/>
          <w:szCs w:val="24"/>
          <w:lang w:eastAsia="ru-RU"/>
        </w:rPr>
        <w:softHyphen/>
        <w:t>нии коммуникативной задачи он исполь</w:t>
      </w:r>
      <w:r w:rsidRPr="00B72890">
        <w:rPr>
          <w:rFonts w:ascii="Times New Roman" w:eastAsia="Times New Roman" w:hAnsi="Times New Roman" w:cs="Times New Roman"/>
          <w:sz w:val="24"/>
          <w:szCs w:val="24"/>
          <w:lang w:eastAsia="ru-RU"/>
        </w:rPr>
        <w:softHyphen/>
        <w:t>зовал только 2/3 информации.</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«3»</w:t>
      </w:r>
      <w:r w:rsidRPr="00B72890">
        <w:rPr>
          <w:rFonts w:ascii="Times New Roman" w:eastAsia="Times New Roman" w:hAnsi="Times New Roman" w:cs="Times New Roman"/>
          <w:sz w:val="24"/>
          <w:szCs w:val="24"/>
          <w:lang w:eastAsia="ru-RU"/>
        </w:rPr>
        <w:t> свидетельствует, что ученик понял только 50 % текста. Отдельные факты понял неправильно. Не сумел пол</w:t>
      </w:r>
      <w:r w:rsidRPr="00B72890">
        <w:rPr>
          <w:rFonts w:ascii="Times New Roman" w:eastAsia="Times New Roman" w:hAnsi="Times New Roman" w:cs="Times New Roman"/>
          <w:sz w:val="24"/>
          <w:szCs w:val="24"/>
          <w:lang w:eastAsia="ru-RU"/>
        </w:rPr>
        <w:softHyphen/>
        <w:t>ностью решить поставленную перед ним коммуникативную задачу.</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«2»</w:t>
      </w:r>
      <w:r w:rsidRPr="00B72890">
        <w:rPr>
          <w:rFonts w:ascii="Times New Roman" w:eastAsia="Times New Roman" w:hAnsi="Times New Roman" w:cs="Times New Roman"/>
          <w:sz w:val="24"/>
          <w:szCs w:val="24"/>
          <w:lang w:eastAsia="ru-RU"/>
        </w:rPr>
        <w:t> 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4F7478" w:rsidRPr="00B72890" w:rsidRDefault="004F7478" w:rsidP="00AC3716">
      <w:pPr>
        <w:spacing w:after="0"/>
        <w:jc w:val="both"/>
        <w:rPr>
          <w:rFonts w:ascii="Times New Roman" w:eastAsia="Times New Roman" w:hAnsi="Times New Roman" w:cs="Times New Roman"/>
          <w:color w:val="000000"/>
          <w:sz w:val="24"/>
          <w:szCs w:val="24"/>
          <w:lang w:eastAsia="ru-RU"/>
        </w:rPr>
      </w:pPr>
      <w:r w:rsidRPr="00B72890">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Pr="00B72890">
        <w:rPr>
          <w:rFonts w:ascii="Times New Roman" w:eastAsia="Times New Roman" w:hAnsi="Times New Roman" w:cs="Times New Roman"/>
          <w:color w:val="000000"/>
          <w:sz w:val="24"/>
          <w:szCs w:val="24"/>
          <w:lang w:eastAsia="ru-RU"/>
        </w:rPr>
        <w:t>Говорение</w:t>
      </w:r>
    </w:p>
    <w:p w:rsidR="004F7478" w:rsidRPr="00B72890" w:rsidRDefault="004F7478" w:rsidP="00AC3716">
      <w:pPr>
        <w:spacing w:after="0" w:line="240" w:lineRule="auto"/>
        <w:ind w:left="2904" w:firstLine="636"/>
        <w:contextualSpacing/>
        <w:jc w:val="both"/>
        <w:rPr>
          <w:rFonts w:ascii="Times New Roman" w:eastAsia="Calibri" w:hAnsi="Times New Roman" w:cs="Times New Roman"/>
          <w:b/>
          <w:sz w:val="24"/>
          <w:szCs w:val="24"/>
        </w:rPr>
      </w:pPr>
      <w:r w:rsidRPr="00B72890">
        <w:rPr>
          <w:rFonts w:ascii="Times New Roman" w:eastAsia="Calibri" w:hAnsi="Times New Roman" w:cs="Times New Roman"/>
          <w:b/>
          <w:sz w:val="24"/>
          <w:szCs w:val="24"/>
        </w:rPr>
        <w:t>Монологическая речь</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«5»</w:t>
      </w:r>
      <w:r w:rsidRPr="00B72890">
        <w:rPr>
          <w:rFonts w:ascii="Times New Roman" w:eastAsia="Times New Roman" w:hAnsi="Times New Roman" w:cs="Times New Roman"/>
          <w:sz w:val="24"/>
          <w:szCs w:val="24"/>
          <w:lang w:eastAsia="ru-RU"/>
        </w:rPr>
        <w:t> ставится ученику, если он в целом справился с поставленными рече</w:t>
      </w:r>
      <w:r w:rsidRPr="00B72890">
        <w:rPr>
          <w:rFonts w:ascii="Times New Roman" w:eastAsia="Times New Roman" w:hAnsi="Times New Roman" w:cs="Times New Roman"/>
          <w:sz w:val="24"/>
          <w:szCs w:val="24"/>
          <w:lang w:eastAsia="ru-RU"/>
        </w:rPr>
        <w:softHyphen/>
        <w:t>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w:t>
      </w:r>
      <w:r w:rsidRPr="00B72890">
        <w:rPr>
          <w:rFonts w:ascii="Times New Roman" w:eastAsia="Times New Roman" w:hAnsi="Times New Roman" w:cs="Times New Roman"/>
          <w:sz w:val="24"/>
          <w:szCs w:val="24"/>
          <w:lang w:eastAsia="ru-RU"/>
        </w:rPr>
        <w:softHyphen/>
        <w:t>ски отсутствовали ошибки, нарушающие коммуникацию, или они были незначи</w:t>
      </w:r>
      <w:r w:rsidRPr="00B72890">
        <w:rPr>
          <w:rFonts w:ascii="Times New Roman" w:eastAsia="Times New Roman" w:hAnsi="Times New Roman" w:cs="Times New Roman"/>
          <w:sz w:val="24"/>
          <w:szCs w:val="24"/>
          <w:lang w:eastAsia="ru-RU"/>
        </w:rPr>
        <w:softHyphen/>
        <w:t>тельны. Объем высказывания соответство</w:t>
      </w:r>
      <w:r w:rsidRPr="00B72890">
        <w:rPr>
          <w:rFonts w:ascii="Times New Roman" w:eastAsia="Times New Roman" w:hAnsi="Times New Roman" w:cs="Times New Roman"/>
          <w:sz w:val="24"/>
          <w:szCs w:val="24"/>
          <w:lang w:eastAsia="ru-RU"/>
        </w:rPr>
        <w:softHyphen/>
        <w:t>вал тому, что задано программой на дан</w:t>
      </w:r>
      <w:r w:rsidRPr="00B72890">
        <w:rPr>
          <w:rFonts w:ascii="Times New Roman" w:eastAsia="Times New Roman" w:hAnsi="Times New Roman" w:cs="Times New Roman"/>
          <w:sz w:val="24"/>
          <w:szCs w:val="24"/>
          <w:lang w:eastAsia="ru-RU"/>
        </w:rPr>
        <w:softHyphen/>
        <w:t>ном году обучения. Наблюдалась легкость речи и достаточно правильное произно</w:t>
      </w:r>
      <w:r w:rsidRPr="00B72890">
        <w:rPr>
          <w:rFonts w:ascii="Times New Roman" w:eastAsia="Times New Roman" w:hAnsi="Times New Roman" w:cs="Times New Roman"/>
          <w:sz w:val="24"/>
          <w:szCs w:val="24"/>
          <w:lang w:eastAsia="ru-RU"/>
        </w:rPr>
        <w:softHyphen/>
        <w:t>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«4»</w:t>
      </w:r>
      <w:r w:rsidRPr="00B72890">
        <w:rPr>
          <w:rFonts w:ascii="Times New Roman" w:eastAsia="Times New Roman" w:hAnsi="Times New Roman" w:cs="Times New Roman"/>
          <w:sz w:val="24"/>
          <w:szCs w:val="24"/>
          <w:lang w:eastAsia="ru-RU"/>
        </w:rPr>
        <w:t> 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w:t>
      </w:r>
      <w:r w:rsidRPr="00B72890">
        <w:rPr>
          <w:rFonts w:ascii="Times New Roman" w:eastAsia="Times New Roman" w:hAnsi="Times New Roman" w:cs="Times New Roman"/>
          <w:sz w:val="24"/>
          <w:szCs w:val="24"/>
          <w:lang w:eastAsia="ru-RU"/>
        </w:rPr>
        <w:softHyphen/>
        <w:t>лены правильно. Однако были сделаны отдельные ошибки, нарушающие комму</w:t>
      </w:r>
      <w:r w:rsidRPr="00B72890">
        <w:rPr>
          <w:rFonts w:ascii="Times New Roman" w:eastAsia="Times New Roman" w:hAnsi="Times New Roman" w:cs="Times New Roman"/>
          <w:sz w:val="24"/>
          <w:szCs w:val="24"/>
          <w:lang w:eastAsia="ru-RU"/>
        </w:rPr>
        <w:softHyphen/>
        <w:t>никацию. Темп речи был несколько за</w:t>
      </w:r>
      <w:r w:rsidRPr="00B72890">
        <w:rPr>
          <w:rFonts w:ascii="Times New Roman" w:eastAsia="Times New Roman" w:hAnsi="Times New Roman" w:cs="Times New Roman"/>
          <w:sz w:val="24"/>
          <w:szCs w:val="24"/>
          <w:lang w:eastAsia="ru-RU"/>
        </w:rPr>
        <w:softHyphen/>
        <w:t>медлен. Отмечалось произношение, стра</w:t>
      </w:r>
      <w:r w:rsidRPr="00B72890">
        <w:rPr>
          <w:rFonts w:ascii="Times New Roman" w:eastAsia="Times New Roman" w:hAnsi="Times New Roman" w:cs="Times New Roman"/>
          <w:sz w:val="24"/>
          <w:szCs w:val="24"/>
          <w:lang w:eastAsia="ru-RU"/>
        </w:rPr>
        <w:softHyphen/>
        <w:t>дающее сильным влиянием родного язы</w:t>
      </w:r>
      <w:r w:rsidRPr="00B72890">
        <w:rPr>
          <w:rFonts w:ascii="Times New Roman" w:eastAsia="Times New Roman" w:hAnsi="Times New Roman" w:cs="Times New Roman"/>
          <w:sz w:val="24"/>
          <w:szCs w:val="24"/>
          <w:lang w:eastAsia="ru-RU"/>
        </w:rPr>
        <w:softHyphen/>
        <w:t>ка. Речь была недостаточно эмоциональ</w:t>
      </w:r>
      <w:r w:rsidRPr="00B72890">
        <w:rPr>
          <w:rFonts w:ascii="Times New Roman" w:eastAsia="Times New Roman" w:hAnsi="Times New Roman" w:cs="Times New Roman"/>
          <w:sz w:val="24"/>
          <w:szCs w:val="24"/>
          <w:lang w:eastAsia="ru-RU"/>
        </w:rPr>
        <w:softHyphen/>
        <w:t>но окрашена. Элементы оценки имели место, но в большей степени высказыва</w:t>
      </w:r>
      <w:r w:rsidRPr="00B72890">
        <w:rPr>
          <w:rFonts w:ascii="Times New Roman" w:eastAsia="Times New Roman" w:hAnsi="Times New Roman" w:cs="Times New Roman"/>
          <w:sz w:val="24"/>
          <w:szCs w:val="24"/>
          <w:lang w:eastAsia="ru-RU"/>
        </w:rPr>
        <w:softHyphen/>
        <w:t>ние содержало информацию и отражало конкретные факты.</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«3»</w:t>
      </w:r>
      <w:r w:rsidRPr="00B72890">
        <w:rPr>
          <w:rFonts w:ascii="Times New Roman" w:eastAsia="Times New Roman" w:hAnsi="Times New Roman" w:cs="Times New Roman"/>
          <w:sz w:val="24"/>
          <w:szCs w:val="24"/>
          <w:lang w:eastAsia="ru-RU"/>
        </w:rPr>
        <w:t> ставится ученику, если он сумел в основном решить поставленную речевую задачу, но диапазон языковых средств был ограничен, объем высказыва</w:t>
      </w:r>
      <w:r w:rsidRPr="00B72890">
        <w:rPr>
          <w:rFonts w:ascii="Times New Roman" w:eastAsia="Times New Roman" w:hAnsi="Times New Roman" w:cs="Times New Roman"/>
          <w:sz w:val="24"/>
          <w:szCs w:val="24"/>
          <w:lang w:eastAsia="ru-RU"/>
        </w:rPr>
        <w:softHyphen/>
        <w:t>ния не достигал нормы. Ученик допускал языковые ошибки. В некоторых местах нарушалась последовательность высказы</w:t>
      </w:r>
      <w:r w:rsidRPr="00B72890">
        <w:rPr>
          <w:rFonts w:ascii="Times New Roman" w:eastAsia="Times New Roman" w:hAnsi="Times New Roman" w:cs="Times New Roman"/>
          <w:sz w:val="24"/>
          <w:szCs w:val="24"/>
          <w:lang w:eastAsia="ru-RU"/>
        </w:rPr>
        <w:softHyphen/>
        <w:t>вания. Практически отсутствовали эле</w:t>
      </w:r>
      <w:r w:rsidRPr="00B72890">
        <w:rPr>
          <w:rFonts w:ascii="Times New Roman" w:eastAsia="Times New Roman" w:hAnsi="Times New Roman" w:cs="Times New Roman"/>
          <w:sz w:val="24"/>
          <w:szCs w:val="24"/>
          <w:lang w:eastAsia="ru-RU"/>
        </w:rPr>
        <w:softHyphen/>
        <w:t>менты оценки и выражения собственного мнения. Речь не была эмоционально ок</w:t>
      </w:r>
      <w:r w:rsidRPr="00B72890">
        <w:rPr>
          <w:rFonts w:ascii="Times New Roman" w:eastAsia="Times New Roman" w:hAnsi="Times New Roman" w:cs="Times New Roman"/>
          <w:sz w:val="24"/>
          <w:szCs w:val="24"/>
          <w:lang w:eastAsia="ru-RU"/>
        </w:rPr>
        <w:softHyphen/>
        <w:t>рашенной. Темп речи был за</w:t>
      </w:r>
      <w:r w:rsidRPr="00B72890">
        <w:rPr>
          <w:rFonts w:ascii="Times New Roman" w:eastAsia="Times New Roman" w:hAnsi="Times New Roman" w:cs="Times New Roman"/>
          <w:sz w:val="24"/>
          <w:szCs w:val="24"/>
          <w:lang w:eastAsia="ru-RU"/>
        </w:rPr>
        <w:softHyphen/>
        <w:t>медленным.</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«2»</w:t>
      </w:r>
      <w:r w:rsidRPr="00B72890">
        <w:rPr>
          <w:rFonts w:ascii="Times New Roman" w:eastAsia="Times New Roman" w:hAnsi="Times New Roman" w:cs="Times New Roman"/>
          <w:sz w:val="24"/>
          <w:szCs w:val="24"/>
          <w:lang w:eastAsia="ru-RU"/>
        </w:rPr>
        <w:t> ставится ученику, если он только частично справился с решением коммуникативной задачи. Высказывание было небольшим по объему (не соответ</w:t>
      </w:r>
      <w:r w:rsidRPr="00B72890">
        <w:rPr>
          <w:rFonts w:ascii="Times New Roman" w:eastAsia="Times New Roman" w:hAnsi="Times New Roman" w:cs="Times New Roman"/>
          <w:sz w:val="24"/>
          <w:szCs w:val="24"/>
          <w:lang w:eastAsia="ru-RU"/>
        </w:rPr>
        <w:softHyphen/>
        <w:t>ствовало требованиям программы). Наб</w:t>
      </w:r>
      <w:r w:rsidRPr="00B72890">
        <w:rPr>
          <w:rFonts w:ascii="Times New Roman" w:eastAsia="Times New Roman" w:hAnsi="Times New Roman" w:cs="Times New Roman"/>
          <w:sz w:val="24"/>
          <w:szCs w:val="24"/>
          <w:lang w:eastAsia="ru-RU"/>
        </w:rPr>
        <w:softHyphen/>
        <w:t xml:space="preserve">людалась узость </w:t>
      </w:r>
      <w:proofErr w:type="spellStart"/>
      <w:r w:rsidRPr="00B72890">
        <w:rPr>
          <w:rFonts w:ascii="Times New Roman" w:eastAsia="Times New Roman" w:hAnsi="Times New Roman" w:cs="Times New Roman"/>
          <w:sz w:val="24"/>
          <w:szCs w:val="24"/>
          <w:lang w:eastAsia="ru-RU"/>
        </w:rPr>
        <w:t>вокабуляра</w:t>
      </w:r>
      <w:proofErr w:type="spellEnd"/>
      <w:r w:rsidRPr="00B72890">
        <w:rPr>
          <w:rFonts w:ascii="Times New Roman" w:eastAsia="Times New Roman" w:hAnsi="Times New Roman" w:cs="Times New Roman"/>
          <w:sz w:val="24"/>
          <w:szCs w:val="24"/>
          <w:lang w:eastAsia="ru-RU"/>
        </w:rPr>
        <w:t>. Отсутствова</w:t>
      </w:r>
      <w:r w:rsidRPr="00B72890">
        <w:rPr>
          <w:rFonts w:ascii="Times New Roman" w:eastAsia="Times New Roman" w:hAnsi="Times New Roman" w:cs="Times New Roman"/>
          <w:sz w:val="24"/>
          <w:szCs w:val="24"/>
          <w:lang w:eastAsia="ru-RU"/>
        </w:rPr>
        <w:softHyphen/>
        <w:t>ли элементы собственной оценки. Уча</w:t>
      </w:r>
      <w:r w:rsidRPr="00B72890">
        <w:rPr>
          <w:rFonts w:ascii="Times New Roman" w:eastAsia="Times New Roman" w:hAnsi="Times New Roman" w:cs="Times New Roman"/>
          <w:sz w:val="24"/>
          <w:szCs w:val="24"/>
          <w:lang w:eastAsia="ru-RU"/>
        </w:rPr>
        <w:softHyphen/>
        <w:t>щийся допускал большое количество оши</w:t>
      </w:r>
      <w:r w:rsidRPr="00B72890">
        <w:rPr>
          <w:rFonts w:ascii="Times New Roman" w:eastAsia="Times New Roman" w:hAnsi="Times New Roman" w:cs="Times New Roman"/>
          <w:sz w:val="24"/>
          <w:szCs w:val="24"/>
          <w:lang w:eastAsia="ru-RU"/>
        </w:rPr>
        <w:softHyphen/>
        <w:t>бок, как языковых, так и фонетических. Многие ошибки нарушали общение, в результате чего возникало непонимание между речевыми партнерами.</w:t>
      </w:r>
    </w:p>
    <w:p w:rsidR="004F7478" w:rsidRPr="00B72890" w:rsidRDefault="004F7478" w:rsidP="00AC3716">
      <w:pPr>
        <w:spacing w:after="0" w:line="240" w:lineRule="auto"/>
        <w:ind w:left="78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                                                      </w:t>
      </w:r>
      <w:r w:rsidRPr="00B72890">
        <w:rPr>
          <w:rFonts w:ascii="Times New Roman" w:eastAsia="Calibri" w:hAnsi="Times New Roman" w:cs="Times New Roman"/>
          <w:b/>
          <w:sz w:val="24"/>
          <w:szCs w:val="24"/>
        </w:rPr>
        <w:t>Диалогическая речь</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sz w:val="24"/>
          <w:szCs w:val="24"/>
          <w:lang w:eastAsia="ru-RU"/>
        </w:rPr>
        <w:t>            При оценивании этого вида говорения важнейшим критерием также как и при оценивании связных высказываний явля</w:t>
      </w:r>
      <w:r w:rsidRPr="00B72890">
        <w:rPr>
          <w:rFonts w:ascii="Times New Roman" w:eastAsia="Times New Roman" w:hAnsi="Times New Roman" w:cs="Times New Roman"/>
          <w:sz w:val="24"/>
          <w:szCs w:val="24"/>
          <w:lang w:eastAsia="ru-RU"/>
        </w:rPr>
        <w:softHyphen/>
        <w:t>ется речевое качество и умение справить</w:t>
      </w:r>
      <w:r w:rsidRPr="00B72890">
        <w:rPr>
          <w:rFonts w:ascii="Times New Roman" w:eastAsia="Times New Roman" w:hAnsi="Times New Roman" w:cs="Times New Roman"/>
          <w:sz w:val="24"/>
          <w:szCs w:val="24"/>
          <w:lang w:eastAsia="ru-RU"/>
        </w:rPr>
        <w:softHyphen/>
        <w:t>ся с речевой задачей, т. е. понять партне</w:t>
      </w:r>
      <w:r w:rsidRPr="00B72890">
        <w:rPr>
          <w:rFonts w:ascii="Times New Roman" w:eastAsia="Times New Roman" w:hAnsi="Times New Roman" w:cs="Times New Roman"/>
          <w:sz w:val="24"/>
          <w:szCs w:val="24"/>
          <w:lang w:eastAsia="ru-RU"/>
        </w:rPr>
        <w:softHyphen/>
        <w:t>ра и реагировать правильно на его репли</w:t>
      </w:r>
      <w:r w:rsidRPr="00B72890">
        <w:rPr>
          <w:rFonts w:ascii="Times New Roman" w:eastAsia="Times New Roman" w:hAnsi="Times New Roman" w:cs="Times New Roman"/>
          <w:sz w:val="24"/>
          <w:szCs w:val="24"/>
          <w:lang w:eastAsia="ru-RU"/>
        </w:rPr>
        <w:softHyphen/>
        <w:t>ки, умение поддержать беседу на опреде</w:t>
      </w:r>
      <w:r w:rsidRPr="00B72890">
        <w:rPr>
          <w:rFonts w:ascii="Times New Roman" w:eastAsia="Times New Roman" w:hAnsi="Times New Roman" w:cs="Times New Roman"/>
          <w:sz w:val="24"/>
          <w:szCs w:val="24"/>
          <w:lang w:eastAsia="ru-RU"/>
        </w:rPr>
        <w:softHyphen/>
        <w:t>ленную тему. Диапазон используемых язы</w:t>
      </w:r>
      <w:r w:rsidRPr="00B72890">
        <w:rPr>
          <w:rFonts w:ascii="Times New Roman" w:eastAsia="Times New Roman" w:hAnsi="Times New Roman" w:cs="Times New Roman"/>
          <w:sz w:val="24"/>
          <w:szCs w:val="24"/>
          <w:lang w:eastAsia="ru-RU"/>
        </w:rPr>
        <w:softHyphen/>
        <w:t>ковых средств, в данном случае, предостав</w:t>
      </w:r>
      <w:r w:rsidRPr="00B72890">
        <w:rPr>
          <w:rFonts w:ascii="Times New Roman" w:eastAsia="Times New Roman" w:hAnsi="Times New Roman" w:cs="Times New Roman"/>
          <w:sz w:val="24"/>
          <w:szCs w:val="24"/>
          <w:lang w:eastAsia="ru-RU"/>
        </w:rPr>
        <w:softHyphen/>
        <w:t>ляется учащемуся.</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«5»</w:t>
      </w:r>
      <w:r w:rsidRPr="00B72890">
        <w:rPr>
          <w:rFonts w:ascii="Times New Roman" w:eastAsia="Times New Roman" w:hAnsi="Times New Roman" w:cs="Times New Roman"/>
          <w:sz w:val="24"/>
          <w:szCs w:val="24"/>
          <w:lang w:eastAsia="ru-RU"/>
        </w:rPr>
        <w:t>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w:t>
      </w:r>
      <w:r w:rsidRPr="00B72890">
        <w:rPr>
          <w:rFonts w:ascii="Times New Roman" w:eastAsia="Times New Roman" w:hAnsi="Times New Roman" w:cs="Times New Roman"/>
          <w:sz w:val="24"/>
          <w:szCs w:val="24"/>
          <w:lang w:eastAsia="ru-RU"/>
        </w:rPr>
        <w:softHyphen/>
        <w:t>щие коммуникацию.</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«4»</w:t>
      </w:r>
      <w:r w:rsidRPr="00B72890">
        <w:rPr>
          <w:rFonts w:ascii="Times New Roman" w:eastAsia="Times New Roman" w:hAnsi="Times New Roman" w:cs="Times New Roman"/>
          <w:sz w:val="24"/>
          <w:szCs w:val="24"/>
          <w:lang w:eastAsia="ru-RU"/>
        </w:rPr>
        <w:t> ставится учащемуся, кото</w:t>
      </w:r>
      <w:r w:rsidRPr="00B72890">
        <w:rPr>
          <w:rFonts w:ascii="Times New Roman" w:eastAsia="Times New Roman" w:hAnsi="Times New Roman" w:cs="Times New Roman"/>
          <w:sz w:val="24"/>
          <w:szCs w:val="24"/>
          <w:lang w:eastAsia="ru-RU"/>
        </w:rPr>
        <w:softHyphen/>
        <w:t>рый решил речевую задачу, но произно</w:t>
      </w:r>
      <w:r w:rsidRPr="00B72890">
        <w:rPr>
          <w:rFonts w:ascii="Times New Roman" w:eastAsia="Times New Roman" w:hAnsi="Times New Roman" w:cs="Times New Roman"/>
          <w:sz w:val="24"/>
          <w:szCs w:val="24"/>
          <w:lang w:eastAsia="ru-RU"/>
        </w:rPr>
        <w:softHyphen/>
        <w:t>симые в ходе диалога реплики были несколько сбивчивыми. В речи были паузы, связанные с поиском средств выражения нужного значения. Практически отсут</w:t>
      </w:r>
      <w:r w:rsidRPr="00B72890">
        <w:rPr>
          <w:rFonts w:ascii="Times New Roman" w:eastAsia="Times New Roman" w:hAnsi="Times New Roman" w:cs="Times New Roman"/>
          <w:sz w:val="24"/>
          <w:szCs w:val="24"/>
          <w:lang w:eastAsia="ru-RU"/>
        </w:rPr>
        <w:softHyphen/>
        <w:t>ствовали ошибки, нарушающие коммуни</w:t>
      </w:r>
      <w:r w:rsidRPr="00B72890">
        <w:rPr>
          <w:rFonts w:ascii="Times New Roman" w:eastAsia="Times New Roman" w:hAnsi="Times New Roman" w:cs="Times New Roman"/>
          <w:sz w:val="24"/>
          <w:szCs w:val="24"/>
          <w:lang w:eastAsia="ru-RU"/>
        </w:rPr>
        <w:softHyphen/>
        <w:t>кацию.</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«3»</w:t>
      </w:r>
      <w:r w:rsidRPr="00B72890">
        <w:rPr>
          <w:rFonts w:ascii="Times New Roman" w:eastAsia="Times New Roman" w:hAnsi="Times New Roman" w:cs="Times New Roman"/>
          <w:sz w:val="24"/>
          <w:szCs w:val="24"/>
          <w:lang w:eastAsia="ru-RU"/>
        </w:rPr>
        <w:t> 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«2»</w:t>
      </w:r>
      <w:r w:rsidRPr="00B72890">
        <w:rPr>
          <w:rFonts w:ascii="Times New Roman" w:eastAsia="Times New Roman" w:hAnsi="Times New Roman" w:cs="Times New Roman"/>
          <w:sz w:val="24"/>
          <w:szCs w:val="24"/>
          <w:lang w:eastAsia="ru-RU"/>
        </w:rPr>
        <w:t> выставляется, если учащий</w:t>
      </w:r>
      <w:r w:rsidRPr="00B72890">
        <w:rPr>
          <w:rFonts w:ascii="Times New Roman" w:eastAsia="Times New Roman" w:hAnsi="Times New Roman" w:cs="Times New Roman"/>
          <w:sz w:val="24"/>
          <w:szCs w:val="24"/>
          <w:lang w:eastAsia="ru-RU"/>
        </w:rPr>
        <w:softHyphen/>
        <w:t>ся не справился с решением речевой зада</w:t>
      </w:r>
      <w:r w:rsidRPr="00B72890">
        <w:rPr>
          <w:rFonts w:ascii="Times New Roman" w:eastAsia="Times New Roman" w:hAnsi="Times New Roman" w:cs="Times New Roman"/>
          <w:sz w:val="24"/>
          <w:szCs w:val="24"/>
          <w:lang w:eastAsia="ru-RU"/>
        </w:rPr>
        <w:softHyphen/>
        <w:t>чи. Затруднялся ответить на побуждаю</w:t>
      </w:r>
      <w:r w:rsidRPr="00B72890">
        <w:rPr>
          <w:rFonts w:ascii="Times New Roman" w:eastAsia="Times New Roman" w:hAnsi="Times New Roman" w:cs="Times New Roman"/>
          <w:sz w:val="24"/>
          <w:szCs w:val="24"/>
          <w:lang w:eastAsia="ru-RU"/>
        </w:rPr>
        <w:softHyphen/>
        <w:t>щие к говорению реплики партнера. Ком</w:t>
      </w:r>
      <w:r w:rsidRPr="00B72890">
        <w:rPr>
          <w:rFonts w:ascii="Times New Roman" w:eastAsia="Times New Roman" w:hAnsi="Times New Roman" w:cs="Times New Roman"/>
          <w:sz w:val="24"/>
          <w:szCs w:val="24"/>
          <w:lang w:eastAsia="ru-RU"/>
        </w:rPr>
        <w:softHyphen/>
        <w:t>муникация не состоялась.</w:t>
      </w:r>
    </w:p>
    <w:p w:rsidR="004F7478" w:rsidRPr="00B72890" w:rsidRDefault="004F7478" w:rsidP="00AC3716">
      <w:pPr>
        <w:spacing w:after="0" w:line="240" w:lineRule="auto"/>
        <w:ind w:left="4371"/>
        <w:contextualSpacing/>
        <w:jc w:val="both"/>
        <w:rPr>
          <w:rFonts w:ascii="Times New Roman" w:eastAsia="Calibri" w:hAnsi="Times New Roman" w:cs="Times New Roman"/>
          <w:color w:val="000000"/>
          <w:sz w:val="24"/>
          <w:szCs w:val="24"/>
        </w:rPr>
      </w:pPr>
      <w:r w:rsidRPr="00B72890">
        <w:rPr>
          <w:rFonts w:ascii="Times New Roman" w:eastAsia="Calibri" w:hAnsi="Times New Roman" w:cs="Times New Roman"/>
          <w:color w:val="000000"/>
          <w:sz w:val="24"/>
          <w:szCs w:val="24"/>
        </w:rPr>
        <w:t>Письмо</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«5»</w:t>
      </w:r>
      <w:r w:rsidRPr="00B72890">
        <w:rPr>
          <w:rFonts w:ascii="Times New Roman" w:eastAsia="Times New Roman" w:hAnsi="Times New Roman" w:cs="Times New Roman"/>
          <w:sz w:val="24"/>
          <w:szCs w:val="24"/>
          <w:lang w:eastAsia="ru-RU"/>
        </w:rPr>
        <w:t>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«4»</w:t>
      </w:r>
      <w:r w:rsidRPr="00B72890">
        <w:rPr>
          <w:rFonts w:ascii="Times New Roman" w:eastAsia="Times New Roman" w:hAnsi="Times New Roman" w:cs="Times New Roman"/>
          <w:sz w:val="24"/>
          <w:szCs w:val="24"/>
          <w:lang w:eastAsia="ru-RU"/>
        </w:rPr>
        <w:t> Коммуникативная задача решена, но лексико-грамматические погрешности, в том числе выходящих за базовый уровень,  препятствуют пониманию. 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 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«3»</w:t>
      </w:r>
      <w:r w:rsidRPr="00B72890">
        <w:rPr>
          <w:rFonts w:ascii="Times New Roman" w:eastAsia="Times New Roman" w:hAnsi="Times New Roman" w:cs="Times New Roman"/>
          <w:sz w:val="24"/>
          <w:szCs w:val="24"/>
          <w:lang w:eastAsia="ru-RU"/>
        </w:rPr>
        <w:t>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4F7478" w:rsidRPr="00B72890" w:rsidRDefault="004F7478" w:rsidP="00AC3716">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«2»</w:t>
      </w:r>
      <w:r w:rsidRPr="00B72890">
        <w:rPr>
          <w:rFonts w:ascii="Times New Roman" w:eastAsia="Times New Roman" w:hAnsi="Times New Roman" w:cs="Times New Roman"/>
          <w:sz w:val="24"/>
          <w:szCs w:val="24"/>
          <w:lang w:eastAsia="ru-RU"/>
        </w:rPr>
        <w:t>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 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5148F4" w:rsidRPr="000D1E27" w:rsidRDefault="005148F4" w:rsidP="00AC3716">
      <w:pPr>
        <w:spacing w:after="0" w:line="240" w:lineRule="auto"/>
        <w:ind w:firstLine="499"/>
        <w:jc w:val="both"/>
        <w:rPr>
          <w:rFonts w:ascii="Times New Roman" w:hAnsi="Times New Roman" w:cs="Times New Roman"/>
          <w:sz w:val="24"/>
          <w:szCs w:val="24"/>
        </w:rPr>
      </w:pPr>
      <w:r w:rsidRPr="000D1E27">
        <w:rPr>
          <w:rFonts w:ascii="Times New Roman" w:hAnsi="Times New Roman" w:cs="Times New Roman"/>
          <w:sz w:val="24"/>
          <w:szCs w:val="24"/>
        </w:rPr>
        <w:t xml:space="preserve">         </w:t>
      </w:r>
    </w:p>
    <w:p w:rsidR="00D159E5" w:rsidRDefault="00AB4F44" w:rsidP="00AC3716">
      <w:pPr>
        <w:tabs>
          <w:tab w:val="left" w:pos="756"/>
        </w:tabs>
        <w:spacing w:after="0" w:line="240" w:lineRule="auto"/>
        <w:ind w:right="40"/>
        <w:jc w:val="both"/>
        <w:rPr>
          <w:rFonts w:ascii="Times New Roman" w:eastAsia="Georgia" w:hAnsi="Times New Roman" w:cs="Times New Roman"/>
          <w:b/>
          <w:bCs/>
          <w:sz w:val="24"/>
          <w:szCs w:val="24"/>
        </w:rPr>
      </w:pPr>
      <w:r>
        <w:rPr>
          <w:rFonts w:ascii="Times New Roman" w:eastAsia="Georgia" w:hAnsi="Times New Roman" w:cs="Times New Roman"/>
          <w:b/>
          <w:bCs/>
          <w:sz w:val="24"/>
          <w:szCs w:val="24"/>
        </w:rPr>
        <w:t xml:space="preserve">                             </w:t>
      </w:r>
    </w:p>
    <w:p w:rsidR="00D159E5" w:rsidRDefault="00D159E5" w:rsidP="00AC3716">
      <w:pPr>
        <w:tabs>
          <w:tab w:val="left" w:pos="756"/>
        </w:tabs>
        <w:spacing w:after="0" w:line="240" w:lineRule="auto"/>
        <w:ind w:right="40"/>
        <w:jc w:val="both"/>
        <w:rPr>
          <w:rFonts w:ascii="Times New Roman" w:eastAsia="Georgia" w:hAnsi="Times New Roman" w:cs="Times New Roman"/>
          <w:b/>
          <w:bCs/>
          <w:sz w:val="24"/>
          <w:szCs w:val="24"/>
        </w:rPr>
      </w:pPr>
    </w:p>
    <w:p w:rsidR="005148F4" w:rsidRPr="00165FA7" w:rsidRDefault="00AB4F44" w:rsidP="00AC3716">
      <w:pPr>
        <w:tabs>
          <w:tab w:val="left" w:pos="756"/>
        </w:tabs>
        <w:spacing w:after="0" w:line="240" w:lineRule="auto"/>
        <w:ind w:right="40"/>
        <w:jc w:val="both"/>
        <w:rPr>
          <w:rFonts w:ascii="Times New Roman" w:eastAsia="Georgia" w:hAnsi="Times New Roman" w:cs="Times New Roman"/>
          <w:sz w:val="24"/>
          <w:szCs w:val="24"/>
        </w:rPr>
      </w:pPr>
      <w:r>
        <w:rPr>
          <w:rFonts w:ascii="Times New Roman" w:eastAsia="Georgia" w:hAnsi="Times New Roman" w:cs="Times New Roman"/>
          <w:b/>
          <w:bCs/>
          <w:sz w:val="24"/>
          <w:szCs w:val="24"/>
        </w:rPr>
        <w:lastRenderedPageBreak/>
        <w:t xml:space="preserve"> </w:t>
      </w:r>
      <w:r w:rsidR="005148F4" w:rsidRPr="00165FA7">
        <w:rPr>
          <w:rFonts w:ascii="Times New Roman" w:eastAsia="Georgia" w:hAnsi="Times New Roman" w:cs="Times New Roman"/>
          <w:b/>
          <w:bCs/>
          <w:sz w:val="24"/>
          <w:szCs w:val="24"/>
        </w:rPr>
        <w:t>Учебно-методическое  и</w:t>
      </w:r>
      <w:r w:rsidR="005148F4" w:rsidRPr="00165FA7">
        <w:rPr>
          <w:rFonts w:ascii="Times New Roman" w:eastAsia="Georgia" w:hAnsi="Times New Roman" w:cs="Times New Roman"/>
          <w:b/>
          <w:bCs/>
          <w:iCs/>
          <w:sz w:val="24"/>
          <w:szCs w:val="24"/>
        </w:rPr>
        <w:t xml:space="preserve"> материально-техническое обеспечение образовательного процесса</w:t>
      </w:r>
    </w:p>
    <w:p w:rsidR="005148F4" w:rsidRPr="00165FA7" w:rsidRDefault="005148F4" w:rsidP="00AC3716">
      <w:pPr>
        <w:tabs>
          <w:tab w:val="left" w:pos="756"/>
        </w:tabs>
        <w:spacing w:after="0" w:line="240" w:lineRule="auto"/>
        <w:ind w:right="40" w:firstLine="426"/>
        <w:jc w:val="both"/>
        <w:rPr>
          <w:rFonts w:ascii="Times New Roman" w:eastAsia="Georgia" w:hAnsi="Times New Roman" w:cs="Times New Roman"/>
          <w:sz w:val="24"/>
          <w:szCs w:val="24"/>
        </w:rPr>
      </w:pPr>
    </w:p>
    <w:p w:rsidR="005148F4" w:rsidRPr="00165FA7" w:rsidRDefault="005148F4" w:rsidP="00AC3716">
      <w:pPr>
        <w:numPr>
          <w:ilvl w:val="0"/>
          <w:numId w:val="4"/>
        </w:numPr>
        <w:spacing w:after="0" w:line="240" w:lineRule="auto"/>
        <w:ind w:left="426"/>
        <w:jc w:val="both"/>
        <w:rPr>
          <w:rFonts w:ascii="Times New Roman" w:eastAsia="Times New Roman" w:hAnsi="Times New Roman" w:cs="Times New Roman"/>
          <w:color w:val="FF0000"/>
          <w:sz w:val="24"/>
          <w:szCs w:val="24"/>
          <w:lang w:eastAsia="ru-RU"/>
        </w:rPr>
      </w:pPr>
      <w:r w:rsidRPr="00165FA7">
        <w:rPr>
          <w:rFonts w:ascii="Times New Roman" w:eastAsia="Times New Roman" w:hAnsi="Times New Roman" w:cs="Times New Roman"/>
          <w:sz w:val="24"/>
          <w:szCs w:val="24"/>
          <w:lang w:eastAsia="ru-RU"/>
        </w:rPr>
        <w:t xml:space="preserve">Учебник  Английский язык </w:t>
      </w:r>
      <w:r w:rsidR="00165FA7" w:rsidRPr="00165FA7">
        <w:rPr>
          <w:rFonts w:ascii="Times New Roman" w:eastAsia="Times New Roman" w:hAnsi="Times New Roman" w:cs="Times New Roman"/>
          <w:sz w:val="24"/>
          <w:szCs w:val="24"/>
          <w:lang w:eastAsia="ru-RU"/>
        </w:rPr>
        <w:t>6</w:t>
      </w:r>
      <w:r w:rsidRPr="00165FA7">
        <w:rPr>
          <w:rFonts w:ascii="Times New Roman" w:eastAsia="Times New Roman" w:hAnsi="Times New Roman" w:cs="Times New Roman"/>
          <w:sz w:val="24"/>
          <w:szCs w:val="24"/>
          <w:lang w:eastAsia="ru-RU"/>
        </w:rPr>
        <w:t xml:space="preserve"> класс </w:t>
      </w:r>
      <w:proofErr w:type="spellStart"/>
      <w:r w:rsidR="00165FA7" w:rsidRPr="00165FA7">
        <w:rPr>
          <w:rFonts w:ascii="Times New Roman" w:eastAsia="Times New Roman" w:hAnsi="Times New Roman" w:cs="Times New Roman"/>
          <w:sz w:val="24"/>
          <w:szCs w:val="24"/>
          <w:lang w:eastAsia="ru-RU"/>
        </w:rPr>
        <w:t>М.З.Биболетова</w:t>
      </w:r>
      <w:proofErr w:type="spellEnd"/>
      <w:r w:rsidR="00165FA7" w:rsidRPr="00165FA7">
        <w:rPr>
          <w:rFonts w:ascii="Times New Roman" w:eastAsia="Times New Roman" w:hAnsi="Times New Roman" w:cs="Times New Roman"/>
          <w:sz w:val="24"/>
          <w:szCs w:val="24"/>
          <w:lang w:eastAsia="ru-RU"/>
        </w:rPr>
        <w:t xml:space="preserve">, </w:t>
      </w:r>
      <w:proofErr w:type="spellStart"/>
      <w:r w:rsidR="00165FA7" w:rsidRPr="00165FA7">
        <w:rPr>
          <w:rFonts w:ascii="Times New Roman" w:eastAsia="Times New Roman" w:hAnsi="Times New Roman" w:cs="Times New Roman"/>
          <w:sz w:val="24"/>
          <w:szCs w:val="24"/>
          <w:lang w:eastAsia="ru-RU"/>
        </w:rPr>
        <w:t>Е.Е.Бабушис</w:t>
      </w:r>
      <w:proofErr w:type="spellEnd"/>
      <w:r w:rsidR="00165FA7" w:rsidRPr="00165FA7">
        <w:rPr>
          <w:rFonts w:ascii="Times New Roman" w:eastAsia="Times New Roman" w:hAnsi="Times New Roman" w:cs="Times New Roman"/>
          <w:sz w:val="24"/>
          <w:szCs w:val="24"/>
          <w:lang w:eastAsia="ru-RU"/>
        </w:rPr>
        <w:t xml:space="preserve">, </w:t>
      </w:r>
      <w:proofErr w:type="spellStart"/>
      <w:r w:rsidR="00165FA7" w:rsidRPr="00165FA7">
        <w:rPr>
          <w:rFonts w:ascii="Times New Roman" w:eastAsia="Times New Roman" w:hAnsi="Times New Roman" w:cs="Times New Roman"/>
          <w:sz w:val="24"/>
          <w:szCs w:val="24"/>
          <w:lang w:eastAsia="ru-RU"/>
        </w:rPr>
        <w:t>Н.Д.Снежко</w:t>
      </w:r>
      <w:proofErr w:type="spellEnd"/>
      <w:r w:rsidR="00165FA7" w:rsidRPr="00165FA7">
        <w:rPr>
          <w:rFonts w:ascii="Times New Roman" w:eastAsia="Times New Roman" w:hAnsi="Times New Roman" w:cs="Times New Roman"/>
          <w:sz w:val="24"/>
          <w:szCs w:val="24"/>
          <w:lang w:eastAsia="ru-RU"/>
        </w:rPr>
        <w:t xml:space="preserve"> </w:t>
      </w:r>
      <w:r w:rsidRPr="00165FA7">
        <w:rPr>
          <w:rFonts w:ascii="Times New Roman" w:eastAsia="Times New Roman" w:hAnsi="Times New Roman" w:cs="Times New Roman"/>
          <w:sz w:val="24"/>
          <w:szCs w:val="24"/>
          <w:lang w:eastAsia="ru-RU"/>
        </w:rPr>
        <w:t>«Английский с удовольствием» (</w:t>
      </w:r>
      <w:proofErr w:type="spellStart"/>
      <w:r w:rsidRPr="00165FA7">
        <w:rPr>
          <w:rFonts w:ascii="Times New Roman" w:eastAsia="Times New Roman" w:hAnsi="Times New Roman" w:cs="Times New Roman"/>
          <w:sz w:val="24"/>
          <w:szCs w:val="24"/>
          <w:lang w:val="en-US" w:eastAsia="ru-RU"/>
        </w:rPr>
        <w:t>EnjoyEnglish</w:t>
      </w:r>
      <w:proofErr w:type="spellEnd"/>
      <w:r w:rsidRPr="00165FA7">
        <w:rPr>
          <w:rFonts w:ascii="Times New Roman" w:eastAsia="Times New Roman" w:hAnsi="Times New Roman" w:cs="Times New Roman"/>
          <w:sz w:val="24"/>
          <w:szCs w:val="24"/>
          <w:lang w:eastAsia="ru-RU"/>
        </w:rPr>
        <w:t>).- Обнинск: Титул., 201</w:t>
      </w:r>
      <w:r w:rsidRPr="00AB4F44">
        <w:rPr>
          <w:rFonts w:ascii="Times New Roman" w:eastAsia="Times New Roman" w:hAnsi="Times New Roman" w:cs="Times New Roman"/>
          <w:sz w:val="24"/>
          <w:szCs w:val="24"/>
          <w:lang w:eastAsia="ru-RU"/>
        </w:rPr>
        <w:t>3</w:t>
      </w:r>
    </w:p>
    <w:p w:rsidR="00AB4F44" w:rsidRDefault="00165FA7" w:rsidP="00AC3716">
      <w:pPr>
        <w:numPr>
          <w:ilvl w:val="0"/>
          <w:numId w:val="4"/>
        </w:numPr>
        <w:spacing w:after="0" w:line="240" w:lineRule="auto"/>
        <w:ind w:left="426"/>
        <w:jc w:val="both"/>
        <w:rPr>
          <w:rFonts w:ascii="Times New Roman" w:eastAsia="Times New Roman" w:hAnsi="Times New Roman" w:cs="Times New Roman"/>
          <w:color w:val="FF0000"/>
          <w:sz w:val="24"/>
          <w:szCs w:val="24"/>
          <w:lang w:eastAsia="ru-RU"/>
        </w:rPr>
      </w:pPr>
      <w:r w:rsidRPr="00165FA7">
        <w:rPr>
          <w:rFonts w:ascii="Times New Roman" w:eastAsia="Times New Roman" w:hAnsi="Times New Roman" w:cs="Times New Roman"/>
          <w:sz w:val="24"/>
          <w:szCs w:val="24"/>
          <w:lang w:eastAsia="ru-RU"/>
        </w:rPr>
        <w:t xml:space="preserve">Рабочая тетрадь </w:t>
      </w:r>
      <w:r w:rsidR="005148F4" w:rsidRPr="00165FA7">
        <w:rPr>
          <w:rFonts w:ascii="Times New Roman" w:eastAsia="Times New Roman" w:hAnsi="Times New Roman" w:cs="Times New Roman"/>
          <w:sz w:val="24"/>
          <w:szCs w:val="24"/>
          <w:lang w:eastAsia="ru-RU"/>
        </w:rPr>
        <w:t xml:space="preserve"> «Английский с удовольствием» </w:t>
      </w:r>
      <w:r w:rsidRPr="00165FA7">
        <w:rPr>
          <w:rFonts w:ascii="Times New Roman" w:eastAsia="Times New Roman" w:hAnsi="Times New Roman" w:cs="Times New Roman"/>
          <w:sz w:val="24"/>
          <w:szCs w:val="24"/>
          <w:lang w:eastAsia="ru-RU"/>
        </w:rPr>
        <w:t>6</w:t>
      </w:r>
      <w:r w:rsidR="005148F4" w:rsidRPr="00165FA7">
        <w:rPr>
          <w:rFonts w:ascii="Times New Roman" w:eastAsia="Times New Roman" w:hAnsi="Times New Roman" w:cs="Times New Roman"/>
          <w:sz w:val="24"/>
          <w:szCs w:val="24"/>
          <w:lang w:eastAsia="ru-RU"/>
        </w:rPr>
        <w:t xml:space="preserve"> класс </w:t>
      </w:r>
      <w:proofErr w:type="spellStart"/>
      <w:r w:rsidRPr="00165FA7">
        <w:rPr>
          <w:rFonts w:ascii="Times New Roman" w:eastAsia="Times New Roman" w:hAnsi="Times New Roman" w:cs="Times New Roman"/>
          <w:sz w:val="24"/>
          <w:szCs w:val="24"/>
          <w:lang w:eastAsia="ru-RU"/>
        </w:rPr>
        <w:t>М.З.Биболетова</w:t>
      </w:r>
      <w:proofErr w:type="spellEnd"/>
      <w:r w:rsidRPr="00165FA7">
        <w:rPr>
          <w:rFonts w:ascii="Times New Roman" w:eastAsia="Times New Roman" w:hAnsi="Times New Roman" w:cs="Times New Roman"/>
          <w:sz w:val="24"/>
          <w:szCs w:val="24"/>
          <w:lang w:eastAsia="ru-RU"/>
        </w:rPr>
        <w:t xml:space="preserve">, </w:t>
      </w:r>
      <w:proofErr w:type="spellStart"/>
      <w:r w:rsidRPr="00165FA7">
        <w:rPr>
          <w:rFonts w:ascii="Times New Roman" w:eastAsia="Times New Roman" w:hAnsi="Times New Roman" w:cs="Times New Roman"/>
          <w:sz w:val="24"/>
          <w:szCs w:val="24"/>
          <w:lang w:eastAsia="ru-RU"/>
        </w:rPr>
        <w:t>Е.Е.Бабушис</w:t>
      </w:r>
      <w:proofErr w:type="spellEnd"/>
      <w:r w:rsidRPr="00165FA7">
        <w:rPr>
          <w:rFonts w:ascii="Times New Roman" w:eastAsia="Times New Roman" w:hAnsi="Times New Roman" w:cs="Times New Roman"/>
          <w:sz w:val="24"/>
          <w:szCs w:val="24"/>
          <w:lang w:eastAsia="ru-RU"/>
        </w:rPr>
        <w:t xml:space="preserve">, </w:t>
      </w:r>
      <w:proofErr w:type="spellStart"/>
      <w:r w:rsidRPr="00165FA7">
        <w:rPr>
          <w:rFonts w:ascii="Times New Roman" w:eastAsia="Times New Roman" w:hAnsi="Times New Roman" w:cs="Times New Roman"/>
          <w:sz w:val="24"/>
          <w:szCs w:val="24"/>
          <w:lang w:eastAsia="ru-RU"/>
        </w:rPr>
        <w:t>Н.Д.Снежко</w:t>
      </w:r>
      <w:proofErr w:type="spellEnd"/>
      <w:r w:rsidR="005148F4" w:rsidRPr="00165FA7">
        <w:rPr>
          <w:rFonts w:ascii="Times New Roman" w:eastAsia="Times New Roman" w:hAnsi="Times New Roman" w:cs="Times New Roman"/>
          <w:sz w:val="24"/>
          <w:szCs w:val="24"/>
          <w:lang w:eastAsia="ru-RU"/>
        </w:rPr>
        <w:t>. – Обнинск: Титул., 201</w:t>
      </w:r>
      <w:r w:rsidR="005148F4" w:rsidRPr="00AB4F44">
        <w:rPr>
          <w:rFonts w:ascii="Times New Roman" w:eastAsia="Times New Roman" w:hAnsi="Times New Roman" w:cs="Times New Roman"/>
          <w:sz w:val="24"/>
          <w:szCs w:val="24"/>
          <w:lang w:eastAsia="ru-RU"/>
        </w:rPr>
        <w:t>3</w:t>
      </w:r>
    </w:p>
    <w:p w:rsidR="00AB4F44" w:rsidRDefault="005148F4" w:rsidP="00AC3716">
      <w:pPr>
        <w:numPr>
          <w:ilvl w:val="0"/>
          <w:numId w:val="4"/>
        </w:numPr>
        <w:spacing w:after="0" w:line="240" w:lineRule="auto"/>
        <w:ind w:left="426"/>
        <w:jc w:val="both"/>
        <w:rPr>
          <w:rFonts w:ascii="Times New Roman" w:eastAsia="Times New Roman" w:hAnsi="Times New Roman" w:cs="Times New Roman"/>
          <w:color w:val="FF0000"/>
          <w:sz w:val="24"/>
          <w:szCs w:val="24"/>
          <w:lang w:eastAsia="ru-RU"/>
        </w:rPr>
      </w:pPr>
      <w:r w:rsidRPr="00AB4F44">
        <w:rPr>
          <w:rFonts w:ascii="Times New Roman" w:eastAsia="Times New Roman" w:hAnsi="Times New Roman" w:cs="Times New Roman"/>
          <w:sz w:val="24"/>
          <w:szCs w:val="24"/>
        </w:rPr>
        <w:t>Книга для учителя с поурочным планированием и ключами к учебнику  Английский с удовольствием (</w:t>
      </w:r>
      <w:proofErr w:type="spellStart"/>
      <w:r w:rsidRPr="00AB4F44">
        <w:rPr>
          <w:rFonts w:ascii="Times New Roman" w:eastAsia="Times New Roman" w:hAnsi="Times New Roman" w:cs="Times New Roman"/>
          <w:sz w:val="24"/>
          <w:szCs w:val="24"/>
          <w:lang w:val="en-US"/>
        </w:rPr>
        <w:t>EnjoyEnglish</w:t>
      </w:r>
      <w:proofErr w:type="spellEnd"/>
      <w:r w:rsidRPr="00AB4F44">
        <w:rPr>
          <w:rFonts w:ascii="Times New Roman" w:eastAsia="Times New Roman" w:hAnsi="Times New Roman" w:cs="Times New Roman"/>
          <w:sz w:val="24"/>
          <w:szCs w:val="24"/>
        </w:rPr>
        <w:t xml:space="preserve">) </w:t>
      </w:r>
      <w:r w:rsidR="00165FA7" w:rsidRPr="00AB4F44">
        <w:rPr>
          <w:rFonts w:ascii="Times New Roman" w:eastAsia="Times New Roman" w:hAnsi="Times New Roman" w:cs="Times New Roman"/>
          <w:sz w:val="24"/>
          <w:szCs w:val="24"/>
        </w:rPr>
        <w:t>6</w:t>
      </w:r>
      <w:r w:rsidRPr="00AB4F44">
        <w:rPr>
          <w:rFonts w:ascii="Times New Roman" w:eastAsia="Times New Roman" w:hAnsi="Times New Roman" w:cs="Times New Roman"/>
          <w:sz w:val="24"/>
          <w:szCs w:val="24"/>
        </w:rPr>
        <w:t xml:space="preserve"> класс </w:t>
      </w:r>
      <w:proofErr w:type="spellStart"/>
      <w:r w:rsidR="00165FA7" w:rsidRPr="00AB4F44">
        <w:rPr>
          <w:rFonts w:ascii="Times New Roman" w:eastAsia="Times New Roman" w:hAnsi="Times New Roman" w:cs="Times New Roman"/>
          <w:sz w:val="24"/>
          <w:szCs w:val="24"/>
        </w:rPr>
        <w:t>М.З.Биболетова</w:t>
      </w:r>
      <w:proofErr w:type="spellEnd"/>
      <w:r w:rsidR="00165FA7" w:rsidRPr="00AB4F44">
        <w:rPr>
          <w:rFonts w:ascii="Times New Roman" w:eastAsia="Times New Roman" w:hAnsi="Times New Roman" w:cs="Times New Roman"/>
          <w:sz w:val="24"/>
          <w:szCs w:val="24"/>
        </w:rPr>
        <w:t xml:space="preserve">, </w:t>
      </w:r>
      <w:proofErr w:type="spellStart"/>
      <w:r w:rsidR="00165FA7" w:rsidRPr="00AB4F44">
        <w:rPr>
          <w:rFonts w:ascii="Times New Roman" w:eastAsia="Times New Roman" w:hAnsi="Times New Roman" w:cs="Times New Roman"/>
          <w:sz w:val="24"/>
          <w:szCs w:val="24"/>
        </w:rPr>
        <w:t>Е.Е.Бабушис</w:t>
      </w:r>
      <w:proofErr w:type="spellEnd"/>
      <w:r w:rsidR="00165FA7" w:rsidRPr="00AB4F44">
        <w:rPr>
          <w:rFonts w:ascii="Times New Roman" w:eastAsia="Times New Roman" w:hAnsi="Times New Roman" w:cs="Times New Roman"/>
          <w:sz w:val="24"/>
          <w:szCs w:val="24"/>
        </w:rPr>
        <w:t xml:space="preserve">, </w:t>
      </w:r>
      <w:proofErr w:type="spellStart"/>
      <w:r w:rsidR="00165FA7" w:rsidRPr="00AB4F44">
        <w:rPr>
          <w:rFonts w:ascii="Times New Roman" w:eastAsia="Times New Roman" w:hAnsi="Times New Roman" w:cs="Times New Roman"/>
          <w:sz w:val="24"/>
          <w:szCs w:val="24"/>
        </w:rPr>
        <w:t>Н.Д.Снежко</w:t>
      </w:r>
      <w:proofErr w:type="spellEnd"/>
      <w:r w:rsidRPr="00AB4F44">
        <w:rPr>
          <w:rFonts w:ascii="Times New Roman" w:eastAsia="Times New Roman" w:hAnsi="Times New Roman" w:cs="Times New Roman"/>
          <w:sz w:val="24"/>
          <w:szCs w:val="24"/>
        </w:rPr>
        <w:t xml:space="preserve"> – Обнинск:  Титул., 2012</w:t>
      </w:r>
    </w:p>
    <w:p w:rsidR="00AB4F44" w:rsidRDefault="00165FA7" w:rsidP="00AC3716">
      <w:pPr>
        <w:numPr>
          <w:ilvl w:val="0"/>
          <w:numId w:val="4"/>
        </w:numPr>
        <w:tabs>
          <w:tab w:val="left" w:pos="0"/>
        </w:tabs>
        <w:spacing w:after="0" w:line="240" w:lineRule="auto"/>
        <w:ind w:left="426"/>
        <w:jc w:val="both"/>
        <w:rPr>
          <w:rFonts w:ascii="Times New Roman" w:eastAsia="Times New Roman" w:hAnsi="Times New Roman" w:cs="Times New Roman"/>
          <w:color w:val="FF0000"/>
          <w:sz w:val="24"/>
          <w:szCs w:val="24"/>
          <w:lang w:eastAsia="ru-RU"/>
        </w:rPr>
      </w:pPr>
      <w:proofErr w:type="spellStart"/>
      <w:r w:rsidRPr="00AB4F44">
        <w:rPr>
          <w:rFonts w:ascii="Times New Roman" w:eastAsia="Times New Roman" w:hAnsi="Times New Roman" w:cs="Times New Roman"/>
          <w:sz w:val="24"/>
          <w:szCs w:val="24"/>
          <w:lang w:eastAsia="ru-RU"/>
        </w:rPr>
        <w:t>Аудиоприложение</w:t>
      </w:r>
      <w:proofErr w:type="spellEnd"/>
      <w:r w:rsidRPr="00AB4F44">
        <w:rPr>
          <w:rFonts w:ascii="Times New Roman" w:eastAsia="Times New Roman" w:hAnsi="Times New Roman" w:cs="Times New Roman"/>
          <w:sz w:val="24"/>
          <w:szCs w:val="24"/>
          <w:lang w:eastAsia="ru-RU"/>
        </w:rPr>
        <w:t xml:space="preserve"> – </w:t>
      </w:r>
      <w:r w:rsidRPr="00AB4F44">
        <w:rPr>
          <w:rFonts w:ascii="Times New Roman" w:eastAsia="Times New Roman" w:hAnsi="Times New Roman" w:cs="Times New Roman"/>
          <w:sz w:val="24"/>
          <w:szCs w:val="24"/>
          <w:lang w:val="en-US" w:eastAsia="ru-RU"/>
        </w:rPr>
        <w:t>CD</w:t>
      </w:r>
      <w:r w:rsidRPr="00AB4F44">
        <w:rPr>
          <w:rFonts w:ascii="Times New Roman" w:eastAsia="Times New Roman" w:hAnsi="Times New Roman" w:cs="Times New Roman"/>
          <w:sz w:val="24"/>
          <w:szCs w:val="24"/>
          <w:lang w:eastAsia="ru-RU"/>
        </w:rPr>
        <w:t xml:space="preserve"> </w:t>
      </w:r>
      <w:r w:rsidRPr="00AB4F44">
        <w:rPr>
          <w:rFonts w:ascii="Times New Roman" w:eastAsia="Times New Roman" w:hAnsi="Times New Roman" w:cs="Times New Roman"/>
          <w:sz w:val="24"/>
          <w:szCs w:val="24"/>
          <w:lang w:val="en-US" w:eastAsia="ru-RU"/>
        </w:rPr>
        <w:t>MP</w:t>
      </w:r>
      <w:r w:rsidRPr="00AB4F44">
        <w:rPr>
          <w:rFonts w:ascii="Times New Roman" w:eastAsia="Times New Roman" w:hAnsi="Times New Roman" w:cs="Times New Roman"/>
          <w:sz w:val="24"/>
          <w:szCs w:val="24"/>
          <w:lang w:eastAsia="ru-RU"/>
        </w:rPr>
        <w:t>3</w:t>
      </w:r>
    </w:p>
    <w:p w:rsidR="00AB4F44" w:rsidRDefault="005148F4" w:rsidP="00AC3716">
      <w:pPr>
        <w:numPr>
          <w:ilvl w:val="0"/>
          <w:numId w:val="4"/>
        </w:numPr>
        <w:tabs>
          <w:tab w:val="left" w:pos="0"/>
        </w:tabs>
        <w:spacing w:after="0" w:line="240" w:lineRule="auto"/>
        <w:ind w:left="426"/>
        <w:jc w:val="both"/>
        <w:rPr>
          <w:rFonts w:ascii="Times New Roman" w:eastAsia="Times New Roman" w:hAnsi="Times New Roman" w:cs="Times New Roman"/>
          <w:color w:val="FF0000"/>
          <w:sz w:val="24"/>
          <w:szCs w:val="24"/>
          <w:lang w:eastAsia="ru-RU"/>
        </w:rPr>
      </w:pPr>
      <w:r w:rsidRPr="00AB4F44">
        <w:rPr>
          <w:rFonts w:ascii="Times New Roman" w:eastAsiaTheme="minorEastAsia" w:hAnsi="Times New Roman" w:cs="Times New Roman"/>
          <w:sz w:val="24"/>
          <w:szCs w:val="24"/>
          <w:lang w:eastAsia="ru-RU"/>
        </w:rPr>
        <w:t>Наглядные пособия.</w:t>
      </w:r>
    </w:p>
    <w:p w:rsidR="00AB4F44" w:rsidRDefault="005148F4" w:rsidP="00AC3716">
      <w:pPr>
        <w:numPr>
          <w:ilvl w:val="0"/>
          <w:numId w:val="4"/>
        </w:numPr>
        <w:tabs>
          <w:tab w:val="left" w:pos="0"/>
        </w:tabs>
        <w:spacing w:after="0" w:line="240" w:lineRule="auto"/>
        <w:ind w:left="426"/>
        <w:jc w:val="both"/>
        <w:rPr>
          <w:rFonts w:ascii="Times New Roman" w:eastAsia="Times New Roman" w:hAnsi="Times New Roman" w:cs="Times New Roman"/>
          <w:color w:val="FF0000"/>
          <w:sz w:val="24"/>
          <w:szCs w:val="24"/>
          <w:lang w:eastAsia="ru-RU"/>
        </w:rPr>
      </w:pPr>
      <w:r w:rsidRPr="00AB4F44">
        <w:rPr>
          <w:rFonts w:ascii="Times New Roman" w:eastAsiaTheme="minorEastAsia" w:hAnsi="Times New Roman" w:cs="Times New Roman"/>
          <w:sz w:val="24"/>
          <w:szCs w:val="24"/>
          <w:lang w:eastAsia="ru-RU"/>
        </w:rPr>
        <w:t>Дидактический материал.</w:t>
      </w:r>
    </w:p>
    <w:p w:rsidR="00AB4F44" w:rsidRDefault="005148F4" w:rsidP="00AC3716">
      <w:pPr>
        <w:numPr>
          <w:ilvl w:val="0"/>
          <w:numId w:val="4"/>
        </w:numPr>
        <w:tabs>
          <w:tab w:val="left" w:pos="0"/>
        </w:tabs>
        <w:spacing w:after="0" w:line="240" w:lineRule="auto"/>
        <w:ind w:left="426"/>
        <w:jc w:val="both"/>
        <w:rPr>
          <w:rFonts w:ascii="Times New Roman" w:eastAsia="Times New Roman" w:hAnsi="Times New Roman" w:cs="Times New Roman"/>
          <w:color w:val="FF0000"/>
          <w:sz w:val="24"/>
          <w:szCs w:val="24"/>
          <w:lang w:eastAsia="ru-RU"/>
        </w:rPr>
      </w:pPr>
      <w:r w:rsidRPr="00AB4F44">
        <w:rPr>
          <w:rFonts w:ascii="Times New Roman" w:eastAsiaTheme="minorEastAsia" w:hAnsi="Times New Roman" w:cs="Times New Roman"/>
          <w:sz w:val="24"/>
          <w:szCs w:val="24"/>
          <w:lang w:eastAsia="ru-RU"/>
        </w:rPr>
        <w:t>Презентации.</w:t>
      </w:r>
    </w:p>
    <w:p w:rsidR="00AB4F44" w:rsidRDefault="005148F4" w:rsidP="00AC3716">
      <w:pPr>
        <w:numPr>
          <w:ilvl w:val="0"/>
          <w:numId w:val="4"/>
        </w:numPr>
        <w:tabs>
          <w:tab w:val="left" w:pos="0"/>
        </w:tabs>
        <w:spacing w:after="0" w:line="240" w:lineRule="auto"/>
        <w:ind w:left="426"/>
        <w:jc w:val="both"/>
        <w:rPr>
          <w:rFonts w:ascii="Times New Roman" w:eastAsia="Times New Roman" w:hAnsi="Times New Roman" w:cs="Times New Roman"/>
          <w:color w:val="FF0000"/>
          <w:sz w:val="24"/>
          <w:szCs w:val="24"/>
          <w:lang w:eastAsia="ru-RU"/>
        </w:rPr>
      </w:pPr>
      <w:r w:rsidRPr="00AB4F44">
        <w:rPr>
          <w:rFonts w:ascii="Times New Roman" w:eastAsiaTheme="minorEastAsia" w:hAnsi="Times New Roman" w:cs="Times New Roman"/>
          <w:sz w:val="24"/>
          <w:szCs w:val="24"/>
          <w:lang w:eastAsia="ru-RU"/>
        </w:rPr>
        <w:t>Компьютер.</w:t>
      </w:r>
    </w:p>
    <w:p w:rsidR="005148F4" w:rsidRPr="00AB4F44" w:rsidRDefault="005148F4" w:rsidP="00AC3716">
      <w:pPr>
        <w:numPr>
          <w:ilvl w:val="0"/>
          <w:numId w:val="4"/>
        </w:numPr>
        <w:tabs>
          <w:tab w:val="left" w:pos="0"/>
        </w:tabs>
        <w:spacing w:after="0" w:line="240" w:lineRule="auto"/>
        <w:ind w:left="426"/>
        <w:jc w:val="both"/>
        <w:rPr>
          <w:rFonts w:ascii="Times New Roman" w:eastAsia="Times New Roman" w:hAnsi="Times New Roman" w:cs="Times New Roman"/>
          <w:color w:val="FF0000"/>
          <w:sz w:val="24"/>
          <w:szCs w:val="24"/>
          <w:lang w:eastAsia="ru-RU"/>
        </w:rPr>
      </w:pPr>
      <w:r w:rsidRPr="00AB4F44">
        <w:rPr>
          <w:rFonts w:ascii="Times New Roman" w:eastAsiaTheme="minorEastAsia" w:hAnsi="Times New Roman" w:cs="Times New Roman"/>
          <w:sz w:val="24"/>
          <w:szCs w:val="24"/>
          <w:lang w:eastAsia="ru-RU"/>
        </w:rPr>
        <w:t>Проектор.</w:t>
      </w:r>
    </w:p>
    <w:p w:rsidR="005148F4" w:rsidRPr="005148F4" w:rsidRDefault="005148F4" w:rsidP="00AC3716">
      <w:pPr>
        <w:spacing w:after="0" w:line="240" w:lineRule="auto"/>
        <w:jc w:val="both"/>
        <w:rPr>
          <w:rFonts w:ascii="Times New Roman" w:eastAsia="Times New Roman" w:hAnsi="Times New Roman" w:cs="Arial"/>
          <w:color w:val="FF0000"/>
          <w:sz w:val="24"/>
          <w:szCs w:val="24"/>
          <w:lang w:eastAsia="ru-RU"/>
        </w:rPr>
      </w:pPr>
    </w:p>
    <w:tbl>
      <w:tblPr>
        <w:tblStyle w:val="25"/>
        <w:tblW w:w="0" w:type="auto"/>
        <w:tblLook w:val="04A0" w:firstRow="1" w:lastRow="0" w:firstColumn="1" w:lastColumn="0" w:noHBand="0" w:noVBand="1"/>
      </w:tblPr>
      <w:tblGrid>
        <w:gridCol w:w="1101"/>
        <w:gridCol w:w="9072"/>
      </w:tblGrid>
      <w:tr w:rsidR="00AB4F44" w:rsidRPr="00AB4F44" w:rsidTr="00907FB9">
        <w:tc>
          <w:tcPr>
            <w:tcW w:w="1101" w:type="dxa"/>
          </w:tcPr>
          <w:p w:rsidR="00AB4F44" w:rsidRPr="00AB4F44" w:rsidRDefault="00AB4F44" w:rsidP="00AC3716">
            <w:pPr>
              <w:jc w:val="both"/>
              <w:rPr>
                <w:rFonts w:ascii="Times New Roman" w:eastAsia="Calibri" w:hAnsi="Times New Roman" w:cs="Times New Roman"/>
                <w:sz w:val="24"/>
                <w:szCs w:val="24"/>
              </w:rPr>
            </w:pPr>
            <w:r w:rsidRPr="00AB4F44">
              <w:rPr>
                <w:rFonts w:ascii="Times New Roman" w:eastAsia="Calibri" w:hAnsi="Times New Roman" w:cs="Times New Roman"/>
                <w:sz w:val="24"/>
                <w:szCs w:val="24"/>
              </w:rPr>
              <w:t>№ п/п</w:t>
            </w:r>
          </w:p>
        </w:tc>
        <w:tc>
          <w:tcPr>
            <w:tcW w:w="9072" w:type="dxa"/>
          </w:tcPr>
          <w:p w:rsidR="00AB4F44" w:rsidRPr="00AB4F44" w:rsidRDefault="00AB4F44" w:rsidP="00AC3716">
            <w:pPr>
              <w:jc w:val="both"/>
              <w:rPr>
                <w:rFonts w:ascii="Times New Roman" w:eastAsia="Calibri" w:hAnsi="Times New Roman" w:cs="Times New Roman"/>
                <w:sz w:val="24"/>
                <w:szCs w:val="24"/>
              </w:rPr>
            </w:pPr>
            <w:r w:rsidRPr="00AB4F44">
              <w:rPr>
                <w:rFonts w:ascii="Times New Roman" w:eastAsia="Calibri" w:hAnsi="Times New Roman" w:cs="Times New Roman"/>
                <w:sz w:val="24"/>
                <w:szCs w:val="24"/>
              </w:rPr>
              <w:t>наименование объектов и средств материально-технического обеспечения</w:t>
            </w:r>
          </w:p>
        </w:tc>
      </w:tr>
      <w:tr w:rsidR="00AB4F44" w:rsidRPr="00AB4F44" w:rsidTr="00907FB9">
        <w:tc>
          <w:tcPr>
            <w:tcW w:w="1101" w:type="dxa"/>
          </w:tcPr>
          <w:p w:rsidR="00AB4F44" w:rsidRPr="00AB4F44" w:rsidRDefault="00AB4F44" w:rsidP="00AC3716">
            <w:pPr>
              <w:jc w:val="both"/>
              <w:rPr>
                <w:rFonts w:ascii="Times New Roman" w:eastAsia="Calibri" w:hAnsi="Times New Roman" w:cs="Times New Roman"/>
                <w:sz w:val="24"/>
                <w:szCs w:val="24"/>
              </w:rPr>
            </w:pPr>
          </w:p>
        </w:tc>
        <w:tc>
          <w:tcPr>
            <w:tcW w:w="9072" w:type="dxa"/>
          </w:tcPr>
          <w:p w:rsidR="00AB4F44" w:rsidRPr="00AB4F44" w:rsidRDefault="00AB4F44" w:rsidP="00AC3716">
            <w:pPr>
              <w:jc w:val="both"/>
              <w:rPr>
                <w:rFonts w:ascii="Times New Roman" w:eastAsia="Calibri" w:hAnsi="Times New Roman" w:cs="Times New Roman"/>
                <w:sz w:val="24"/>
                <w:szCs w:val="24"/>
              </w:rPr>
            </w:pPr>
            <w:r w:rsidRPr="00AB4F44">
              <w:rPr>
                <w:rFonts w:ascii="Times New Roman" w:eastAsia="Calibri" w:hAnsi="Times New Roman" w:cs="Times New Roman"/>
                <w:sz w:val="24"/>
                <w:szCs w:val="24"/>
              </w:rPr>
              <w:t>Иллюстрации (плакаты)</w:t>
            </w:r>
          </w:p>
        </w:tc>
      </w:tr>
      <w:tr w:rsidR="00AB4F44" w:rsidRPr="00AB4F44" w:rsidTr="00907FB9">
        <w:tc>
          <w:tcPr>
            <w:tcW w:w="1101" w:type="dxa"/>
          </w:tcPr>
          <w:p w:rsidR="00AB4F44" w:rsidRPr="00AB4F44" w:rsidRDefault="00AB4F44" w:rsidP="00AC3716">
            <w:pPr>
              <w:jc w:val="both"/>
              <w:rPr>
                <w:rFonts w:ascii="Times New Roman" w:eastAsia="Calibri" w:hAnsi="Times New Roman" w:cs="Times New Roman"/>
                <w:sz w:val="24"/>
                <w:szCs w:val="24"/>
              </w:rPr>
            </w:pPr>
            <w:r w:rsidRPr="00AB4F44">
              <w:rPr>
                <w:rFonts w:ascii="Times New Roman" w:eastAsia="Calibri" w:hAnsi="Times New Roman" w:cs="Times New Roman"/>
                <w:sz w:val="24"/>
                <w:szCs w:val="24"/>
              </w:rPr>
              <w:t>1</w:t>
            </w:r>
          </w:p>
          <w:p w:rsidR="00AB4F44" w:rsidRPr="00AB4F44" w:rsidRDefault="00AB4F44" w:rsidP="00AC3716">
            <w:pPr>
              <w:jc w:val="both"/>
              <w:rPr>
                <w:rFonts w:ascii="Times New Roman" w:eastAsia="Calibri" w:hAnsi="Times New Roman" w:cs="Times New Roman"/>
                <w:sz w:val="24"/>
                <w:szCs w:val="24"/>
              </w:rPr>
            </w:pPr>
          </w:p>
          <w:p w:rsidR="00AB4F44" w:rsidRPr="00AB4F44" w:rsidRDefault="00AB4F44" w:rsidP="00AC3716">
            <w:pPr>
              <w:jc w:val="both"/>
              <w:rPr>
                <w:rFonts w:ascii="Times New Roman" w:eastAsia="Calibri" w:hAnsi="Times New Roman" w:cs="Times New Roman"/>
                <w:sz w:val="24"/>
                <w:szCs w:val="24"/>
              </w:rPr>
            </w:pPr>
          </w:p>
          <w:p w:rsidR="00AB4F44" w:rsidRPr="00AB4F44" w:rsidRDefault="00AB4F44" w:rsidP="00AC3716">
            <w:pPr>
              <w:jc w:val="both"/>
              <w:rPr>
                <w:rFonts w:ascii="Times New Roman" w:eastAsia="Calibri" w:hAnsi="Times New Roman" w:cs="Times New Roman"/>
                <w:sz w:val="24"/>
                <w:szCs w:val="24"/>
              </w:rPr>
            </w:pPr>
          </w:p>
          <w:p w:rsidR="00AB4F44" w:rsidRPr="00AB4F44" w:rsidRDefault="00AB4F44" w:rsidP="00AC3716">
            <w:pPr>
              <w:jc w:val="both"/>
              <w:rPr>
                <w:rFonts w:ascii="Times New Roman" w:eastAsia="Calibri" w:hAnsi="Times New Roman" w:cs="Times New Roman"/>
                <w:sz w:val="24"/>
                <w:szCs w:val="24"/>
              </w:rPr>
            </w:pPr>
          </w:p>
          <w:p w:rsidR="00AB4F44" w:rsidRPr="00AB4F44" w:rsidRDefault="00AB4F44" w:rsidP="00AC3716">
            <w:pPr>
              <w:jc w:val="both"/>
              <w:rPr>
                <w:rFonts w:ascii="Times New Roman" w:eastAsia="Calibri" w:hAnsi="Times New Roman" w:cs="Times New Roman"/>
                <w:sz w:val="24"/>
                <w:szCs w:val="24"/>
              </w:rPr>
            </w:pPr>
          </w:p>
          <w:p w:rsidR="00AB4F44" w:rsidRPr="00AB4F44" w:rsidRDefault="00AB4F44" w:rsidP="00AC3716">
            <w:pPr>
              <w:jc w:val="both"/>
              <w:rPr>
                <w:rFonts w:ascii="Times New Roman" w:eastAsia="Calibri" w:hAnsi="Times New Roman" w:cs="Times New Roman"/>
                <w:sz w:val="24"/>
                <w:szCs w:val="24"/>
              </w:rPr>
            </w:pPr>
          </w:p>
          <w:p w:rsidR="00AB4F44" w:rsidRPr="00AB4F44" w:rsidRDefault="00AB4F44" w:rsidP="00AC3716">
            <w:pPr>
              <w:jc w:val="both"/>
              <w:rPr>
                <w:rFonts w:ascii="Times New Roman" w:eastAsia="Calibri" w:hAnsi="Times New Roman" w:cs="Times New Roman"/>
                <w:sz w:val="24"/>
                <w:szCs w:val="24"/>
              </w:rPr>
            </w:pPr>
          </w:p>
          <w:p w:rsidR="00AB4F44" w:rsidRPr="00AB4F44" w:rsidRDefault="00AB4F44" w:rsidP="00AC3716">
            <w:pPr>
              <w:jc w:val="both"/>
              <w:rPr>
                <w:rFonts w:ascii="Times New Roman" w:eastAsia="Calibri" w:hAnsi="Times New Roman" w:cs="Times New Roman"/>
                <w:sz w:val="24"/>
                <w:szCs w:val="24"/>
              </w:rPr>
            </w:pPr>
            <w:r w:rsidRPr="00AB4F44">
              <w:rPr>
                <w:rFonts w:ascii="Times New Roman" w:eastAsia="Calibri" w:hAnsi="Times New Roman" w:cs="Times New Roman"/>
                <w:sz w:val="24"/>
                <w:szCs w:val="24"/>
              </w:rPr>
              <w:t>2</w:t>
            </w:r>
          </w:p>
          <w:p w:rsidR="00AB4F44" w:rsidRPr="00AB4F44" w:rsidRDefault="00AB4F44" w:rsidP="00AC3716">
            <w:pPr>
              <w:jc w:val="both"/>
              <w:rPr>
                <w:rFonts w:ascii="Times New Roman" w:eastAsia="Calibri" w:hAnsi="Times New Roman" w:cs="Times New Roman"/>
                <w:sz w:val="24"/>
                <w:szCs w:val="24"/>
              </w:rPr>
            </w:pPr>
          </w:p>
          <w:p w:rsidR="00AB4F44" w:rsidRPr="00AB4F44" w:rsidRDefault="00AB4F44" w:rsidP="00AC3716">
            <w:pPr>
              <w:jc w:val="both"/>
              <w:rPr>
                <w:rFonts w:ascii="Times New Roman" w:eastAsia="Calibri" w:hAnsi="Times New Roman" w:cs="Times New Roman"/>
                <w:sz w:val="24"/>
                <w:szCs w:val="24"/>
              </w:rPr>
            </w:pPr>
          </w:p>
          <w:p w:rsidR="00AB4F44" w:rsidRPr="00AB4F44" w:rsidRDefault="00AB4F44" w:rsidP="00AC3716">
            <w:pPr>
              <w:jc w:val="both"/>
              <w:rPr>
                <w:rFonts w:ascii="Times New Roman" w:eastAsia="Calibri" w:hAnsi="Times New Roman" w:cs="Times New Roman"/>
                <w:sz w:val="24"/>
                <w:szCs w:val="24"/>
              </w:rPr>
            </w:pPr>
          </w:p>
          <w:p w:rsidR="00AB4F44" w:rsidRPr="00AB4F44" w:rsidRDefault="00AB4F44" w:rsidP="00AC3716">
            <w:pPr>
              <w:jc w:val="both"/>
              <w:rPr>
                <w:rFonts w:ascii="Times New Roman" w:eastAsia="Calibri" w:hAnsi="Times New Roman" w:cs="Times New Roman"/>
                <w:sz w:val="24"/>
                <w:szCs w:val="24"/>
              </w:rPr>
            </w:pPr>
          </w:p>
          <w:p w:rsidR="00AB4F44" w:rsidRPr="00AB4F44" w:rsidRDefault="00AB4F44" w:rsidP="00AC3716">
            <w:pPr>
              <w:jc w:val="both"/>
              <w:rPr>
                <w:rFonts w:ascii="Times New Roman" w:eastAsia="Calibri" w:hAnsi="Times New Roman" w:cs="Times New Roman"/>
                <w:sz w:val="24"/>
                <w:szCs w:val="24"/>
              </w:rPr>
            </w:pPr>
          </w:p>
          <w:p w:rsidR="00AB4F44" w:rsidRPr="00AB4F44" w:rsidRDefault="00AB4F44" w:rsidP="00AC3716">
            <w:pPr>
              <w:jc w:val="both"/>
              <w:rPr>
                <w:rFonts w:ascii="Times New Roman" w:eastAsia="Calibri" w:hAnsi="Times New Roman" w:cs="Times New Roman"/>
                <w:sz w:val="24"/>
                <w:szCs w:val="24"/>
              </w:rPr>
            </w:pPr>
          </w:p>
          <w:p w:rsidR="00AB4F44" w:rsidRPr="00AB4F44" w:rsidRDefault="00AB4F44" w:rsidP="00AC3716">
            <w:pPr>
              <w:jc w:val="both"/>
              <w:rPr>
                <w:rFonts w:ascii="Times New Roman" w:eastAsia="Calibri" w:hAnsi="Times New Roman" w:cs="Times New Roman"/>
                <w:sz w:val="24"/>
                <w:szCs w:val="24"/>
              </w:rPr>
            </w:pPr>
          </w:p>
          <w:p w:rsidR="00AB4F44" w:rsidRPr="00AB4F44" w:rsidRDefault="00AB4F44" w:rsidP="00AC3716">
            <w:pPr>
              <w:jc w:val="both"/>
              <w:rPr>
                <w:rFonts w:ascii="Times New Roman" w:eastAsia="Calibri" w:hAnsi="Times New Roman" w:cs="Times New Roman"/>
                <w:sz w:val="24"/>
                <w:szCs w:val="24"/>
              </w:rPr>
            </w:pPr>
          </w:p>
          <w:p w:rsidR="00AB4F44" w:rsidRPr="00AB4F44" w:rsidRDefault="00AB4F44" w:rsidP="00AC3716">
            <w:pPr>
              <w:jc w:val="both"/>
              <w:rPr>
                <w:rFonts w:ascii="Times New Roman" w:eastAsia="Calibri" w:hAnsi="Times New Roman" w:cs="Times New Roman"/>
                <w:sz w:val="24"/>
                <w:szCs w:val="24"/>
              </w:rPr>
            </w:pPr>
          </w:p>
          <w:p w:rsidR="00AB4F44" w:rsidRPr="00AB4F44" w:rsidRDefault="00AB4F44" w:rsidP="00AC3716">
            <w:pPr>
              <w:jc w:val="both"/>
              <w:rPr>
                <w:rFonts w:ascii="Times New Roman" w:eastAsia="Calibri" w:hAnsi="Times New Roman" w:cs="Times New Roman"/>
                <w:sz w:val="24"/>
                <w:szCs w:val="24"/>
              </w:rPr>
            </w:pPr>
          </w:p>
          <w:p w:rsidR="00AB4F44" w:rsidRPr="00AB4F44" w:rsidRDefault="00AB4F44" w:rsidP="00AC3716">
            <w:pPr>
              <w:jc w:val="both"/>
              <w:rPr>
                <w:rFonts w:ascii="Times New Roman" w:eastAsia="Calibri" w:hAnsi="Times New Roman" w:cs="Times New Roman"/>
                <w:sz w:val="24"/>
                <w:szCs w:val="24"/>
              </w:rPr>
            </w:pPr>
          </w:p>
          <w:p w:rsidR="00AB4F44" w:rsidRPr="00AB4F44" w:rsidRDefault="00AB4F44" w:rsidP="00AC3716">
            <w:pPr>
              <w:jc w:val="both"/>
              <w:rPr>
                <w:rFonts w:ascii="Times New Roman" w:eastAsia="Calibri" w:hAnsi="Times New Roman" w:cs="Times New Roman"/>
                <w:sz w:val="24"/>
                <w:szCs w:val="24"/>
              </w:rPr>
            </w:pPr>
          </w:p>
          <w:p w:rsidR="00AB4F44" w:rsidRPr="00AB4F44" w:rsidRDefault="00AB4F44" w:rsidP="00AC3716">
            <w:pPr>
              <w:jc w:val="both"/>
              <w:rPr>
                <w:rFonts w:ascii="Times New Roman" w:eastAsia="Calibri" w:hAnsi="Times New Roman" w:cs="Times New Roman"/>
                <w:sz w:val="24"/>
                <w:szCs w:val="24"/>
              </w:rPr>
            </w:pPr>
          </w:p>
        </w:tc>
        <w:tc>
          <w:tcPr>
            <w:tcW w:w="9072" w:type="dxa"/>
          </w:tcPr>
          <w:p w:rsidR="00AB4F44" w:rsidRPr="00AB4F44" w:rsidRDefault="00AB4F44" w:rsidP="00AC3716">
            <w:pPr>
              <w:jc w:val="both"/>
              <w:rPr>
                <w:rFonts w:ascii="Times New Roman" w:eastAsia="Calibri" w:hAnsi="Times New Roman" w:cs="Times New Roman"/>
                <w:sz w:val="24"/>
                <w:szCs w:val="24"/>
                <w:u w:val="single"/>
              </w:rPr>
            </w:pPr>
            <w:r w:rsidRPr="00AB4F44">
              <w:rPr>
                <w:rFonts w:ascii="Times New Roman" w:eastAsia="Calibri" w:hAnsi="Times New Roman" w:cs="Times New Roman"/>
                <w:sz w:val="24"/>
                <w:szCs w:val="24"/>
                <w:u w:val="single"/>
              </w:rPr>
              <w:t xml:space="preserve"> </w:t>
            </w:r>
            <w:r w:rsidRPr="00AB4F44">
              <w:rPr>
                <w:rFonts w:ascii="Times New Roman" w:eastAsia="Calibri" w:hAnsi="Times New Roman" w:cs="Times New Roman"/>
                <w:spacing w:val="-1"/>
                <w:sz w:val="24"/>
                <w:szCs w:val="24"/>
                <w:u w:val="single"/>
              </w:rPr>
              <w:t>Лексические таблицы</w:t>
            </w:r>
            <w:r w:rsidRPr="00AB4F44">
              <w:rPr>
                <w:rFonts w:ascii="Times New Roman" w:eastAsia="Calibri" w:hAnsi="Times New Roman" w:cs="Times New Roman"/>
                <w:spacing w:val="-1"/>
                <w:sz w:val="24"/>
                <w:szCs w:val="24"/>
              </w:rPr>
              <w:t>.</w:t>
            </w:r>
          </w:p>
          <w:p w:rsidR="00AB4F44" w:rsidRPr="00AB4F44" w:rsidRDefault="00AB4F44" w:rsidP="00AC3716">
            <w:pPr>
              <w:jc w:val="both"/>
              <w:rPr>
                <w:rFonts w:ascii="Times New Roman" w:eastAsia="Calibri" w:hAnsi="Times New Roman" w:cs="Times New Roman"/>
                <w:spacing w:val="-1"/>
                <w:sz w:val="24"/>
                <w:szCs w:val="24"/>
              </w:rPr>
            </w:pPr>
            <w:r w:rsidRPr="00AB4F44">
              <w:rPr>
                <w:rFonts w:ascii="Times New Roman" w:eastAsia="Calibri" w:hAnsi="Times New Roman" w:cs="Times New Roman"/>
                <w:spacing w:val="-1"/>
                <w:sz w:val="24"/>
                <w:szCs w:val="24"/>
              </w:rPr>
              <w:t xml:space="preserve">Города и страны. </w:t>
            </w:r>
          </w:p>
          <w:p w:rsidR="00AB4F44" w:rsidRPr="00AB4F44" w:rsidRDefault="00AB4F44" w:rsidP="00AC3716">
            <w:pPr>
              <w:jc w:val="both"/>
              <w:rPr>
                <w:rFonts w:ascii="Times New Roman" w:eastAsia="Calibri" w:hAnsi="Times New Roman" w:cs="Times New Roman"/>
                <w:spacing w:val="-1"/>
                <w:sz w:val="24"/>
                <w:szCs w:val="24"/>
              </w:rPr>
            </w:pPr>
            <w:r w:rsidRPr="00AB4F44">
              <w:rPr>
                <w:rFonts w:ascii="Times New Roman" w:eastAsia="Calibri" w:hAnsi="Times New Roman" w:cs="Times New Roman"/>
                <w:spacing w:val="-1"/>
                <w:sz w:val="24"/>
                <w:szCs w:val="24"/>
              </w:rPr>
              <w:t>Англо-говорящие страны.  Великобритания.</w:t>
            </w:r>
          </w:p>
          <w:p w:rsidR="00AB4F44" w:rsidRPr="00AB4F44" w:rsidRDefault="00AB4F44" w:rsidP="00AC3716">
            <w:pPr>
              <w:jc w:val="both"/>
              <w:rPr>
                <w:rFonts w:ascii="Times New Roman" w:eastAsia="Calibri" w:hAnsi="Times New Roman" w:cs="Times New Roman"/>
                <w:spacing w:val="-1"/>
                <w:sz w:val="24"/>
                <w:szCs w:val="24"/>
              </w:rPr>
            </w:pPr>
            <w:r w:rsidRPr="00AB4F44">
              <w:rPr>
                <w:rFonts w:ascii="Times New Roman" w:eastAsia="Calibri" w:hAnsi="Times New Roman" w:cs="Times New Roman"/>
                <w:spacing w:val="-1"/>
                <w:sz w:val="24"/>
                <w:szCs w:val="24"/>
              </w:rPr>
              <w:t>Карта Лондона, Великобритании, США.</w:t>
            </w:r>
          </w:p>
          <w:p w:rsidR="00AB4F44" w:rsidRPr="00AB4F44" w:rsidRDefault="00AB4F44" w:rsidP="00AC3716">
            <w:pPr>
              <w:jc w:val="both"/>
              <w:rPr>
                <w:rFonts w:ascii="Times New Roman" w:eastAsia="Calibri" w:hAnsi="Times New Roman" w:cs="Times New Roman"/>
                <w:spacing w:val="-1"/>
                <w:sz w:val="24"/>
                <w:szCs w:val="24"/>
              </w:rPr>
            </w:pPr>
            <w:r w:rsidRPr="00AB4F44">
              <w:rPr>
                <w:rFonts w:ascii="Times New Roman" w:eastAsia="Calibri" w:hAnsi="Times New Roman" w:cs="Times New Roman"/>
                <w:spacing w:val="-1"/>
                <w:sz w:val="24"/>
                <w:szCs w:val="24"/>
              </w:rPr>
              <w:t>Знаменитые люди Великобритании.</w:t>
            </w:r>
          </w:p>
          <w:p w:rsidR="00AB4F44" w:rsidRPr="00AB4F44" w:rsidRDefault="00AB4F44" w:rsidP="00AC3716">
            <w:pPr>
              <w:jc w:val="both"/>
              <w:rPr>
                <w:rFonts w:ascii="Times New Roman" w:eastAsia="Calibri" w:hAnsi="Times New Roman" w:cs="Times New Roman"/>
                <w:spacing w:val="-1"/>
                <w:sz w:val="24"/>
                <w:szCs w:val="24"/>
              </w:rPr>
            </w:pPr>
            <w:r w:rsidRPr="00AB4F44">
              <w:rPr>
                <w:rFonts w:ascii="Times New Roman" w:eastAsia="Calibri" w:hAnsi="Times New Roman" w:cs="Times New Roman"/>
                <w:spacing w:val="-1"/>
                <w:sz w:val="24"/>
                <w:szCs w:val="24"/>
              </w:rPr>
              <w:t>Страны и национальности.</w:t>
            </w:r>
          </w:p>
          <w:p w:rsidR="00AB4F44" w:rsidRPr="00AB4F44" w:rsidRDefault="00AB4F44" w:rsidP="00AC3716">
            <w:pPr>
              <w:jc w:val="both"/>
              <w:rPr>
                <w:rFonts w:ascii="Times New Roman" w:eastAsia="Calibri" w:hAnsi="Times New Roman" w:cs="Times New Roman"/>
                <w:spacing w:val="-1"/>
                <w:sz w:val="24"/>
                <w:szCs w:val="24"/>
              </w:rPr>
            </w:pPr>
            <w:r w:rsidRPr="00AB4F44">
              <w:rPr>
                <w:rFonts w:ascii="Times New Roman" w:eastAsia="Calibri" w:hAnsi="Times New Roman" w:cs="Times New Roman"/>
                <w:spacing w:val="-1"/>
                <w:sz w:val="24"/>
                <w:szCs w:val="24"/>
              </w:rPr>
              <w:t>Транспорт.</w:t>
            </w:r>
          </w:p>
          <w:p w:rsidR="00AB4F44" w:rsidRPr="00AB4F44" w:rsidRDefault="00AB4F44" w:rsidP="00AC3716">
            <w:pPr>
              <w:jc w:val="both"/>
              <w:rPr>
                <w:rFonts w:ascii="Times New Roman" w:eastAsia="Calibri" w:hAnsi="Times New Roman" w:cs="Times New Roman"/>
                <w:sz w:val="24"/>
                <w:szCs w:val="24"/>
                <w:u w:val="single"/>
              </w:rPr>
            </w:pPr>
            <w:r w:rsidRPr="00AB4F44">
              <w:rPr>
                <w:rFonts w:ascii="Times New Roman" w:eastAsia="Calibri" w:hAnsi="Times New Roman" w:cs="Times New Roman"/>
                <w:spacing w:val="-1"/>
                <w:sz w:val="24"/>
                <w:szCs w:val="24"/>
                <w:u w:val="single"/>
              </w:rPr>
              <w:t>Грамматические таблицы.</w:t>
            </w:r>
            <w:r w:rsidRPr="00AB4F44">
              <w:rPr>
                <w:rFonts w:ascii="Times New Roman" w:eastAsia="Calibri" w:hAnsi="Times New Roman" w:cs="Times New Roman"/>
                <w:spacing w:val="-1"/>
                <w:sz w:val="24"/>
                <w:szCs w:val="24"/>
              </w:rPr>
              <w:t xml:space="preserve"> Основной грамматический материал, охватывающий школьный курс английского языка. </w:t>
            </w:r>
          </w:p>
          <w:p w:rsidR="00AB4F44" w:rsidRPr="00AB4F44" w:rsidRDefault="00AB4F44" w:rsidP="00AC3716">
            <w:pPr>
              <w:jc w:val="both"/>
              <w:rPr>
                <w:rFonts w:ascii="Times New Roman" w:eastAsia="Calibri" w:hAnsi="Times New Roman" w:cs="Times New Roman"/>
                <w:spacing w:val="-1"/>
                <w:sz w:val="24"/>
                <w:szCs w:val="24"/>
              </w:rPr>
            </w:pPr>
            <w:r w:rsidRPr="00AB4F44">
              <w:rPr>
                <w:rFonts w:ascii="Times New Roman" w:eastAsia="Calibri" w:hAnsi="Times New Roman" w:cs="Times New Roman"/>
                <w:spacing w:val="-1"/>
                <w:sz w:val="24"/>
                <w:szCs w:val="24"/>
              </w:rPr>
              <w:t xml:space="preserve">Имя существительное. </w:t>
            </w:r>
          </w:p>
          <w:p w:rsidR="00AB4F44" w:rsidRPr="00AB4F44" w:rsidRDefault="00AB4F44" w:rsidP="00AC3716">
            <w:pPr>
              <w:jc w:val="both"/>
              <w:rPr>
                <w:rFonts w:ascii="Times New Roman" w:eastAsia="Calibri" w:hAnsi="Times New Roman" w:cs="Times New Roman"/>
                <w:spacing w:val="-1"/>
                <w:sz w:val="24"/>
                <w:szCs w:val="24"/>
              </w:rPr>
            </w:pPr>
            <w:r w:rsidRPr="00AB4F44">
              <w:rPr>
                <w:rFonts w:ascii="Times New Roman" w:eastAsia="Calibri" w:hAnsi="Times New Roman" w:cs="Times New Roman"/>
                <w:spacing w:val="-1"/>
                <w:sz w:val="24"/>
                <w:szCs w:val="24"/>
              </w:rPr>
              <w:t xml:space="preserve">Артикль. </w:t>
            </w:r>
          </w:p>
          <w:p w:rsidR="00AB4F44" w:rsidRPr="00AB4F44" w:rsidRDefault="00AB4F44" w:rsidP="00AC3716">
            <w:pPr>
              <w:jc w:val="both"/>
              <w:rPr>
                <w:rFonts w:ascii="Times New Roman" w:eastAsia="Calibri" w:hAnsi="Times New Roman" w:cs="Times New Roman"/>
                <w:spacing w:val="-1"/>
                <w:sz w:val="24"/>
                <w:szCs w:val="24"/>
              </w:rPr>
            </w:pPr>
            <w:r w:rsidRPr="00AB4F44">
              <w:rPr>
                <w:rFonts w:ascii="Times New Roman" w:eastAsia="Calibri" w:hAnsi="Times New Roman" w:cs="Times New Roman"/>
                <w:spacing w:val="-1"/>
                <w:sz w:val="24"/>
                <w:szCs w:val="24"/>
              </w:rPr>
              <w:t xml:space="preserve">Имя прилагательное. </w:t>
            </w:r>
          </w:p>
          <w:p w:rsidR="00AB4F44" w:rsidRPr="00AB4F44" w:rsidRDefault="00AB4F44" w:rsidP="00AC3716">
            <w:pPr>
              <w:jc w:val="both"/>
              <w:rPr>
                <w:rFonts w:ascii="Times New Roman" w:eastAsia="Calibri" w:hAnsi="Times New Roman" w:cs="Times New Roman"/>
                <w:spacing w:val="-1"/>
                <w:sz w:val="24"/>
                <w:szCs w:val="24"/>
              </w:rPr>
            </w:pPr>
            <w:r w:rsidRPr="00AB4F44">
              <w:rPr>
                <w:rFonts w:ascii="Times New Roman" w:eastAsia="Calibri" w:hAnsi="Times New Roman" w:cs="Times New Roman"/>
                <w:spacing w:val="-1"/>
                <w:sz w:val="24"/>
                <w:szCs w:val="24"/>
              </w:rPr>
              <w:t xml:space="preserve">Числительное. </w:t>
            </w:r>
          </w:p>
          <w:p w:rsidR="00AB4F44" w:rsidRPr="00AB4F44" w:rsidRDefault="00AB4F44" w:rsidP="00AC3716">
            <w:pPr>
              <w:jc w:val="both"/>
              <w:rPr>
                <w:rFonts w:ascii="Times New Roman" w:eastAsia="Calibri" w:hAnsi="Times New Roman" w:cs="Times New Roman"/>
                <w:spacing w:val="-1"/>
                <w:sz w:val="24"/>
                <w:szCs w:val="24"/>
              </w:rPr>
            </w:pPr>
            <w:r w:rsidRPr="00AB4F44">
              <w:rPr>
                <w:rFonts w:ascii="Times New Roman" w:eastAsia="Calibri" w:hAnsi="Times New Roman" w:cs="Times New Roman"/>
                <w:spacing w:val="-1"/>
                <w:sz w:val="24"/>
                <w:szCs w:val="24"/>
              </w:rPr>
              <w:t xml:space="preserve">Наречие. </w:t>
            </w:r>
          </w:p>
          <w:p w:rsidR="00AB4F44" w:rsidRPr="00AB4F44" w:rsidRDefault="00AB4F44" w:rsidP="00AC3716">
            <w:pPr>
              <w:jc w:val="both"/>
              <w:rPr>
                <w:rFonts w:ascii="Times New Roman" w:eastAsia="Calibri" w:hAnsi="Times New Roman" w:cs="Times New Roman"/>
                <w:spacing w:val="-1"/>
                <w:sz w:val="24"/>
                <w:szCs w:val="24"/>
              </w:rPr>
            </w:pPr>
            <w:r w:rsidRPr="00AB4F44">
              <w:rPr>
                <w:rFonts w:ascii="Times New Roman" w:eastAsia="Calibri" w:hAnsi="Times New Roman" w:cs="Times New Roman"/>
                <w:spacing w:val="-1"/>
                <w:sz w:val="24"/>
                <w:szCs w:val="24"/>
              </w:rPr>
              <w:t xml:space="preserve">Местоимение. </w:t>
            </w:r>
          </w:p>
          <w:p w:rsidR="00AB4F44" w:rsidRPr="00AB4F44" w:rsidRDefault="00AB4F44" w:rsidP="00AC3716">
            <w:pPr>
              <w:jc w:val="both"/>
              <w:rPr>
                <w:rFonts w:ascii="Times New Roman" w:eastAsia="Calibri" w:hAnsi="Times New Roman" w:cs="Times New Roman"/>
                <w:spacing w:val="-1"/>
                <w:sz w:val="24"/>
                <w:szCs w:val="24"/>
              </w:rPr>
            </w:pPr>
            <w:r w:rsidRPr="00AB4F44">
              <w:rPr>
                <w:rFonts w:ascii="Times New Roman" w:eastAsia="Calibri" w:hAnsi="Times New Roman" w:cs="Times New Roman"/>
                <w:spacing w:val="-1"/>
                <w:sz w:val="24"/>
                <w:szCs w:val="24"/>
              </w:rPr>
              <w:t xml:space="preserve">Глагол. </w:t>
            </w:r>
          </w:p>
          <w:p w:rsidR="00AB4F44" w:rsidRPr="00AB4F44" w:rsidRDefault="00AB4F44" w:rsidP="00AC3716">
            <w:pPr>
              <w:jc w:val="both"/>
              <w:rPr>
                <w:rFonts w:ascii="Times New Roman" w:eastAsia="Calibri" w:hAnsi="Times New Roman" w:cs="Times New Roman"/>
                <w:spacing w:val="-1"/>
                <w:sz w:val="24"/>
                <w:szCs w:val="24"/>
              </w:rPr>
            </w:pPr>
            <w:r w:rsidRPr="00AB4F44">
              <w:rPr>
                <w:rFonts w:ascii="Times New Roman" w:eastAsia="Calibri" w:hAnsi="Times New Roman" w:cs="Times New Roman"/>
                <w:spacing w:val="-1"/>
                <w:sz w:val="24"/>
                <w:szCs w:val="24"/>
              </w:rPr>
              <w:t xml:space="preserve">Предлоги. </w:t>
            </w:r>
          </w:p>
          <w:p w:rsidR="00AB4F44" w:rsidRPr="00AB4F44" w:rsidRDefault="00AB4F44" w:rsidP="00AC3716">
            <w:pPr>
              <w:jc w:val="both"/>
              <w:rPr>
                <w:rFonts w:ascii="Times New Roman" w:eastAsia="Calibri" w:hAnsi="Times New Roman" w:cs="Times New Roman"/>
                <w:spacing w:val="-1"/>
                <w:sz w:val="24"/>
                <w:szCs w:val="24"/>
              </w:rPr>
            </w:pPr>
            <w:r w:rsidRPr="00AB4F44">
              <w:rPr>
                <w:rFonts w:ascii="Times New Roman" w:eastAsia="Calibri" w:hAnsi="Times New Roman" w:cs="Times New Roman"/>
                <w:spacing w:val="-1"/>
                <w:sz w:val="24"/>
                <w:szCs w:val="24"/>
              </w:rPr>
              <w:t xml:space="preserve">Союз. </w:t>
            </w:r>
          </w:p>
          <w:p w:rsidR="00AB4F44" w:rsidRPr="00AB4F44" w:rsidRDefault="00AB4F44" w:rsidP="00AC3716">
            <w:pPr>
              <w:jc w:val="both"/>
              <w:rPr>
                <w:rFonts w:ascii="Times New Roman" w:eastAsia="Calibri" w:hAnsi="Times New Roman" w:cs="Times New Roman"/>
                <w:spacing w:val="-1"/>
                <w:sz w:val="24"/>
                <w:szCs w:val="24"/>
              </w:rPr>
            </w:pPr>
            <w:r w:rsidRPr="00AB4F44">
              <w:rPr>
                <w:rFonts w:ascii="Times New Roman" w:eastAsia="Calibri" w:hAnsi="Times New Roman" w:cs="Times New Roman"/>
                <w:spacing w:val="-1"/>
                <w:sz w:val="24"/>
                <w:szCs w:val="24"/>
              </w:rPr>
              <w:t xml:space="preserve">Простое предложение. </w:t>
            </w:r>
          </w:p>
          <w:p w:rsidR="00AB4F44" w:rsidRPr="00AB4F44" w:rsidRDefault="00AB4F44" w:rsidP="00AC3716">
            <w:pPr>
              <w:jc w:val="both"/>
              <w:rPr>
                <w:rFonts w:ascii="Times New Roman" w:eastAsia="Calibri" w:hAnsi="Times New Roman" w:cs="Times New Roman"/>
                <w:spacing w:val="-1"/>
                <w:sz w:val="24"/>
                <w:szCs w:val="24"/>
              </w:rPr>
            </w:pPr>
            <w:r w:rsidRPr="00AB4F44">
              <w:rPr>
                <w:rFonts w:ascii="Times New Roman" w:eastAsia="Calibri" w:hAnsi="Times New Roman" w:cs="Times New Roman"/>
                <w:spacing w:val="-1"/>
                <w:sz w:val="24"/>
                <w:szCs w:val="24"/>
              </w:rPr>
              <w:t xml:space="preserve">Сложное предложение. </w:t>
            </w:r>
          </w:p>
          <w:p w:rsidR="00AB4F44" w:rsidRPr="00AB4F44" w:rsidRDefault="00AB4F44" w:rsidP="00AC3716">
            <w:pPr>
              <w:jc w:val="both"/>
              <w:rPr>
                <w:rFonts w:ascii="Times New Roman" w:eastAsia="Calibri" w:hAnsi="Times New Roman" w:cs="Times New Roman"/>
                <w:spacing w:val="-1"/>
                <w:sz w:val="24"/>
                <w:szCs w:val="24"/>
              </w:rPr>
            </w:pPr>
            <w:r w:rsidRPr="00AB4F44">
              <w:rPr>
                <w:rFonts w:ascii="Times New Roman" w:eastAsia="Calibri" w:hAnsi="Times New Roman" w:cs="Times New Roman"/>
                <w:spacing w:val="-1"/>
                <w:sz w:val="24"/>
                <w:szCs w:val="24"/>
              </w:rPr>
              <w:t>Прямая и косвенная речь.</w:t>
            </w:r>
          </w:p>
          <w:p w:rsidR="00AB4F44" w:rsidRPr="00AB4F44" w:rsidRDefault="00AB4F44" w:rsidP="00AC3716">
            <w:pPr>
              <w:jc w:val="both"/>
              <w:rPr>
                <w:rFonts w:ascii="Times New Roman" w:eastAsia="Calibri" w:hAnsi="Times New Roman" w:cs="Times New Roman"/>
                <w:spacing w:val="-1"/>
                <w:sz w:val="24"/>
                <w:szCs w:val="24"/>
              </w:rPr>
            </w:pPr>
            <w:r w:rsidRPr="00AB4F44">
              <w:rPr>
                <w:rFonts w:ascii="Times New Roman" w:eastAsia="Calibri" w:hAnsi="Times New Roman" w:cs="Times New Roman"/>
                <w:spacing w:val="-1"/>
                <w:sz w:val="24"/>
                <w:szCs w:val="24"/>
              </w:rPr>
              <w:t>Видовременные формы глагола.</w:t>
            </w:r>
          </w:p>
          <w:p w:rsidR="00AB4F44" w:rsidRPr="00AB4F44" w:rsidRDefault="00AB4F44" w:rsidP="00AC3716">
            <w:pPr>
              <w:jc w:val="both"/>
              <w:rPr>
                <w:rFonts w:ascii="Times New Roman" w:eastAsia="Times New Roman" w:hAnsi="Times New Roman" w:cs="Times New Roman"/>
                <w:sz w:val="24"/>
                <w:szCs w:val="24"/>
              </w:rPr>
            </w:pPr>
            <w:r w:rsidRPr="00AB4F44">
              <w:rPr>
                <w:rFonts w:ascii="Times New Roman" w:eastAsia="Times New Roman" w:hAnsi="Times New Roman" w:cs="Times New Roman"/>
                <w:sz w:val="24"/>
                <w:szCs w:val="24"/>
              </w:rPr>
              <w:t>Множественное число существительных.</w:t>
            </w:r>
          </w:p>
          <w:p w:rsidR="00AB4F44" w:rsidRPr="00AB4F44" w:rsidRDefault="00AB4F44" w:rsidP="00AC3716">
            <w:pPr>
              <w:jc w:val="both"/>
              <w:rPr>
                <w:rFonts w:ascii="Times New Roman" w:eastAsia="Times New Roman" w:hAnsi="Times New Roman" w:cs="Times New Roman"/>
                <w:sz w:val="24"/>
                <w:szCs w:val="24"/>
              </w:rPr>
            </w:pPr>
            <w:r w:rsidRPr="00AB4F44">
              <w:rPr>
                <w:rFonts w:ascii="Times New Roman" w:eastAsia="Times New Roman" w:hAnsi="Times New Roman" w:cs="Times New Roman"/>
                <w:sz w:val="24"/>
                <w:szCs w:val="24"/>
              </w:rPr>
              <w:t>Возвратные местоимения.</w:t>
            </w:r>
          </w:p>
          <w:p w:rsidR="00AB4F44" w:rsidRPr="00AB4F44" w:rsidRDefault="00AB4F44" w:rsidP="00AC3716">
            <w:pPr>
              <w:jc w:val="both"/>
              <w:rPr>
                <w:rFonts w:ascii="Times New Roman" w:eastAsia="Times New Roman" w:hAnsi="Times New Roman" w:cs="Times New Roman"/>
                <w:sz w:val="24"/>
                <w:szCs w:val="24"/>
              </w:rPr>
            </w:pPr>
            <w:r w:rsidRPr="00AB4F44">
              <w:rPr>
                <w:rFonts w:ascii="Times New Roman" w:eastAsia="Times New Roman" w:hAnsi="Times New Roman" w:cs="Times New Roman"/>
                <w:sz w:val="24"/>
                <w:szCs w:val="24"/>
              </w:rPr>
              <w:t>Сложное дополнение.</w:t>
            </w:r>
          </w:p>
          <w:p w:rsidR="00AB4F44" w:rsidRPr="00AB4F44" w:rsidRDefault="00AB4F44" w:rsidP="00AC3716">
            <w:pPr>
              <w:jc w:val="both"/>
              <w:rPr>
                <w:rFonts w:ascii="Times New Roman" w:eastAsia="Times New Roman" w:hAnsi="Times New Roman" w:cs="Times New Roman"/>
                <w:sz w:val="24"/>
                <w:szCs w:val="24"/>
              </w:rPr>
            </w:pPr>
            <w:r w:rsidRPr="00AB4F44">
              <w:rPr>
                <w:rFonts w:ascii="Times New Roman" w:eastAsia="Times New Roman" w:hAnsi="Times New Roman" w:cs="Times New Roman"/>
                <w:sz w:val="24"/>
                <w:szCs w:val="24"/>
              </w:rPr>
              <w:t>Модальные глаголы.</w:t>
            </w:r>
          </w:p>
          <w:p w:rsidR="00AB4F44" w:rsidRPr="00AB4F44" w:rsidRDefault="00AB4F44" w:rsidP="00AC3716">
            <w:pPr>
              <w:jc w:val="both"/>
              <w:rPr>
                <w:rFonts w:ascii="Times New Roman" w:eastAsia="Calibri" w:hAnsi="Times New Roman" w:cs="Times New Roman"/>
                <w:spacing w:val="-1"/>
                <w:sz w:val="24"/>
                <w:szCs w:val="24"/>
              </w:rPr>
            </w:pPr>
            <w:r w:rsidRPr="00AB4F44">
              <w:rPr>
                <w:rFonts w:ascii="Times New Roman" w:eastAsia="Times New Roman" w:hAnsi="Times New Roman" w:cs="Times New Roman"/>
                <w:sz w:val="24"/>
                <w:szCs w:val="24"/>
              </w:rPr>
              <w:t>Неправильные глаголы.</w:t>
            </w:r>
          </w:p>
        </w:tc>
      </w:tr>
      <w:tr w:rsidR="00AB4F44" w:rsidRPr="00AB4F44" w:rsidTr="00907FB9">
        <w:tc>
          <w:tcPr>
            <w:tcW w:w="1101" w:type="dxa"/>
          </w:tcPr>
          <w:p w:rsidR="00AB4F44" w:rsidRPr="00AB4F44" w:rsidRDefault="00AB4F44" w:rsidP="00AC3716">
            <w:pPr>
              <w:jc w:val="both"/>
              <w:rPr>
                <w:rFonts w:ascii="Times New Roman" w:eastAsia="Calibri" w:hAnsi="Times New Roman" w:cs="Times New Roman"/>
                <w:sz w:val="24"/>
                <w:szCs w:val="24"/>
              </w:rPr>
            </w:pPr>
          </w:p>
        </w:tc>
        <w:tc>
          <w:tcPr>
            <w:tcW w:w="9072" w:type="dxa"/>
          </w:tcPr>
          <w:p w:rsidR="00AB4F44" w:rsidRPr="00AB4F44" w:rsidRDefault="00AB4F44" w:rsidP="00AC3716">
            <w:pPr>
              <w:jc w:val="both"/>
              <w:rPr>
                <w:rFonts w:ascii="Times New Roman" w:eastAsia="Calibri" w:hAnsi="Times New Roman" w:cs="Times New Roman"/>
                <w:sz w:val="24"/>
                <w:szCs w:val="24"/>
              </w:rPr>
            </w:pPr>
            <w:r w:rsidRPr="00AB4F44">
              <w:rPr>
                <w:rFonts w:ascii="Times New Roman" w:eastAsia="Calibri" w:hAnsi="Times New Roman" w:cs="Times New Roman"/>
                <w:sz w:val="24"/>
                <w:szCs w:val="24"/>
              </w:rPr>
              <w:t>Средства ИКТ</w:t>
            </w:r>
          </w:p>
        </w:tc>
      </w:tr>
      <w:tr w:rsidR="00AB4F44" w:rsidRPr="00AB4F44" w:rsidTr="00907FB9">
        <w:tc>
          <w:tcPr>
            <w:tcW w:w="1101" w:type="dxa"/>
          </w:tcPr>
          <w:p w:rsidR="00AB4F44" w:rsidRPr="00AB4F44" w:rsidRDefault="00AB4F44" w:rsidP="00AC3716">
            <w:pPr>
              <w:jc w:val="both"/>
              <w:rPr>
                <w:rFonts w:ascii="Times New Roman" w:eastAsia="Calibri" w:hAnsi="Times New Roman" w:cs="Times New Roman"/>
                <w:sz w:val="24"/>
                <w:szCs w:val="24"/>
              </w:rPr>
            </w:pPr>
            <w:r w:rsidRPr="00AB4F44">
              <w:rPr>
                <w:rFonts w:ascii="Times New Roman" w:eastAsia="Calibri" w:hAnsi="Times New Roman" w:cs="Times New Roman"/>
                <w:sz w:val="24"/>
                <w:szCs w:val="24"/>
              </w:rPr>
              <w:t>3</w:t>
            </w:r>
          </w:p>
        </w:tc>
        <w:tc>
          <w:tcPr>
            <w:tcW w:w="9072" w:type="dxa"/>
          </w:tcPr>
          <w:p w:rsidR="00AB4F44" w:rsidRPr="00AB4F44" w:rsidRDefault="00AB4F44" w:rsidP="00AC3716">
            <w:pPr>
              <w:jc w:val="both"/>
              <w:rPr>
                <w:rFonts w:ascii="Times New Roman" w:eastAsia="Calibri" w:hAnsi="Times New Roman" w:cs="Times New Roman"/>
                <w:i/>
                <w:iCs/>
                <w:sz w:val="24"/>
                <w:szCs w:val="24"/>
              </w:rPr>
            </w:pPr>
            <w:r w:rsidRPr="00AB4F44">
              <w:rPr>
                <w:rFonts w:ascii="Times New Roman" w:eastAsia="Calibri" w:hAnsi="Times New Roman" w:cs="Times New Roman"/>
                <w:i/>
                <w:iCs/>
                <w:sz w:val="24"/>
                <w:szCs w:val="24"/>
              </w:rPr>
              <w:t>Средства ИКТ (цифровые образовательные ресурсы (</w:t>
            </w:r>
            <w:proofErr w:type="spellStart"/>
            <w:r w:rsidRPr="00AB4F44">
              <w:rPr>
                <w:rFonts w:ascii="Times New Roman" w:eastAsia="Calibri" w:hAnsi="Times New Roman" w:cs="Times New Roman"/>
                <w:i/>
                <w:iCs/>
                <w:sz w:val="24"/>
                <w:szCs w:val="24"/>
              </w:rPr>
              <w:t>цор</w:t>
            </w:r>
            <w:proofErr w:type="spellEnd"/>
            <w:r w:rsidRPr="00AB4F44">
              <w:rPr>
                <w:rFonts w:ascii="Times New Roman" w:eastAsia="Calibri" w:hAnsi="Times New Roman" w:cs="Times New Roman"/>
                <w:i/>
                <w:iCs/>
                <w:sz w:val="24"/>
                <w:szCs w:val="24"/>
              </w:rPr>
              <w:t>)</w:t>
            </w:r>
          </w:p>
        </w:tc>
      </w:tr>
      <w:tr w:rsidR="00AB4F44" w:rsidRPr="00AB4F44" w:rsidTr="00907FB9">
        <w:tc>
          <w:tcPr>
            <w:tcW w:w="1101" w:type="dxa"/>
          </w:tcPr>
          <w:p w:rsidR="00AB4F44" w:rsidRPr="00AB4F44" w:rsidRDefault="00AB4F44" w:rsidP="00AC3716">
            <w:pPr>
              <w:jc w:val="both"/>
              <w:rPr>
                <w:rFonts w:ascii="Times New Roman" w:eastAsia="Calibri" w:hAnsi="Times New Roman" w:cs="Times New Roman"/>
                <w:sz w:val="24"/>
                <w:szCs w:val="24"/>
              </w:rPr>
            </w:pPr>
            <w:r w:rsidRPr="00AB4F44">
              <w:rPr>
                <w:rFonts w:ascii="Times New Roman" w:eastAsia="Calibri" w:hAnsi="Times New Roman" w:cs="Times New Roman"/>
                <w:sz w:val="24"/>
                <w:szCs w:val="24"/>
              </w:rPr>
              <w:t>4</w:t>
            </w:r>
          </w:p>
        </w:tc>
        <w:tc>
          <w:tcPr>
            <w:tcW w:w="9072" w:type="dxa"/>
          </w:tcPr>
          <w:p w:rsidR="00AB4F44" w:rsidRPr="00AB4F44" w:rsidRDefault="00AB4F44" w:rsidP="00AC3716">
            <w:pPr>
              <w:jc w:val="both"/>
              <w:rPr>
                <w:rFonts w:ascii="Times New Roman" w:eastAsia="Calibri" w:hAnsi="Times New Roman" w:cs="Times New Roman"/>
                <w:sz w:val="24"/>
                <w:szCs w:val="24"/>
              </w:rPr>
            </w:pPr>
            <w:r w:rsidRPr="00AB4F44">
              <w:rPr>
                <w:rFonts w:ascii="Times New Roman" w:eastAsia="Calibri" w:hAnsi="Times New Roman" w:cs="Times New Roman"/>
                <w:sz w:val="24"/>
                <w:szCs w:val="24"/>
              </w:rPr>
              <w:t>Аудиозаписи к УМК</w:t>
            </w:r>
          </w:p>
        </w:tc>
      </w:tr>
      <w:tr w:rsidR="00AB4F44" w:rsidRPr="00AB4F44" w:rsidTr="00907FB9">
        <w:tc>
          <w:tcPr>
            <w:tcW w:w="1101" w:type="dxa"/>
          </w:tcPr>
          <w:p w:rsidR="00AB4F44" w:rsidRPr="00AB4F44" w:rsidRDefault="00AB4F44" w:rsidP="00AC3716">
            <w:pPr>
              <w:jc w:val="both"/>
              <w:rPr>
                <w:rFonts w:ascii="Times New Roman" w:eastAsia="Calibri" w:hAnsi="Times New Roman" w:cs="Times New Roman"/>
                <w:sz w:val="24"/>
                <w:szCs w:val="24"/>
              </w:rPr>
            </w:pPr>
          </w:p>
        </w:tc>
        <w:tc>
          <w:tcPr>
            <w:tcW w:w="9072" w:type="dxa"/>
          </w:tcPr>
          <w:p w:rsidR="00AB4F44" w:rsidRPr="00AB4F44" w:rsidRDefault="00AB4F44" w:rsidP="00AC3716">
            <w:pPr>
              <w:jc w:val="both"/>
              <w:rPr>
                <w:rFonts w:ascii="Times New Roman" w:eastAsia="Calibri" w:hAnsi="Times New Roman" w:cs="Times New Roman"/>
                <w:i/>
                <w:iCs/>
                <w:sz w:val="24"/>
                <w:szCs w:val="24"/>
              </w:rPr>
            </w:pPr>
            <w:r w:rsidRPr="00AB4F44">
              <w:rPr>
                <w:rFonts w:ascii="Times New Roman" w:eastAsia="Calibri" w:hAnsi="Times New Roman" w:cs="Times New Roman"/>
                <w:i/>
                <w:iCs/>
                <w:sz w:val="24"/>
                <w:szCs w:val="24"/>
              </w:rPr>
              <w:t>Информационные источники</w:t>
            </w:r>
          </w:p>
        </w:tc>
      </w:tr>
      <w:tr w:rsidR="00AB4F44" w:rsidRPr="00AB4F44" w:rsidTr="00907FB9">
        <w:tc>
          <w:tcPr>
            <w:tcW w:w="1101" w:type="dxa"/>
          </w:tcPr>
          <w:p w:rsidR="00AB4F44" w:rsidRPr="00AB4F44" w:rsidRDefault="00AB4F44" w:rsidP="00AC3716">
            <w:pPr>
              <w:jc w:val="both"/>
              <w:rPr>
                <w:rFonts w:ascii="Times New Roman" w:eastAsia="Calibri" w:hAnsi="Times New Roman" w:cs="Times New Roman"/>
                <w:sz w:val="24"/>
                <w:szCs w:val="24"/>
              </w:rPr>
            </w:pPr>
            <w:r w:rsidRPr="00AB4F44">
              <w:rPr>
                <w:rFonts w:ascii="Times New Roman" w:eastAsia="Calibri" w:hAnsi="Times New Roman" w:cs="Times New Roman"/>
                <w:sz w:val="24"/>
                <w:szCs w:val="24"/>
              </w:rPr>
              <w:t>5</w:t>
            </w:r>
          </w:p>
        </w:tc>
        <w:tc>
          <w:tcPr>
            <w:tcW w:w="9072" w:type="dxa"/>
          </w:tcPr>
          <w:p w:rsidR="00B86DE1" w:rsidRPr="002E7351" w:rsidRDefault="00B86DE1" w:rsidP="00AC3716">
            <w:pPr>
              <w:tabs>
                <w:tab w:val="left" w:pos="7020"/>
              </w:tabs>
              <w:ind w:left="360"/>
              <w:jc w:val="both"/>
              <w:rPr>
                <w:rFonts w:ascii="Calibri" w:eastAsia="Calibri" w:hAnsi="Calibri" w:cs="Times New Roman"/>
              </w:rPr>
            </w:pPr>
            <w:r>
              <w:t xml:space="preserve"> </w:t>
            </w:r>
            <w:hyperlink r:id="rId8" w:history="1">
              <w:r w:rsidRPr="002E7351">
                <w:rPr>
                  <w:rFonts w:ascii="Calibri" w:eastAsia="Calibri" w:hAnsi="Calibri" w:cs="Times New Roman"/>
                  <w:color w:val="0000FF"/>
                  <w:u w:val="single"/>
                  <w:lang w:val="en-US"/>
                </w:rPr>
                <w:t>www</w:t>
              </w:r>
              <w:r w:rsidRPr="00907FB9">
                <w:rPr>
                  <w:rFonts w:ascii="Calibri" w:eastAsia="Calibri" w:hAnsi="Calibri" w:cs="Times New Roman"/>
                  <w:color w:val="0000FF"/>
                  <w:u w:val="single"/>
                </w:rPr>
                <w:t>.</w:t>
              </w:r>
              <w:proofErr w:type="spellStart"/>
              <w:r w:rsidRPr="002E7351">
                <w:rPr>
                  <w:rFonts w:ascii="Calibri" w:eastAsia="Calibri" w:hAnsi="Calibri" w:cs="Times New Roman"/>
                  <w:color w:val="0000FF"/>
                  <w:u w:val="single"/>
                  <w:lang w:val="en-US"/>
                </w:rPr>
                <w:t>titul</w:t>
              </w:r>
              <w:proofErr w:type="spellEnd"/>
              <w:r w:rsidRPr="00907FB9">
                <w:rPr>
                  <w:rFonts w:ascii="Calibri" w:eastAsia="Calibri" w:hAnsi="Calibri" w:cs="Times New Roman"/>
                  <w:color w:val="0000FF"/>
                  <w:u w:val="single"/>
                </w:rPr>
                <w:t>.</w:t>
              </w:r>
              <w:proofErr w:type="spellStart"/>
              <w:r w:rsidRPr="002E7351">
                <w:rPr>
                  <w:rFonts w:ascii="Calibri" w:eastAsia="Calibri" w:hAnsi="Calibri" w:cs="Times New Roman"/>
                  <w:color w:val="0000FF"/>
                  <w:u w:val="single"/>
                  <w:lang w:val="en-US"/>
                </w:rPr>
                <w:t>ru</w:t>
              </w:r>
              <w:proofErr w:type="spellEnd"/>
            </w:hyperlink>
          </w:p>
          <w:p w:rsidR="00B86DE1" w:rsidRPr="002E7351" w:rsidRDefault="00335543" w:rsidP="00AC3716">
            <w:pPr>
              <w:tabs>
                <w:tab w:val="left" w:pos="7020"/>
              </w:tabs>
              <w:ind w:left="360"/>
              <w:jc w:val="both"/>
              <w:rPr>
                <w:rFonts w:ascii="Calibri" w:eastAsia="Calibri" w:hAnsi="Calibri" w:cs="Times New Roman"/>
                <w:u w:val="single"/>
              </w:rPr>
            </w:pPr>
            <w:hyperlink r:id="rId9" w:history="1">
              <w:r w:rsidR="00B86DE1" w:rsidRPr="002E7351">
                <w:rPr>
                  <w:rFonts w:ascii="Calibri" w:eastAsia="Calibri" w:hAnsi="Calibri" w:cs="Times New Roman"/>
                  <w:color w:val="0000FF"/>
                  <w:u w:val="single"/>
                  <w:lang w:val="en-US"/>
                </w:rPr>
                <w:t>http</w:t>
              </w:r>
              <w:r w:rsidR="00B86DE1" w:rsidRPr="002E7351">
                <w:rPr>
                  <w:rFonts w:ascii="Calibri" w:eastAsia="Calibri" w:hAnsi="Calibri" w:cs="Times New Roman"/>
                  <w:color w:val="0000FF"/>
                  <w:u w:val="single"/>
                </w:rPr>
                <w:t>://</w:t>
              </w:r>
              <w:r w:rsidR="00B86DE1" w:rsidRPr="002E7351">
                <w:rPr>
                  <w:rFonts w:ascii="Calibri" w:eastAsia="Calibri" w:hAnsi="Calibri" w:cs="Times New Roman"/>
                  <w:color w:val="0000FF"/>
                  <w:u w:val="single"/>
                  <w:lang w:val="en-US"/>
                </w:rPr>
                <w:t>www</w:t>
              </w:r>
              <w:r w:rsidR="00B86DE1" w:rsidRPr="002E7351">
                <w:rPr>
                  <w:rFonts w:ascii="Calibri" w:eastAsia="Calibri" w:hAnsi="Calibri" w:cs="Times New Roman"/>
                  <w:color w:val="0000FF"/>
                  <w:u w:val="single"/>
                </w:rPr>
                <w:t>.</w:t>
              </w:r>
              <w:r w:rsidR="00B86DE1" w:rsidRPr="002E7351">
                <w:rPr>
                  <w:rFonts w:ascii="Calibri" w:eastAsia="Calibri" w:hAnsi="Calibri" w:cs="Times New Roman"/>
                  <w:color w:val="0000FF"/>
                  <w:u w:val="single"/>
                  <w:lang w:val="en-US"/>
                </w:rPr>
                <w:t>it</w:t>
              </w:r>
              <w:r w:rsidR="00B86DE1" w:rsidRPr="002E7351">
                <w:rPr>
                  <w:rFonts w:ascii="Calibri" w:eastAsia="Calibri" w:hAnsi="Calibri" w:cs="Times New Roman"/>
                  <w:color w:val="0000FF"/>
                  <w:u w:val="single"/>
                </w:rPr>
                <w:t>-</w:t>
              </w:r>
              <w:r w:rsidR="00B86DE1" w:rsidRPr="002E7351">
                <w:rPr>
                  <w:rFonts w:ascii="Calibri" w:eastAsia="Calibri" w:hAnsi="Calibri" w:cs="Times New Roman"/>
                  <w:color w:val="0000FF"/>
                  <w:u w:val="single"/>
                  <w:lang w:val="en-US"/>
                </w:rPr>
                <w:t>n</w:t>
              </w:r>
              <w:r w:rsidR="00B86DE1" w:rsidRPr="002E7351">
                <w:rPr>
                  <w:rFonts w:ascii="Calibri" w:eastAsia="Calibri" w:hAnsi="Calibri" w:cs="Times New Roman"/>
                  <w:color w:val="0000FF"/>
                  <w:u w:val="single"/>
                </w:rPr>
                <w:t>.</w:t>
              </w:r>
              <w:proofErr w:type="spellStart"/>
              <w:r w:rsidR="00B86DE1" w:rsidRPr="002E7351">
                <w:rPr>
                  <w:rFonts w:ascii="Calibri" w:eastAsia="Calibri" w:hAnsi="Calibri" w:cs="Times New Roman"/>
                  <w:color w:val="0000FF"/>
                  <w:u w:val="single"/>
                  <w:lang w:val="en-US"/>
                </w:rPr>
                <w:t>ru</w:t>
              </w:r>
              <w:proofErr w:type="spellEnd"/>
              <w:r w:rsidR="00B86DE1" w:rsidRPr="002E7351">
                <w:rPr>
                  <w:rFonts w:ascii="Calibri" w:eastAsia="Calibri" w:hAnsi="Calibri" w:cs="Times New Roman"/>
                  <w:color w:val="0000FF"/>
                  <w:u w:val="single"/>
                </w:rPr>
                <w:t>/</w:t>
              </w:r>
            </w:hyperlink>
          </w:p>
          <w:p w:rsidR="00B86DE1" w:rsidRPr="002E7351" w:rsidRDefault="00335543" w:rsidP="00AC3716">
            <w:pPr>
              <w:tabs>
                <w:tab w:val="left" w:pos="7020"/>
              </w:tabs>
              <w:ind w:left="360"/>
              <w:jc w:val="both"/>
              <w:rPr>
                <w:rFonts w:ascii="Calibri" w:eastAsia="Calibri" w:hAnsi="Calibri" w:cs="Times New Roman"/>
                <w:u w:val="single"/>
              </w:rPr>
            </w:pPr>
            <w:hyperlink r:id="rId10" w:history="1">
              <w:r w:rsidR="00B86DE1" w:rsidRPr="002E7351">
                <w:rPr>
                  <w:rFonts w:ascii="Calibri" w:eastAsia="Calibri" w:hAnsi="Calibri" w:cs="Times New Roman"/>
                  <w:color w:val="0000FF"/>
                  <w:u w:val="single"/>
                </w:rPr>
                <w:t>http://www.tolearnenglish.com/</w:t>
              </w:r>
            </w:hyperlink>
          </w:p>
          <w:p w:rsidR="00B86DE1" w:rsidRPr="002E7351" w:rsidRDefault="00335543" w:rsidP="00AC3716">
            <w:pPr>
              <w:tabs>
                <w:tab w:val="left" w:pos="7020"/>
              </w:tabs>
              <w:ind w:left="360"/>
              <w:jc w:val="both"/>
              <w:rPr>
                <w:rFonts w:ascii="Calibri" w:eastAsia="Calibri" w:hAnsi="Calibri" w:cs="Times New Roman"/>
                <w:u w:val="single"/>
              </w:rPr>
            </w:pPr>
            <w:hyperlink r:id="rId11" w:history="1">
              <w:r w:rsidR="00B86DE1" w:rsidRPr="002E7351">
                <w:rPr>
                  <w:rFonts w:ascii="Calibri" w:eastAsia="Calibri" w:hAnsi="Calibri" w:cs="Times New Roman"/>
                  <w:color w:val="0000FF"/>
                  <w:u w:val="single"/>
                </w:rPr>
                <w:t>http://pedsovet.su/</w:t>
              </w:r>
            </w:hyperlink>
          </w:p>
          <w:p w:rsidR="00B86DE1" w:rsidRPr="002E7351" w:rsidRDefault="00335543" w:rsidP="00AC3716">
            <w:pPr>
              <w:tabs>
                <w:tab w:val="left" w:pos="7020"/>
              </w:tabs>
              <w:ind w:left="360"/>
              <w:jc w:val="both"/>
              <w:rPr>
                <w:rFonts w:ascii="Calibri" w:eastAsia="Calibri" w:hAnsi="Calibri" w:cs="Times New Roman"/>
                <w:u w:val="single"/>
              </w:rPr>
            </w:pPr>
            <w:hyperlink r:id="rId12" w:history="1">
              <w:r w:rsidR="00B86DE1" w:rsidRPr="002E7351">
                <w:rPr>
                  <w:rFonts w:ascii="Calibri" w:eastAsia="Calibri" w:hAnsi="Calibri" w:cs="Times New Roman"/>
                  <w:color w:val="0000FF"/>
                  <w:u w:val="single"/>
                </w:rPr>
                <w:t>http://www.english-easy.info/</w:t>
              </w:r>
            </w:hyperlink>
          </w:p>
          <w:p w:rsidR="00B86DE1" w:rsidRPr="002E7351" w:rsidRDefault="00335543" w:rsidP="00AC3716">
            <w:pPr>
              <w:tabs>
                <w:tab w:val="left" w:pos="7020"/>
              </w:tabs>
              <w:ind w:left="360"/>
              <w:jc w:val="both"/>
              <w:rPr>
                <w:rFonts w:ascii="Calibri" w:eastAsia="Calibri" w:hAnsi="Calibri" w:cs="Times New Roman"/>
                <w:u w:val="single"/>
              </w:rPr>
            </w:pPr>
            <w:hyperlink r:id="rId13" w:history="1">
              <w:r w:rsidR="00B86DE1" w:rsidRPr="002E7351">
                <w:rPr>
                  <w:rFonts w:ascii="Calibri" w:eastAsia="Calibri" w:hAnsi="Calibri" w:cs="Times New Roman"/>
                  <w:color w:val="0000FF"/>
                  <w:u w:val="single"/>
                </w:rPr>
                <w:t>http://www.englishteachers.ru/</w:t>
              </w:r>
            </w:hyperlink>
          </w:p>
          <w:p w:rsidR="00B86DE1" w:rsidRPr="002E7351" w:rsidRDefault="00335543" w:rsidP="00AC3716">
            <w:pPr>
              <w:tabs>
                <w:tab w:val="left" w:pos="7020"/>
              </w:tabs>
              <w:ind w:left="360"/>
              <w:jc w:val="both"/>
              <w:rPr>
                <w:rFonts w:ascii="Calibri" w:eastAsia="Calibri" w:hAnsi="Calibri" w:cs="Times New Roman"/>
                <w:u w:val="single"/>
              </w:rPr>
            </w:pPr>
            <w:hyperlink r:id="rId14" w:history="1">
              <w:r w:rsidR="00B86DE1" w:rsidRPr="002E7351">
                <w:rPr>
                  <w:rFonts w:ascii="Calibri" w:eastAsia="Calibri" w:hAnsi="Calibri" w:cs="Times New Roman"/>
                  <w:color w:val="0000FF"/>
                  <w:u w:val="single"/>
                </w:rPr>
                <w:t>http://interaktiveboard.ru</w:t>
              </w:r>
            </w:hyperlink>
          </w:p>
          <w:p w:rsidR="00AB4F44" w:rsidRPr="00AB4F44" w:rsidRDefault="00B86DE1" w:rsidP="00AC3716">
            <w:pPr>
              <w:tabs>
                <w:tab w:val="left" w:pos="7020"/>
              </w:tabs>
              <w:ind w:left="360"/>
              <w:jc w:val="both"/>
              <w:rPr>
                <w:rFonts w:ascii="Calibri" w:eastAsia="Calibri" w:hAnsi="Calibri" w:cs="Times New Roman"/>
                <w:b/>
                <w:u w:val="single"/>
              </w:rPr>
            </w:pPr>
            <w:r w:rsidRPr="002E7351">
              <w:rPr>
                <w:rFonts w:ascii="Calibri" w:eastAsia="Calibri" w:hAnsi="Calibri" w:cs="Times New Roman"/>
                <w:u w:val="single"/>
              </w:rPr>
              <w:t>http://tea4er.ru/</w:t>
            </w:r>
          </w:p>
        </w:tc>
      </w:tr>
      <w:tr w:rsidR="00AB4F44" w:rsidRPr="00AB4F44" w:rsidTr="00907FB9">
        <w:tc>
          <w:tcPr>
            <w:tcW w:w="1101" w:type="dxa"/>
          </w:tcPr>
          <w:p w:rsidR="00AB4F44" w:rsidRPr="00AB4F44" w:rsidRDefault="00AB4F44" w:rsidP="00AC3716">
            <w:pPr>
              <w:jc w:val="both"/>
              <w:rPr>
                <w:rFonts w:ascii="Times New Roman" w:eastAsia="Calibri" w:hAnsi="Times New Roman" w:cs="Times New Roman"/>
                <w:sz w:val="24"/>
                <w:szCs w:val="24"/>
              </w:rPr>
            </w:pPr>
          </w:p>
        </w:tc>
        <w:tc>
          <w:tcPr>
            <w:tcW w:w="9072" w:type="dxa"/>
          </w:tcPr>
          <w:p w:rsidR="00AB4F44" w:rsidRPr="00AB4F44" w:rsidRDefault="00AB4F44" w:rsidP="00AC3716">
            <w:pPr>
              <w:jc w:val="both"/>
              <w:rPr>
                <w:rFonts w:ascii="Times New Roman" w:eastAsia="Calibri" w:hAnsi="Times New Roman" w:cs="Times New Roman"/>
                <w:sz w:val="24"/>
                <w:szCs w:val="24"/>
              </w:rPr>
            </w:pPr>
            <w:r w:rsidRPr="00AB4F44">
              <w:rPr>
                <w:rFonts w:ascii="Times New Roman" w:eastAsia="Calibri" w:hAnsi="Times New Roman" w:cs="Times New Roman"/>
                <w:sz w:val="24"/>
                <w:szCs w:val="24"/>
              </w:rPr>
              <w:t>Технические средства</w:t>
            </w:r>
          </w:p>
        </w:tc>
      </w:tr>
      <w:tr w:rsidR="00AB4F44" w:rsidRPr="00AB4F44" w:rsidTr="00907FB9">
        <w:tc>
          <w:tcPr>
            <w:tcW w:w="1101" w:type="dxa"/>
          </w:tcPr>
          <w:p w:rsidR="00AB4F44" w:rsidRPr="00AB4F44" w:rsidRDefault="00AB4F44" w:rsidP="00AC3716">
            <w:pPr>
              <w:jc w:val="both"/>
              <w:rPr>
                <w:rFonts w:ascii="Times New Roman" w:eastAsia="Calibri" w:hAnsi="Times New Roman" w:cs="Times New Roman"/>
                <w:sz w:val="24"/>
                <w:szCs w:val="24"/>
              </w:rPr>
            </w:pPr>
            <w:r w:rsidRPr="00AB4F44">
              <w:rPr>
                <w:rFonts w:ascii="Times New Roman" w:eastAsia="Calibri" w:hAnsi="Times New Roman" w:cs="Times New Roman"/>
                <w:sz w:val="24"/>
                <w:szCs w:val="24"/>
              </w:rPr>
              <w:t>6</w:t>
            </w:r>
          </w:p>
        </w:tc>
        <w:tc>
          <w:tcPr>
            <w:tcW w:w="9072" w:type="dxa"/>
          </w:tcPr>
          <w:p w:rsidR="00AB4F44" w:rsidRPr="00AB4F44" w:rsidRDefault="00AB4F44" w:rsidP="00AC3716">
            <w:pPr>
              <w:jc w:val="both"/>
              <w:rPr>
                <w:rFonts w:ascii="Times New Roman" w:eastAsia="Calibri" w:hAnsi="Times New Roman" w:cs="Times New Roman"/>
                <w:sz w:val="24"/>
                <w:szCs w:val="24"/>
              </w:rPr>
            </w:pPr>
            <w:r w:rsidRPr="00AB4F44">
              <w:rPr>
                <w:rFonts w:ascii="Times New Roman" w:eastAsia="Calibri" w:hAnsi="Times New Roman" w:cs="Times New Roman"/>
                <w:sz w:val="24"/>
                <w:szCs w:val="24"/>
              </w:rPr>
              <w:t>Компьютер</w:t>
            </w:r>
          </w:p>
        </w:tc>
      </w:tr>
      <w:tr w:rsidR="00AB4F44" w:rsidRPr="00AB4F44" w:rsidTr="00907FB9">
        <w:tc>
          <w:tcPr>
            <w:tcW w:w="1101" w:type="dxa"/>
          </w:tcPr>
          <w:p w:rsidR="00AB4F44" w:rsidRPr="00AB4F44" w:rsidRDefault="00AB4F44" w:rsidP="00AC3716">
            <w:pPr>
              <w:jc w:val="both"/>
              <w:rPr>
                <w:rFonts w:ascii="Times New Roman" w:eastAsia="Calibri" w:hAnsi="Times New Roman" w:cs="Times New Roman"/>
                <w:sz w:val="24"/>
                <w:szCs w:val="24"/>
              </w:rPr>
            </w:pPr>
            <w:r w:rsidRPr="00AB4F44">
              <w:rPr>
                <w:rFonts w:ascii="Times New Roman" w:eastAsia="Calibri" w:hAnsi="Times New Roman" w:cs="Times New Roman"/>
                <w:sz w:val="24"/>
                <w:szCs w:val="24"/>
              </w:rPr>
              <w:t>7</w:t>
            </w:r>
          </w:p>
        </w:tc>
        <w:tc>
          <w:tcPr>
            <w:tcW w:w="9072" w:type="dxa"/>
          </w:tcPr>
          <w:p w:rsidR="00AB4F44" w:rsidRPr="00AB4F44" w:rsidRDefault="00AB4F44" w:rsidP="00AC3716">
            <w:pPr>
              <w:jc w:val="both"/>
              <w:rPr>
                <w:rFonts w:ascii="Times New Roman" w:eastAsia="Arial Unicode MS" w:hAnsi="Times New Roman" w:cs="Times New Roman"/>
                <w:sz w:val="24"/>
                <w:szCs w:val="24"/>
              </w:rPr>
            </w:pPr>
            <w:r w:rsidRPr="00AB4F44">
              <w:rPr>
                <w:rFonts w:ascii="Times New Roman" w:eastAsia="Arial Unicode MS" w:hAnsi="Times New Roman" w:cs="Times New Roman"/>
                <w:sz w:val="24"/>
                <w:szCs w:val="24"/>
              </w:rPr>
              <w:t>Проектор</w:t>
            </w:r>
          </w:p>
        </w:tc>
      </w:tr>
    </w:tbl>
    <w:p w:rsidR="005148F4" w:rsidRPr="00165FA7" w:rsidRDefault="005148F4" w:rsidP="00AC3716">
      <w:pPr>
        <w:tabs>
          <w:tab w:val="left" w:pos="7020"/>
        </w:tabs>
        <w:spacing w:after="0" w:line="240" w:lineRule="auto"/>
        <w:ind w:left="720"/>
        <w:jc w:val="both"/>
        <w:rPr>
          <w:rFonts w:ascii="Calibri" w:eastAsia="Calibri" w:hAnsi="Calibri" w:cs="Times New Roman"/>
          <w:b/>
          <w:u w:val="single"/>
        </w:rPr>
      </w:pPr>
    </w:p>
    <w:sectPr w:rsidR="005148F4" w:rsidRPr="00165FA7" w:rsidSect="008916D7">
      <w:footerReference w:type="default" r:id="rId15"/>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543" w:rsidRDefault="00335543" w:rsidP="00B86DE1">
      <w:pPr>
        <w:spacing w:after="0" w:line="240" w:lineRule="auto"/>
      </w:pPr>
      <w:r>
        <w:separator/>
      </w:r>
    </w:p>
  </w:endnote>
  <w:endnote w:type="continuationSeparator" w:id="0">
    <w:p w:rsidR="00335543" w:rsidRDefault="00335543" w:rsidP="00B86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Bookman Old Style">
    <w:altName w:val="Century"/>
    <w:charset w:val="CC"/>
    <w:family w:val="roman"/>
    <w:pitch w:val="variable"/>
    <w:sig w:usb0="00000001"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nstantia">
    <w:panose1 w:val="02030602050306030303"/>
    <w:charset w:val="CC"/>
    <w:family w:val="roman"/>
    <w:pitch w:val="variable"/>
    <w:sig w:usb0="A00002EF" w:usb1="4000204B" w:usb2="00000000" w:usb3="00000000" w:csb0="0000019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Liberation Serif">
    <w:altName w:val="MS Mincho"/>
    <w:charset w:val="80"/>
    <w:family w:val="roman"/>
    <w:pitch w:val="variable"/>
  </w:font>
  <w:font w:name="DejaVu Sans Condensed">
    <w:altName w:val="MS Mincho"/>
    <w:charset w:val="80"/>
    <w:family w:val="auto"/>
    <w:pitch w:val="variable"/>
  </w:font>
  <w:font w:name="Lucida Sans">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6351706"/>
      <w:docPartObj>
        <w:docPartGallery w:val="Page Numbers (Bottom of Page)"/>
        <w:docPartUnique/>
      </w:docPartObj>
    </w:sdtPr>
    <w:sdtEndPr/>
    <w:sdtContent>
      <w:p w:rsidR="00907FB9" w:rsidRDefault="00907FB9">
        <w:pPr>
          <w:pStyle w:val="af1"/>
          <w:jc w:val="right"/>
        </w:pPr>
        <w:r>
          <w:fldChar w:fldCharType="begin"/>
        </w:r>
        <w:r>
          <w:instrText>PAGE   \* MERGEFORMAT</w:instrText>
        </w:r>
        <w:r>
          <w:fldChar w:fldCharType="separate"/>
        </w:r>
        <w:r w:rsidR="00D159E5">
          <w:rPr>
            <w:noProof/>
          </w:rPr>
          <w:t>19</w:t>
        </w:r>
        <w:r>
          <w:fldChar w:fldCharType="end"/>
        </w:r>
      </w:p>
    </w:sdtContent>
  </w:sdt>
  <w:p w:rsidR="00907FB9" w:rsidRDefault="00907FB9">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543" w:rsidRDefault="00335543" w:rsidP="00B86DE1">
      <w:pPr>
        <w:spacing w:after="0" w:line="240" w:lineRule="auto"/>
      </w:pPr>
      <w:r>
        <w:separator/>
      </w:r>
    </w:p>
  </w:footnote>
  <w:footnote w:type="continuationSeparator" w:id="0">
    <w:p w:rsidR="00335543" w:rsidRDefault="00335543" w:rsidP="00B86D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786"/>
        </w:tabs>
        <w:ind w:left="786" w:hanging="360"/>
      </w:pPr>
      <w:rPr>
        <w:rFonts w:ascii="Symbol" w:hAnsi="Symbol"/>
      </w:rPr>
    </w:lvl>
  </w:abstractNum>
  <w:abstractNum w:abstractNumId="1">
    <w:nsid w:val="00000005"/>
    <w:multiLevelType w:val="multilevel"/>
    <w:tmpl w:val="00000004"/>
    <w:lvl w:ilvl="0">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1">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2">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3">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4">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5">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6">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7">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8">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abstractNum>
  <w:abstractNum w:abstractNumId="2">
    <w:nsid w:val="00000009"/>
    <w:multiLevelType w:val="multilevel"/>
    <w:tmpl w:val="00000008"/>
    <w:lvl w:ilvl="0">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1">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2">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3">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4">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5">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6">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7">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8">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abstractNum>
  <w:abstractNum w:abstractNumId="3">
    <w:nsid w:val="0000000D"/>
    <w:multiLevelType w:val="multilevel"/>
    <w:tmpl w:val="0000000C"/>
    <w:lvl w:ilvl="0">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1">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2">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3">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4">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5">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6">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7">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lvl w:ilvl="8">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1"/>
        <w:szCs w:val="11"/>
        <w:u w:val="none"/>
      </w:rPr>
    </w:lvl>
  </w:abstractNum>
  <w:abstractNum w:abstractNumId="4">
    <w:nsid w:val="0000000F"/>
    <w:multiLevelType w:val="singleLevel"/>
    <w:tmpl w:val="0000000F"/>
    <w:name w:val="WW8Num20"/>
    <w:lvl w:ilvl="0">
      <w:start w:val="1"/>
      <w:numFmt w:val="bullet"/>
      <w:lvlText w:val=""/>
      <w:lvlJc w:val="left"/>
      <w:pPr>
        <w:tabs>
          <w:tab w:val="num" w:pos="360"/>
        </w:tabs>
        <w:ind w:left="360" w:hanging="360"/>
      </w:pPr>
      <w:rPr>
        <w:rFonts w:ascii="Symbol" w:hAnsi="Symbol"/>
      </w:rPr>
    </w:lvl>
  </w:abstractNum>
  <w:abstractNum w:abstractNumId="5">
    <w:nsid w:val="00000010"/>
    <w:multiLevelType w:val="singleLevel"/>
    <w:tmpl w:val="00000010"/>
    <w:name w:val="WW8Num23"/>
    <w:lvl w:ilvl="0">
      <w:start w:val="1"/>
      <w:numFmt w:val="bullet"/>
      <w:lvlText w:val=""/>
      <w:lvlJc w:val="left"/>
      <w:pPr>
        <w:tabs>
          <w:tab w:val="num" w:pos="360"/>
        </w:tabs>
        <w:ind w:left="360" w:hanging="360"/>
      </w:pPr>
      <w:rPr>
        <w:rFonts w:ascii="Symbol" w:hAnsi="Symbol"/>
      </w:rPr>
    </w:lvl>
  </w:abstractNum>
  <w:abstractNum w:abstractNumId="6">
    <w:nsid w:val="00000011"/>
    <w:multiLevelType w:val="singleLevel"/>
    <w:tmpl w:val="00000011"/>
    <w:name w:val="WW8Num24"/>
    <w:lvl w:ilvl="0">
      <w:start w:val="1"/>
      <w:numFmt w:val="bullet"/>
      <w:lvlText w:val=""/>
      <w:lvlJc w:val="left"/>
      <w:pPr>
        <w:tabs>
          <w:tab w:val="num" w:pos="360"/>
        </w:tabs>
        <w:ind w:left="360" w:hanging="360"/>
      </w:pPr>
      <w:rPr>
        <w:rFonts w:ascii="Symbol" w:hAnsi="Symbol"/>
      </w:rPr>
    </w:lvl>
  </w:abstractNum>
  <w:abstractNum w:abstractNumId="7">
    <w:nsid w:val="0000001C"/>
    <w:multiLevelType w:val="singleLevel"/>
    <w:tmpl w:val="0000001C"/>
    <w:name w:val="WW8Num51"/>
    <w:lvl w:ilvl="0">
      <w:start w:val="1"/>
      <w:numFmt w:val="bullet"/>
      <w:lvlText w:val=""/>
      <w:lvlJc w:val="left"/>
      <w:pPr>
        <w:tabs>
          <w:tab w:val="num" w:pos="360"/>
        </w:tabs>
        <w:ind w:left="360" w:hanging="360"/>
      </w:pPr>
      <w:rPr>
        <w:rFonts w:ascii="Symbol" w:hAnsi="Symbol"/>
      </w:rPr>
    </w:lvl>
  </w:abstractNum>
  <w:abstractNum w:abstractNumId="8">
    <w:nsid w:val="0000001E"/>
    <w:multiLevelType w:val="singleLevel"/>
    <w:tmpl w:val="0000001E"/>
    <w:name w:val="WW8Num53"/>
    <w:lvl w:ilvl="0">
      <w:start w:val="1"/>
      <w:numFmt w:val="bullet"/>
      <w:lvlText w:val=""/>
      <w:lvlJc w:val="left"/>
      <w:pPr>
        <w:tabs>
          <w:tab w:val="num" w:pos="360"/>
        </w:tabs>
        <w:ind w:left="360" w:hanging="360"/>
      </w:pPr>
      <w:rPr>
        <w:rFonts w:ascii="Symbol" w:hAnsi="Symbol"/>
      </w:rPr>
    </w:lvl>
  </w:abstractNum>
  <w:abstractNum w:abstractNumId="9">
    <w:nsid w:val="00000023"/>
    <w:multiLevelType w:val="singleLevel"/>
    <w:tmpl w:val="00000023"/>
    <w:name w:val="WW8Num58"/>
    <w:lvl w:ilvl="0">
      <w:start w:val="1"/>
      <w:numFmt w:val="bullet"/>
      <w:lvlText w:val=""/>
      <w:lvlJc w:val="left"/>
      <w:pPr>
        <w:tabs>
          <w:tab w:val="num" w:pos="360"/>
        </w:tabs>
        <w:ind w:left="360" w:hanging="360"/>
      </w:pPr>
      <w:rPr>
        <w:rFonts w:ascii="Symbol" w:hAnsi="Symbol"/>
      </w:rPr>
    </w:lvl>
  </w:abstractNum>
  <w:abstractNum w:abstractNumId="10">
    <w:nsid w:val="00000025"/>
    <w:multiLevelType w:val="multilevel"/>
    <w:tmpl w:val="00000025"/>
    <w:name w:val="WW8Num62"/>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11">
    <w:nsid w:val="00000028"/>
    <w:multiLevelType w:val="singleLevel"/>
    <w:tmpl w:val="00000028"/>
    <w:name w:val="WW8Num65"/>
    <w:lvl w:ilvl="0">
      <w:start w:val="1"/>
      <w:numFmt w:val="bullet"/>
      <w:lvlText w:val=""/>
      <w:lvlJc w:val="left"/>
      <w:pPr>
        <w:tabs>
          <w:tab w:val="num" w:pos="360"/>
        </w:tabs>
        <w:ind w:left="360" w:hanging="360"/>
      </w:pPr>
      <w:rPr>
        <w:rFonts w:ascii="Symbol" w:hAnsi="Symbol"/>
      </w:rPr>
    </w:lvl>
  </w:abstractNum>
  <w:abstractNum w:abstractNumId="12">
    <w:nsid w:val="00000029"/>
    <w:multiLevelType w:val="singleLevel"/>
    <w:tmpl w:val="00000029"/>
    <w:name w:val="WW8Num69"/>
    <w:lvl w:ilvl="0">
      <w:start w:val="1"/>
      <w:numFmt w:val="bullet"/>
      <w:lvlText w:val=""/>
      <w:lvlJc w:val="left"/>
      <w:pPr>
        <w:tabs>
          <w:tab w:val="num" w:pos="360"/>
        </w:tabs>
        <w:ind w:left="360" w:hanging="360"/>
      </w:pPr>
      <w:rPr>
        <w:rFonts w:ascii="Symbol" w:hAnsi="Symbol"/>
      </w:rPr>
    </w:lvl>
  </w:abstractNum>
  <w:abstractNum w:abstractNumId="13">
    <w:nsid w:val="152C7CA1"/>
    <w:multiLevelType w:val="hybridMultilevel"/>
    <w:tmpl w:val="AF3C03C2"/>
    <w:lvl w:ilvl="0" w:tplc="F05828FA">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621325C"/>
    <w:multiLevelType w:val="hybridMultilevel"/>
    <w:tmpl w:val="7A1E48F6"/>
    <w:lvl w:ilvl="0" w:tplc="26168E88">
      <w:start w:val="1"/>
      <w:numFmt w:val="decimal"/>
      <w:lvlText w:val="%1."/>
      <w:lvlJc w:val="left"/>
      <w:pPr>
        <w:ind w:left="928" w:hanging="360"/>
      </w:pPr>
      <w:rPr>
        <w:rFonts w:eastAsiaTheme="minorEastAsia" w:hint="default"/>
        <w:b/>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9EE79D0"/>
    <w:multiLevelType w:val="singleLevel"/>
    <w:tmpl w:val="40BA923A"/>
    <w:lvl w:ilvl="0">
      <w:numFmt w:val="bullet"/>
      <w:lvlText w:val="-"/>
      <w:lvlJc w:val="left"/>
      <w:pPr>
        <w:tabs>
          <w:tab w:val="num" w:pos="660"/>
        </w:tabs>
        <w:ind w:left="660" w:hanging="360"/>
      </w:pPr>
      <w:rPr>
        <w:rFonts w:hint="default"/>
      </w:rPr>
    </w:lvl>
  </w:abstractNum>
  <w:abstractNum w:abstractNumId="16">
    <w:nsid w:val="1F9C5D8E"/>
    <w:multiLevelType w:val="hybridMultilevel"/>
    <w:tmpl w:val="B0543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E1104B9"/>
    <w:multiLevelType w:val="hybridMultilevel"/>
    <w:tmpl w:val="63BC89CC"/>
    <w:lvl w:ilvl="0" w:tplc="DAA6A29C">
      <w:start w:val="65535"/>
      <w:numFmt w:val="bullet"/>
      <w:lvlText w:val="•"/>
      <w:lvlJc w:val="left"/>
      <w:pPr>
        <w:tabs>
          <w:tab w:val="num" w:pos="720"/>
        </w:tabs>
        <w:ind w:left="720" w:hanging="360"/>
      </w:pPr>
      <w:rPr>
        <w:rFonts w:ascii="Times New Roman" w:hAnsi="Times New Roman" w:cs="Times New Roman"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61722FD"/>
    <w:multiLevelType w:val="hybridMultilevel"/>
    <w:tmpl w:val="5E8A6D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3093DF5"/>
    <w:multiLevelType w:val="hybridMultilevel"/>
    <w:tmpl w:val="99B2E0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70C16A66"/>
    <w:multiLevelType w:val="hybridMultilevel"/>
    <w:tmpl w:val="71D8D59C"/>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11D4750"/>
    <w:multiLevelType w:val="hybridMultilevel"/>
    <w:tmpl w:val="D9C25F82"/>
    <w:lvl w:ilvl="0" w:tplc="70109FE8">
      <w:start w:val="1"/>
      <w:numFmt w:val="decimal"/>
      <w:lvlText w:val="%1."/>
      <w:lvlJc w:val="left"/>
      <w:pPr>
        <w:tabs>
          <w:tab w:val="num" w:pos="502"/>
        </w:tabs>
        <w:ind w:left="502"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8"/>
  </w:num>
  <w:num w:numId="2">
    <w:abstractNumId w:val="19"/>
  </w:num>
  <w:num w:numId="3">
    <w:abstractNumId w:val="13"/>
  </w:num>
  <w:num w:numId="4">
    <w:abstractNumId w:val="21"/>
  </w:num>
  <w:num w:numId="5">
    <w:abstractNumId w:val="17"/>
  </w:num>
  <w:num w:numId="6">
    <w:abstractNumId w:val="20"/>
  </w:num>
  <w:num w:numId="7">
    <w:abstractNumId w:val="14"/>
  </w:num>
  <w:num w:numId="8">
    <w:abstractNumId w:val="16"/>
  </w:num>
  <w:num w:numId="9">
    <w:abstractNumId w:val="1"/>
  </w:num>
  <w:num w:numId="10">
    <w:abstractNumId w:val="2"/>
  </w:num>
  <w:num w:numId="11">
    <w:abstractNumId w:val="3"/>
  </w:num>
  <w:num w:numId="1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8F4"/>
    <w:rsid w:val="000B7F6F"/>
    <w:rsid w:val="000D1E27"/>
    <w:rsid w:val="000F71C3"/>
    <w:rsid w:val="00144D1E"/>
    <w:rsid w:val="00152959"/>
    <w:rsid w:val="00165FA7"/>
    <w:rsid w:val="0018115D"/>
    <w:rsid w:val="001A7363"/>
    <w:rsid w:val="0020338C"/>
    <w:rsid w:val="00210E3F"/>
    <w:rsid w:val="002E7351"/>
    <w:rsid w:val="00335543"/>
    <w:rsid w:val="004F7478"/>
    <w:rsid w:val="005148F4"/>
    <w:rsid w:val="00566B4C"/>
    <w:rsid w:val="006621C9"/>
    <w:rsid w:val="007B4725"/>
    <w:rsid w:val="00880DF4"/>
    <w:rsid w:val="008916D7"/>
    <w:rsid w:val="008D3862"/>
    <w:rsid w:val="00907FB9"/>
    <w:rsid w:val="00A2477D"/>
    <w:rsid w:val="00AB4F44"/>
    <w:rsid w:val="00AC3716"/>
    <w:rsid w:val="00B86DE1"/>
    <w:rsid w:val="00C46F01"/>
    <w:rsid w:val="00C67A19"/>
    <w:rsid w:val="00C81605"/>
    <w:rsid w:val="00D159E5"/>
    <w:rsid w:val="00DE520A"/>
    <w:rsid w:val="00F07274"/>
    <w:rsid w:val="00F100A2"/>
    <w:rsid w:val="00F73C43"/>
    <w:rsid w:val="00FC3B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07274"/>
    <w:pPr>
      <w:keepNext/>
      <w:shd w:val="clear" w:color="auto" w:fill="FFFFFF"/>
      <w:tabs>
        <w:tab w:val="num" w:pos="720"/>
      </w:tabs>
      <w:suppressAutoHyphens/>
      <w:spacing w:after="0" w:line="240" w:lineRule="auto"/>
      <w:ind w:left="720" w:hanging="360"/>
      <w:jc w:val="center"/>
      <w:outlineLvl w:val="0"/>
    </w:pPr>
    <w:rPr>
      <w:rFonts w:ascii="Times New Roman" w:eastAsia="Times New Roman" w:hAnsi="Times New Roman" w:cs="Times New Roman"/>
      <w:b/>
      <w:color w:val="000000"/>
      <w:sz w:val="25"/>
      <w:szCs w:val="20"/>
      <w:lang w:eastAsia="ar-SA"/>
    </w:rPr>
  </w:style>
  <w:style w:type="paragraph" w:styleId="2">
    <w:name w:val="heading 2"/>
    <w:basedOn w:val="a"/>
    <w:next w:val="a"/>
    <w:link w:val="20"/>
    <w:qFormat/>
    <w:rsid w:val="00F07274"/>
    <w:pPr>
      <w:keepNext/>
      <w:shd w:val="clear" w:color="auto" w:fill="FFFFFF"/>
      <w:tabs>
        <w:tab w:val="num" w:pos="1440"/>
      </w:tabs>
      <w:suppressAutoHyphens/>
      <w:spacing w:after="0" w:line="240" w:lineRule="auto"/>
      <w:ind w:left="1440" w:hanging="360"/>
      <w:jc w:val="center"/>
      <w:outlineLvl w:val="1"/>
    </w:pPr>
    <w:rPr>
      <w:rFonts w:ascii="Verdana" w:eastAsia="Times New Roman" w:hAnsi="Verdana" w:cs="Times New Roman"/>
      <w:sz w:val="24"/>
      <w:szCs w:val="20"/>
      <w:lang w:eastAsia="ar-SA"/>
    </w:rPr>
  </w:style>
  <w:style w:type="paragraph" w:styleId="3">
    <w:name w:val="heading 3"/>
    <w:basedOn w:val="a"/>
    <w:next w:val="a"/>
    <w:link w:val="30"/>
    <w:qFormat/>
    <w:rsid w:val="00F07274"/>
    <w:pPr>
      <w:keepNext/>
      <w:shd w:val="clear" w:color="auto" w:fill="FFFFFF"/>
      <w:tabs>
        <w:tab w:val="num" w:pos="2160"/>
      </w:tabs>
      <w:suppressAutoHyphens/>
      <w:spacing w:after="0" w:line="240" w:lineRule="auto"/>
      <w:ind w:left="2160" w:hanging="360"/>
      <w:jc w:val="center"/>
      <w:outlineLvl w:val="2"/>
    </w:pPr>
    <w:rPr>
      <w:rFonts w:ascii="Verdana" w:eastAsia="Times New Roman" w:hAnsi="Verdana" w:cs="Times New Roman"/>
      <w:b/>
      <w:sz w:val="24"/>
      <w:szCs w:val="20"/>
      <w:lang w:eastAsia="ar-SA"/>
    </w:rPr>
  </w:style>
  <w:style w:type="paragraph" w:styleId="4">
    <w:name w:val="heading 4"/>
    <w:basedOn w:val="a"/>
    <w:next w:val="a"/>
    <w:link w:val="40"/>
    <w:qFormat/>
    <w:rsid w:val="00F07274"/>
    <w:pPr>
      <w:keepNext/>
      <w:shd w:val="clear" w:color="auto" w:fill="FFFFFF"/>
      <w:tabs>
        <w:tab w:val="num" w:pos="2880"/>
      </w:tabs>
      <w:suppressAutoHyphens/>
      <w:spacing w:after="0" w:line="240" w:lineRule="auto"/>
      <w:ind w:left="2880" w:hanging="360"/>
      <w:jc w:val="center"/>
      <w:outlineLvl w:val="3"/>
    </w:pPr>
    <w:rPr>
      <w:rFonts w:ascii="Times New Roman" w:eastAsia="Times New Roman" w:hAnsi="Times New Roman" w:cs="Times New Roman"/>
      <w:b/>
      <w:color w:val="000000"/>
      <w:sz w:val="29"/>
      <w:szCs w:val="20"/>
      <w:lang w:eastAsia="ar-SA"/>
    </w:rPr>
  </w:style>
  <w:style w:type="paragraph" w:styleId="5">
    <w:name w:val="heading 5"/>
    <w:basedOn w:val="a"/>
    <w:next w:val="a"/>
    <w:link w:val="50"/>
    <w:uiPriority w:val="99"/>
    <w:qFormat/>
    <w:rsid w:val="00F07274"/>
    <w:pPr>
      <w:keepNext/>
      <w:shd w:val="clear" w:color="auto" w:fill="FFFFFF"/>
      <w:tabs>
        <w:tab w:val="num" w:pos="3600"/>
      </w:tabs>
      <w:suppressAutoHyphens/>
      <w:spacing w:after="0" w:line="240" w:lineRule="auto"/>
      <w:ind w:left="3600" w:hanging="360"/>
      <w:jc w:val="center"/>
      <w:outlineLvl w:val="4"/>
    </w:pPr>
    <w:rPr>
      <w:rFonts w:ascii="Verdana" w:eastAsia="Times New Roman" w:hAnsi="Verdana" w:cs="Times New Roman"/>
      <w:b/>
      <w:color w:val="000000"/>
      <w:szCs w:val="20"/>
      <w:lang w:eastAsia="ar-SA"/>
    </w:rPr>
  </w:style>
  <w:style w:type="paragraph" w:styleId="9">
    <w:name w:val="heading 9"/>
    <w:basedOn w:val="a"/>
    <w:next w:val="a"/>
    <w:link w:val="90"/>
    <w:qFormat/>
    <w:rsid w:val="00F07274"/>
    <w:pPr>
      <w:keepNext/>
      <w:tabs>
        <w:tab w:val="num" w:pos="6480"/>
      </w:tabs>
      <w:suppressAutoHyphens/>
      <w:spacing w:after="0" w:line="240" w:lineRule="auto"/>
      <w:ind w:firstLine="720"/>
      <w:jc w:val="center"/>
      <w:outlineLvl w:val="8"/>
    </w:pPr>
    <w:rPr>
      <w:rFonts w:ascii="Times New Roman" w:eastAsia="Times New Roman" w:hAnsi="Times New Roman" w:cs="Times New Roman"/>
      <w:b/>
      <w:sz w:val="2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5148F4"/>
  </w:style>
  <w:style w:type="paragraph" w:styleId="a3">
    <w:name w:val="List Paragraph"/>
    <w:basedOn w:val="a"/>
    <w:uiPriority w:val="34"/>
    <w:qFormat/>
    <w:rsid w:val="005148F4"/>
    <w:pPr>
      <w:ind w:left="720"/>
      <w:contextualSpacing/>
    </w:pPr>
    <w:rPr>
      <w:rFonts w:eastAsiaTheme="minorEastAsia"/>
      <w:lang w:eastAsia="ru-RU"/>
    </w:rPr>
  </w:style>
  <w:style w:type="paragraph" w:customStyle="1" w:styleId="Style15">
    <w:name w:val="Style15"/>
    <w:basedOn w:val="a"/>
    <w:uiPriority w:val="99"/>
    <w:rsid w:val="005148F4"/>
    <w:pPr>
      <w:widowControl w:val="0"/>
      <w:autoSpaceDE w:val="0"/>
      <w:autoSpaceDN w:val="0"/>
      <w:adjustRightInd w:val="0"/>
      <w:spacing w:after="0" w:line="408" w:lineRule="exact"/>
    </w:pPr>
    <w:rPr>
      <w:rFonts w:ascii="Times New Roman" w:eastAsiaTheme="minorEastAsia" w:hAnsi="Times New Roman" w:cs="Times New Roman"/>
      <w:sz w:val="24"/>
      <w:szCs w:val="24"/>
      <w:lang w:eastAsia="ru-RU"/>
    </w:rPr>
  </w:style>
  <w:style w:type="paragraph" w:customStyle="1" w:styleId="Style17">
    <w:name w:val="Style17"/>
    <w:basedOn w:val="a"/>
    <w:uiPriority w:val="99"/>
    <w:rsid w:val="005148F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48">
    <w:name w:val="Font Style48"/>
    <w:basedOn w:val="a0"/>
    <w:uiPriority w:val="99"/>
    <w:rsid w:val="005148F4"/>
    <w:rPr>
      <w:rFonts w:ascii="Constantia" w:hAnsi="Constantia" w:cs="Constantia"/>
      <w:b/>
      <w:bCs/>
      <w:sz w:val="30"/>
      <w:szCs w:val="30"/>
    </w:rPr>
  </w:style>
  <w:style w:type="character" w:customStyle="1" w:styleId="FontStyle55">
    <w:name w:val="Font Style55"/>
    <w:basedOn w:val="a0"/>
    <w:uiPriority w:val="99"/>
    <w:rsid w:val="005148F4"/>
    <w:rPr>
      <w:rFonts w:ascii="Segoe UI" w:hAnsi="Segoe UI" w:cs="Segoe UI"/>
      <w:sz w:val="26"/>
      <w:szCs w:val="26"/>
    </w:rPr>
  </w:style>
  <w:style w:type="paragraph" w:styleId="a4">
    <w:name w:val="Plain Text"/>
    <w:basedOn w:val="a"/>
    <w:link w:val="a5"/>
    <w:unhideWhenUsed/>
    <w:rsid w:val="005148F4"/>
    <w:pPr>
      <w:spacing w:after="0" w:line="240" w:lineRule="auto"/>
    </w:pPr>
    <w:rPr>
      <w:rFonts w:ascii="Times New Roman" w:eastAsia="Times New Roman" w:hAnsi="Times New Roman" w:cs="Times New Roman"/>
      <w:b/>
      <w:sz w:val="28"/>
      <w:szCs w:val="20"/>
      <w:lang w:eastAsia="ru-RU"/>
    </w:rPr>
  </w:style>
  <w:style w:type="character" w:customStyle="1" w:styleId="a5">
    <w:name w:val="Текст Знак"/>
    <w:basedOn w:val="a0"/>
    <w:link w:val="a4"/>
    <w:rsid w:val="005148F4"/>
    <w:rPr>
      <w:rFonts w:ascii="Times New Roman" w:eastAsia="Times New Roman" w:hAnsi="Times New Roman" w:cs="Times New Roman"/>
      <w:b/>
      <w:sz w:val="28"/>
      <w:szCs w:val="20"/>
      <w:lang w:eastAsia="ru-RU"/>
    </w:rPr>
  </w:style>
  <w:style w:type="paragraph" w:customStyle="1" w:styleId="Style4">
    <w:name w:val="Style4"/>
    <w:basedOn w:val="a"/>
    <w:rsid w:val="005148F4"/>
    <w:pPr>
      <w:widowControl w:val="0"/>
      <w:autoSpaceDE w:val="0"/>
      <w:autoSpaceDN w:val="0"/>
      <w:adjustRightInd w:val="0"/>
      <w:spacing w:after="0" w:line="220" w:lineRule="exact"/>
      <w:ind w:firstLine="514"/>
      <w:jc w:val="both"/>
    </w:pPr>
    <w:rPr>
      <w:rFonts w:ascii="Times New Roman" w:eastAsia="Times New Roman" w:hAnsi="Times New Roman" w:cs="Times New Roman"/>
      <w:sz w:val="24"/>
      <w:szCs w:val="24"/>
      <w:lang w:eastAsia="ru-RU"/>
    </w:rPr>
  </w:style>
  <w:style w:type="character" w:customStyle="1" w:styleId="FontStyle43">
    <w:name w:val="Font Style43"/>
    <w:rsid w:val="005148F4"/>
    <w:rPr>
      <w:rFonts w:ascii="Times New Roman" w:hAnsi="Times New Roman" w:cs="Times New Roman" w:hint="default"/>
      <w:sz w:val="18"/>
      <w:szCs w:val="18"/>
    </w:rPr>
  </w:style>
  <w:style w:type="paragraph" w:styleId="HTML">
    <w:name w:val="HTML Preformatted"/>
    <w:basedOn w:val="a"/>
    <w:link w:val="HTML0"/>
    <w:rsid w:val="00514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5148F4"/>
    <w:rPr>
      <w:rFonts w:ascii="Courier New" w:eastAsia="Times New Roman" w:hAnsi="Courier New" w:cs="Courier New"/>
      <w:sz w:val="20"/>
      <w:szCs w:val="20"/>
      <w:lang w:eastAsia="ru-RU"/>
    </w:rPr>
  </w:style>
  <w:style w:type="paragraph" w:styleId="21">
    <w:name w:val="Body Text Indent 2"/>
    <w:basedOn w:val="a"/>
    <w:link w:val="22"/>
    <w:semiHidden/>
    <w:rsid w:val="005148F4"/>
    <w:pPr>
      <w:spacing w:before="120" w:after="0" w:line="240" w:lineRule="auto"/>
      <w:ind w:firstLine="720"/>
      <w:jc w:val="both"/>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semiHidden/>
    <w:rsid w:val="005148F4"/>
    <w:rPr>
      <w:rFonts w:ascii="Times New Roman" w:eastAsia="Times New Roman" w:hAnsi="Times New Roman" w:cs="Times New Roman"/>
      <w:sz w:val="24"/>
      <w:szCs w:val="24"/>
      <w:lang w:eastAsia="ru-RU"/>
    </w:rPr>
  </w:style>
  <w:style w:type="paragraph" w:styleId="a6">
    <w:name w:val="No Spacing"/>
    <w:link w:val="a7"/>
    <w:uiPriority w:val="1"/>
    <w:qFormat/>
    <w:rsid w:val="005148F4"/>
    <w:pPr>
      <w:spacing w:after="0" w:line="240" w:lineRule="auto"/>
    </w:pPr>
    <w:rPr>
      <w:rFonts w:eastAsiaTheme="minorEastAsia"/>
      <w:lang w:eastAsia="ru-RU"/>
    </w:rPr>
  </w:style>
  <w:style w:type="table" w:styleId="a8">
    <w:name w:val="Table Grid"/>
    <w:basedOn w:val="a1"/>
    <w:uiPriority w:val="59"/>
    <w:rsid w:val="005148F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7">
    <w:name w:val="Без интервала Знак"/>
    <w:basedOn w:val="a0"/>
    <w:link w:val="a6"/>
    <w:uiPriority w:val="1"/>
    <w:rsid w:val="005148F4"/>
    <w:rPr>
      <w:rFonts w:eastAsiaTheme="minorEastAsia"/>
      <w:lang w:eastAsia="ru-RU"/>
    </w:rPr>
  </w:style>
  <w:style w:type="table" w:customStyle="1" w:styleId="12">
    <w:name w:val="Сетка таблицы1"/>
    <w:basedOn w:val="a1"/>
    <w:next w:val="a8"/>
    <w:rsid w:val="005148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Основной текст_"/>
    <w:basedOn w:val="a0"/>
    <w:link w:val="7"/>
    <w:rsid w:val="005148F4"/>
    <w:rPr>
      <w:rFonts w:ascii="Georgia" w:eastAsia="Georgia" w:hAnsi="Georgia" w:cs="Georgia"/>
      <w:sz w:val="19"/>
      <w:szCs w:val="19"/>
      <w:shd w:val="clear" w:color="auto" w:fill="FFFFFF"/>
    </w:rPr>
  </w:style>
  <w:style w:type="character" w:customStyle="1" w:styleId="aa">
    <w:name w:val="Основной текст + Полужирный"/>
    <w:basedOn w:val="a9"/>
    <w:rsid w:val="005148F4"/>
    <w:rPr>
      <w:rFonts w:ascii="Georgia" w:eastAsia="Georgia" w:hAnsi="Georgia" w:cs="Georgia"/>
      <w:b/>
      <w:bCs/>
      <w:sz w:val="19"/>
      <w:szCs w:val="19"/>
      <w:shd w:val="clear" w:color="auto" w:fill="FFFFFF"/>
    </w:rPr>
  </w:style>
  <w:style w:type="paragraph" w:customStyle="1" w:styleId="7">
    <w:name w:val="Основной текст7"/>
    <w:basedOn w:val="a"/>
    <w:link w:val="a9"/>
    <w:rsid w:val="005148F4"/>
    <w:pPr>
      <w:shd w:val="clear" w:color="auto" w:fill="FFFFFF"/>
      <w:spacing w:after="0" w:line="211" w:lineRule="exact"/>
      <w:jc w:val="both"/>
    </w:pPr>
    <w:rPr>
      <w:rFonts w:ascii="Georgia" w:eastAsia="Georgia" w:hAnsi="Georgia" w:cs="Georgia"/>
      <w:sz w:val="19"/>
      <w:szCs w:val="19"/>
    </w:rPr>
  </w:style>
  <w:style w:type="character" w:customStyle="1" w:styleId="13">
    <w:name w:val="Основной текст1"/>
    <w:basedOn w:val="a9"/>
    <w:rsid w:val="005148F4"/>
    <w:rPr>
      <w:rFonts w:ascii="Georgia" w:eastAsia="Georgia" w:hAnsi="Georgia" w:cs="Georgia"/>
      <w:b w:val="0"/>
      <w:bCs w:val="0"/>
      <w:i w:val="0"/>
      <w:iCs w:val="0"/>
      <w:smallCaps w:val="0"/>
      <w:strike w:val="0"/>
      <w:spacing w:val="0"/>
      <w:sz w:val="19"/>
      <w:szCs w:val="19"/>
      <w:shd w:val="clear" w:color="auto" w:fill="FFFFFF"/>
    </w:rPr>
  </w:style>
  <w:style w:type="character" w:customStyle="1" w:styleId="ArialUnicodeMS85pt0pt">
    <w:name w:val="Основной текст + Arial Unicode MS;8;5 pt;Курсив;Интервал 0 pt"/>
    <w:basedOn w:val="a9"/>
    <w:rsid w:val="005148F4"/>
    <w:rPr>
      <w:rFonts w:ascii="Arial Unicode MS" w:eastAsia="Arial Unicode MS" w:hAnsi="Arial Unicode MS" w:cs="Arial Unicode MS"/>
      <w:b w:val="0"/>
      <w:bCs w:val="0"/>
      <w:i/>
      <w:iCs/>
      <w:smallCaps w:val="0"/>
      <w:strike w:val="0"/>
      <w:spacing w:val="10"/>
      <w:sz w:val="17"/>
      <w:szCs w:val="17"/>
      <w:shd w:val="clear" w:color="auto" w:fill="FFFFFF"/>
    </w:rPr>
  </w:style>
  <w:style w:type="character" w:customStyle="1" w:styleId="23">
    <w:name w:val="Основной текст2"/>
    <w:basedOn w:val="a9"/>
    <w:rsid w:val="005148F4"/>
    <w:rPr>
      <w:rFonts w:ascii="Georgia" w:eastAsia="Georgia" w:hAnsi="Georgia" w:cs="Georgia"/>
      <w:b w:val="0"/>
      <w:bCs w:val="0"/>
      <w:i w:val="0"/>
      <w:iCs w:val="0"/>
      <w:smallCaps w:val="0"/>
      <w:strike w:val="0"/>
      <w:spacing w:val="0"/>
      <w:sz w:val="19"/>
      <w:szCs w:val="19"/>
      <w:u w:val="single"/>
      <w:shd w:val="clear" w:color="auto" w:fill="FFFFFF"/>
    </w:rPr>
  </w:style>
  <w:style w:type="character" w:customStyle="1" w:styleId="24">
    <w:name w:val="Основной текст (2)"/>
    <w:basedOn w:val="a0"/>
    <w:rsid w:val="005148F4"/>
    <w:rPr>
      <w:rFonts w:ascii="Georgia" w:eastAsia="Georgia" w:hAnsi="Georgia" w:cs="Georgia"/>
      <w:b w:val="0"/>
      <w:bCs w:val="0"/>
      <w:i w:val="0"/>
      <w:iCs w:val="0"/>
      <w:smallCaps w:val="0"/>
      <w:strike w:val="0"/>
      <w:spacing w:val="0"/>
      <w:sz w:val="19"/>
      <w:szCs w:val="19"/>
    </w:rPr>
  </w:style>
  <w:style w:type="character" w:customStyle="1" w:styleId="31">
    <w:name w:val="Основной текст3"/>
    <w:basedOn w:val="a9"/>
    <w:rsid w:val="005148F4"/>
    <w:rPr>
      <w:rFonts w:ascii="Georgia" w:eastAsia="Georgia" w:hAnsi="Georgia" w:cs="Georgia"/>
      <w:b w:val="0"/>
      <w:bCs w:val="0"/>
      <w:i w:val="0"/>
      <w:iCs w:val="0"/>
      <w:smallCaps w:val="0"/>
      <w:strike w:val="0"/>
      <w:spacing w:val="0"/>
      <w:sz w:val="19"/>
      <w:szCs w:val="19"/>
      <w:shd w:val="clear" w:color="auto" w:fill="FFFFFF"/>
    </w:rPr>
  </w:style>
  <w:style w:type="character" w:customStyle="1" w:styleId="41">
    <w:name w:val="Основной текст4"/>
    <w:basedOn w:val="a9"/>
    <w:rsid w:val="005148F4"/>
    <w:rPr>
      <w:rFonts w:ascii="Georgia" w:eastAsia="Georgia" w:hAnsi="Georgia" w:cs="Georgia"/>
      <w:b w:val="0"/>
      <w:bCs w:val="0"/>
      <w:i w:val="0"/>
      <w:iCs w:val="0"/>
      <w:smallCaps w:val="0"/>
      <w:strike w:val="0"/>
      <w:spacing w:val="0"/>
      <w:sz w:val="19"/>
      <w:szCs w:val="19"/>
      <w:u w:val="single"/>
      <w:shd w:val="clear" w:color="auto" w:fill="FFFFFF"/>
    </w:rPr>
  </w:style>
  <w:style w:type="paragraph" w:customStyle="1" w:styleId="14">
    <w:name w:val="Без интервала1"/>
    <w:basedOn w:val="a"/>
    <w:link w:val="NoSpacingChar"/>
    <w:qFormat/>
    <w:rsid w:val="005148F4"/>
    <w:pPr>
      <w:widowControl w:val="0"/>
      <w:autoSpaceDE w:val="0"/>
      <w:autoSpaceDN w:val="0"/>
      <w:adjustRightInd w:val="0"/>
      <w:spacing w:after="0" w:line="240" w:lineRule="auto"/>
    </w:pPr>
    <w:rPr>
      <w:rFonts w:ascii="Calibri" w:eastAsia="Times New Roman" w:hAnsi="Calibri" w:cs="Arial"/>
      <w:lang w:val="en-US"/>
    </w:rPr>
  </w:style>
  <w:style w:type="character" w:customStyle="1" w:styleId="NoSpacingChar">
    <w:name w:val="No Spacing Char"/>
    <w:basedOn w:val="a0"/>
    <w:link w:val="14"/>
    <w:locked/>
    <w:rsid w:val="005148F4"/>
    <w:rPr>
      <w:rFonts w:ascii="Calibri" w:eastAsia="Times New Roman" w:hAnsi="Calibri" w:cs="Arial"/>
      <w:lang w:val="en-US"/>
    </w:rPr>
  </w:style>
  <w:style w:type="character" w:customStyle="1" w:styleId="apple-converted-space">
    <w:name w:val="apple-converted-space"/>
    <w:basedOn w:val="a0"/>
    <w:rsid w:val="005148F4"/>
  </w:style>
  <w:style w:type="character" w:customStyle="1" w:styleId="apple-style-span">
    <w:name w:val="apple-style-span"/>
    <w:basedOn w:val="a0"/>
    <w:rsid w:val="005148F4"/>
  </w:style>
  <w:style w:type="table" w:customStyle="1" w:styleId="32">
    <w:name w:val="Сетка таблицы3"/>
    <w:basedOn w:val="a1"/>
    <w:next w:val="a8"/>
    <w:uiPriority w:val="59"/>
    <w:rsid w:val="00514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nhideWhenUsed/>
    <w:rsid w:val="005148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Абзац списка1"/>
    <w:basedOn w:val="a"/>
    <w:rsid w:val="005148F4"/>
    <w:pPr>
      <w:widowControl w:val="0"/>
      <w:suppressAutoHyphens/>
      <w:spacing w:after="0" w:line="240" w:lineRule="auto"/>
      <w:ind w:left="720"/>
    </w:pPr>
    <w:rPr>
      <w:rFonts w:ascii="Liberation Serif" w:eastAsia="DejaVu Sans Condensed" w:hAnsi="Liberation Serif" w:cs="Lucida Sans"/>
      <w:kern w:val="1"/>
      <w:sz w:val="24"/>
      <w:szCs w:val="24"/>
      <w:lang w:eastAsia="zh-CN" w:bidi="hi-IN"/>
    </w:rPr>
  </w:style>
  <w:style w:type="character" w:customStyle="1" w:styleId="FontStyle13">
    <w:name w:val="Font Style13"/>
    <w:basedOn w:val="a0"/>
    <w:uiPriority w:val="99"/>
    <w:rsid w:val="005148F4"/>
    <w:rPr>
      <w:rFonts w:ascii="Times New Roman" w:hAnsi="Times New Roman" w:cs="Times New Roman" w:hint="default"/>
      <w:b/>
      <w:bCs/>
      <w:spacing w:val="30"/>
      <w:sz w:val="34"/>
      <w:szCs w:val="34"/>
    </w:rPr>
  </w:style>
  <w:style w:type="character" w:styleId="ac">
    <w:name w:val="Hyperlink"/>
    <w:basedOn w:val="a0"/>
    <w:uiPriority w:val="99"/>
    <w:unhideWhenUsed/>
    <w:rsid w:val="005148F4"/>
    <w:rPr>
      <w:color w:val="0000FF" w:themeColor="hyperlink"/>
      <w:u w:val="single"/>
    </w:rPr>
  </w:style>
  <w:style w:type="paragraph" w:styleId="ad">
    <w:name w:val="Body Text Indent"/>
    <w:basedOn w:val="a"/>
    <w:link w:val="ae"/>
    <w:uiPriority w:val="99"/>
    <w:semiHidden/>
    <w:unhideWhenUsed/>
    <w:rsid w:val="00F07274"/>
    <w:pPr>
      <w:spacing w:after="120"/>
      <w:ind w:left="283"/>
    </w:pPr>
  </w:style>
  <w:style w:type="character" w:customStyle="1" w:styleId="ae">
    <w:name w:val="Основной текст с отступом Знак"/>
    <w:basedOn w:val="a0"/>
    <w:link w:val="ad"/>
    <w:uiPriority w:val="99"/>
    <w:semiHidden/>
    <w:rsid w:val="00F07274"/>
  </w:style>
  <w:style w:type="character" w:customStyle="1" w:styleId="10">
    <w:name w:val="Заголовок 1 Знак"/>
    <w:basedOn w:val="a0"/>
    <w:link w:val="1"/>
    <w:rsid w:val="00F07274"/>
    <w:rPr>
      <w:rFonts w:ascii="Times New Roman" w:eastAsia="Times New Roman" w:hAnsi="Times New Roman" w:cs="Times New Roman"/>
      <w:b/>
      <w:color w:val="000000"/>
      <w:sz w:val="25"/>
      <w:szCs w:val="20"/>
      <w:shd w:val="clear" w:color="auto" w:fill="FFFFFF"/>
      <w:lang w:eastAsia="ar-SA"/>
    </w:rPr>
  </w:style>
  <w:style w:type="character" w:customStyle="1" w:styleId="20">
    <w:name w:val="Заголовок 2 Знак"/>
    <w:basedOn w:val="a0"/>
    <w:link w:val="2"/>
    <w:rsid w:val="00F07274"/>
    <w:rPr>
      <w:rFonts w:ascii="Verdana" w:eastAsia="Times New Roman" w:hAnsi="Verdana" w:cs="Times New Roman"/>
      <w:sz w:val="24"/>
      <w:szCs w:val="20"/>
      <w:shd w:val="clear" w:color="auto" w:fill="FFFFFF"/>
      <w:lang w:eastAsia="ar-SA"/>
    </w:rPr>
  </w:style>
  <w:style w:type="character" w:customStyle="1" w:styleId="30">
    <w:name w:val="Заголовок 3 Знак"/>
    <w:basedOn w:val="a0"/>
    <w:link w:val="3"/>
    <w:rsid w:val="00F07274"/>
    <w:rPr>
      <w:rFonts w:ascii="Verdana" w:eastAsia="Times New Roman" w:hAnsi="Verdana" w:cs="Times New Roman"/>
      <w:b/>
      <w:sz w:val="24"/>
      <w:szCs w:val="20"/>
      <w:shd w:val="clear" w:color="auto" w:fill="FFFFFF"/>
      <w:lang w:eastAsia="ar-SA"/>
    </w:rPr>
  </w:style>
  <w:style w:type="character" w:customStyle="1" w:styleId="40">
    <w:name w:val="Заголовок 4 Знак"/>
    <w:basedOn w:val="a0"/>
    <w:link w:val="4"/>
    <w:rsid w:val="00F07274"/>
    <w:rPr>
      <w:rFonts w:ascii="Times New Roman" w:eastAsia="Times New Roman" w:hAnsi="Times New Roman" w:cs="Times New Roman"/>
      <w:b/>
      <w:color w:val="000000"/>
      <w:sz w:val="29"/>
      <w:szCs w:val="20"/>
      <w:shd w:val="clear" w:color="auto" w:fill="FFFFFF"/>
      <w:lang w:eastAsia="ar-SA"/>
    </w:rPr>
  </w:style>
  <w:style w:type="character" w:customStyle="1" w:styleId="50">
    <w:name w:val="Заголовок 5 Знак"/>
    <w:basedOn w:val="a0"/>
    <w:link w:val="5"/>
    <w:uiPriority w:val="99"/>
    <w:rsid w:val="00F07274"/>
    <w:rPr>
      <w:rFonts w:ascii="Verdana" w:eastAsia="Times New Roman" w:hAnsi="Verdana" w:cs="Times New Roman"/>
      <w:b/>
      <w:color w:val="000000"/>
      <w:szCs w:val="20"/>
      <w:shd w:val="clear" w:color="auto" w:fill="FFFFFF"/>
      <w:lang w:eastAsia="ar-SA"/>
    </w:rPr>
  </w:style>
  <w:style w:type="character" w:customStyle="1" w:styleId="90">
    <w:name w:val="Заголовок 9 Знак"/>
    <w:basedOn w:val="a0"/>
    <w:link w:val="9"/>
    <w:rsid w:val="00F07274"/>
    <w:rPr>
      <w:rFonts w:ascii="Times New Roman" w:eastAsia="Times New Roman" w:hAnsi="Times New Roman" w:cs="Times New Roman"/>
      <w:b/>
      <w:sz w:val="24"/>
      <w:szCs w:val="20"/>
      <w:lang w:eastAsia="ar-SA"/>
    </w:rPr>
  </w:style>
  <w:style w:type="paragraph" w:customStyle="1" w:styleId="210">
    <w:name w:val="Основной текст 21"/>
    <w:basedOn w:val="a"/>
    <w:rsid w:val="00F07274"/>
    <w:pPr>
      <w:suppressAutoHyphens/>
      <w:spacing w:after="120" w:line="480" w:lineRule="auto"/>
    </w:pPr>
    <w:rPr>
      <w:rFonts w:ascii="Times New Roman" w:eastAsia="Times New Roman" w:hAnsi="Times New Roman" w:cs="Times New Roman"/>
      <w:sz w:val="24"/>
      <w:szCs w:val="24"/>
      <w:lang w:eastAsia="ar-SA"/>
    </w:rPr>
  </w:style>
  <w:style w:type="paragraph" w:customStyle="1" w:styleId="220">
    <w:name w:val="Основной текст 22"/>
    <w:basedOn w:val="a"/>
    <w:rsid w:val="00F07274"/>
    <w:pPr>
      <w:tabs>
        <w:tab w:val="left" w:pos="8222"/>
      </w:tabs>
      <w:suppressAutoHyphens/>
      <w:spacing w:after="0" w:line="240" w:lineRule="auto"/>
      <w:ind w:right="-1759"/>
    </w:pPr>
    <w:rPr>
      <w:rFonts w:ascii="Times New Roman" w:eastAsia="Times New Roman" w:hAnsi="Times New Roman" w:cs="Times New Roman"/>
      <w:sz w:val="28"/>
      <w:szCs w:val="20"/>
      <w:lang w:eastAsia="ar-SA"/>
    </w:rPr>
  </w:style>
  <w:style w:type="table" w:customStyle="1" w:styleId="25">
    <w:name w:val="Сетка таблицы2"/>
    <w:basedOn w:val="a1"/>
    <w:next w:val="a8"/>
    <w:rsid w:val="00AB4F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B86DE1"/>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86DE1"/>
  </w:style>
  <w:style w:type="paragraph" w:styleId="af1">
    <w:name w:val="footer"/>
    <w:basedOn w:val="a"/>
    <w:link w:val="af2"/>
    <w:uiPriority w:val="99"/>
    <w:unhideWhenUsed/>
    <w:rsid w:val="00B86DE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B86DE1"/>
  </w:style>
  <w:style w:type="paragraph" w:styleId="af3">
    <w:name w:val="Balloon Text"/>
    <w:basedOn w:val="a"/>
    <w:link w:val="af4"/>
    <w:uiPriority w:val="99"/>
    <w:semiHidden/>
    <w:unhideWhenUsed/>
    <w:rsid w:val="00F100A2"/>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100A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07274"/>
    <w:pPr>
      <w:keepNext/>
      <w:shd w:val="clear" w:color="auto" w:fill="FFFFFF"/>
      <w:tabs>
        <w:tab w:val="num" w:pos="720"/>
      </w:tabs>
      <w:suppressAutoHyphens/>
      <w:spacing w:after="0" w:line="240" w:lineRule="auto"/>
      <w:ind w:left="720" w:hanging="360"/>
      <w:jc w:val="center"/>
      <w:outlineLvl w:val="0"/>
    </w:pPr>
    <w:rPr>
      <w:rFonts w:ascii="Times New Roman" w:eastAsia="Times New Roman" w:hAnsi="Times New Roman" w:cs="Times New Roman"/>
      <w:b/>
      <w:color w:val="000000"/>
      <w:sz w:val="25"/>
      <w:szCs w:val="20"/>
      <w:lang w:eastAsia="ar-SA"/>
    </w:rPr>
  </w:style>
  <w:style w:type="paragraph" w:styleId="2">
    <w:name w:val="heading 2"/>
    <w:basedOn w:val="a"/>
    <w:next w:val="a"/>
    <w:link w:val="20"/>
    <w:qFormat/>
    <w:rsid w:val="00F07274"/>
    <w:pPr>
      <w:keepNext/>
      <w:shd w:val="clear" w:color="auto" w:fill="FFFFFF"/>
      <w:tabs>
        <w:tab w:val="num" w:pos="1440"/>
      </w:tabs>
      <w:suppressAutoHyphens/>
      <w:spacing w:after="0" w:line="240" w:lineRule="auto"/>
      <w:ind w:left="1440" w:hanging="360"/>
      <w:jc w:val="center"/>
      <w:outlineLvl w:val="1"/>
    </w:pPr>
    <w:rPr>
      <w:rFonts w:ascii="Verdana" w:eastAsia="Times New Roman" w:hAnsi="Verdana" w:cs="Times New Roman"/>
      <w:sz w:val="24"/>
      <w:szCs w:val="20"/>
      <w:lang w:eastAsia="ar-SA"/>
    </w:rPr>
  </w:style>
  <w:style w:type="paragraph" w:styleId="3">
    <w:name w:val="heading 3"/>
    <w:basedOn w:val="a"/>
    <w:next w:val="a"/>
    <w:link w:val="30"/>
    <w:qFormat/>
    <w:rsid w:val="00F07274"/>
    <w:pPr>
      <w:keepNext/>
      <w:shd w:val="clear" w:color="auto" w:fill="FFFFFF"/>
      <w:tabs>
        <w:tab w:val="num" w:pos="2160"/>
      </w:tabs>
      <w:suppressAutoHyphens/>
      <w:spacing w:after="0" w:line="240" w:lineRule="auto"/>
      <w:ind w:left="2160" w:hanging="360"/>
      <w:jc w:val="center"/>
      <w:outlineLvl w:val="2"/>
    </w:pPr>
    <w:rPr>
      <w:rFonts w:ascii="Verdana" w:eastAsia="Times New Roman" w:hAnsi="Verdana" w:cs="Times New Roman"/>
      <w:b/>
      <w:sz w:val="24"/>
      <w:szCs w:val="20"/>
      <w:lang w:eastAsia="ar-SA"/>
    </w:rPr>
  </w:style>
  <w:style w:type="paragraph" w:styleId="4">
    <w:name w:val="heading 4"/>
    <w:basedOn w:val="a"/>
    <w:next w:val="a"/>
    <w:link w:val="40"/>
    <w:qFormat/>
    <w:rsid w:val="00F07274"/>
    <w:pPr>
      <w:keepNext/>
      <w:shd w:val="clear" w:color="auto" w:fill="FFFFFF"/>
      <w:tabs>
        <w:tab w:val="num" w:pos="2880"/>
      </w:tabs>
      <w:suppressAutoHyphens/>
      <w:spacing w:after="0" w:line="240" w:lineRule="auto"/>
      <w:ind w:left="2880" w:hanging="360"/>
      <w:jc w:val="center"/>
      <w:outlineLvl w:val="3"/>
    </w:pPr>
    <w:rPr>
      <w:rFonts w:ascii="Times New Roman" w:eastAsia="Times New Roman" w:hAnsi="Times New Roman" w:cs="Times New Roman"/>
      <w:b/>
      <w:color w:val="000000"/>
      <w:sz w:val="29"/>
      <w:szCs w:val="20"/>
      <w:lang w:eastAsia="ar-SA"/>
    </w:rPr>
  </w:style>
  <w:style w:type="paragraph" w:styleId="5">
    <w:name w:val="heading 5"/>
    <w:basedOn w:val="a"/>
    <w:next w:val="a"/>
    <w:link w:val="50"/>
    <w:uiPriority w:val="99"/>
    <w:qFormat/>
    <w:rsid w:val="00F07274"/>
    <w:pPr>
      <w:keepNext/>
      <w:shd w:val="clear" w:color="auto" w:fill="FFFFFF"/>
      <w:tabs>
        <w:tab w:val="num" w:pos="3600"/>
      </w:tabs>
      <w:suppressAutoHyphens/>
      <w:spacing w:after="0" w:line="240" w:lineRule="auto"/>
      <w:ind w:left="3600" w:hanging="360"/>
      <w:jc w:val="center"/>
      <w:outlineLvl w:val="4"/>
    </w:pPr>
    <w:rPr>
      <w:rFonts w:ascii="Verdana" w:eastAsia="Times New Roman" w:hAnsi="Verdana" w:cs="Times New Roman"/>
      <w:b/>
      <w:color w:val="000000"/>
      <w:szCs w:val="20"/>
      <w:lang w:eastAsia="ar-SA"/>
    </w:rPr>
  </w:style>
  <w:style w:type="paragraph" w:styleId="9">
    <w:name w:val="heading 9"/>
    <w:basedOn w:val="a"/>
    <w:next w:val="a"/>
    <w:link w:val="90"/>
    <w:qFormat/>
    <w:rsid w:val="00F07274"/>
    <w:pPr>
      <w:keepNext/>
      <w:tabs>
        <w:tab w:val="num" w:pos="6480"/>
      </w:tabs>
      <w:suppressAutoHyphens/>
      <w:spacing w:after="0" w:line="240" w:lineRule="auto"/>
      <w:ind w:firstLine="720"/>
      <w:jc w:val="center"/>
      <w:outlineLvl w:val="8"/>
    </w:pPr>
    <w:rPr>
      <w:rFonts w:ascii="Times New Roman" w:eastAsia="Times New Roman" w:hAnsi="Times New Roman" w:cs="Times New Roman"/>
      <w:b/>
      <w:sz w:val="2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5148F4"/>
  </w:style>
  <w:style w:type="paragraph" w:styleId="a3">
    <w:name w:val="List Paragraph"/>
    <w:basedOn w:val="a"/>
    <w:uiPriority w:val="34"/>
    <w:qFormat/>
    <w:rsid w:val="005148F4"/>
    <w:pPr>
      <w:ind w:left="720"/>
      <w:contextualSpacing/>
    </w:pPr>
    <w:rPr>
      <w:rFonts w:eastAsiaTheme="minorEastAsia"/>
      <w:lang w:eastAsia="ru-RU"/>
    </w:rPr>
  </w:style>
  <w:style w:type="paragraph" w:customStyle="1" w:styleId="Style15">
    <w:name w:val="Style15"/>
    <w:basedOn w:val="a"/>
    <w:uiPriority w:val="99"/>
    <w:rsid w:val="005148F4"/>
    <w:pPr>
      <w:widowControl w:val="0"/>
      <w:autoSpaceDE w:val="0"/>
      <w:autoSpaceDN w:val="0"/>
      <w:adjustRightInd w:val="0"/>
      <w:spacing w:after="0" w:line="408" w:lineRule="exact"/>
    </w:pPr>
    <w:rPr>
      <w:rFonts w:ascii="Times New Roman" w:eastAsiaTheme="minorEastAsia" w:hAnsi="Times New Roman" w:cs="Times New Roman"/>
      <w:sz w:val="24"/>
      <w:szCs w:val="24"/>
      <w:lang w:eastAsia="ru-RU"/>
    </w:rPr>
  </w:style>
  <w:style w:type="paragraph" w:customStyle="1" w:styleId="Style17">
    <w:name w:val="Style17"/>
    <w:basedOn w:val="a"/>
    <w:uiPriority w:val="99"/>
    <w:rsid w:val="005148F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48">
    <w:name w:val="Font Style48"/>
    <w:basedOn w:val="a0"/>
    <w:uiPriority w:val="99"/>
    <w:rsid w:val="005148F4"/>
    <w:rPr>
      <w:rFonts w:ascii="Constantia" w:hAnsi="Constantia" w:cs="Constantia"/>
      <w:b/>
      <w:bCs/>
      <w:sz w:val="30"/>
      <w:szCs w:val="30"/>
    </w:rPr>
  </w:style>
  <w:style w:type="character" w:customStyle="1" w:styleId="FontStyle55">
    <w:name w:val="Font Style55"/>
    <w:basedOn w:val="a0"/>
    <w:uiPriority w:val="99"/>
    <w:rsid w:val="005148F4"/>
    <w:rPr>
      <w:rFonts w:ascii="Segoe UI" w:hAnsi="Segoe UI" w:cs="Segoe UI"/>
      <w:sz w:val="26"/>
      <w:szCs w:val="26"/>
    </w:rPr>
  </w:style>
  <w:style w:type="paragraph" w:styleId="a4">
    <w:name w:val="Plain Text"/>
    <w:basedOn w:val="a"/>
    <w:link w:val="a5"/>
    <w:unhideWhenUsed/>
    <w:rsid w:val="005148F4"/>
    <w:pPr>
      <w:spacing w:after="0" w:line="240" w:lineRule="auto"/>
    </w:pPr>
    <w:rPr>
      <w:rFonts w:ascii="Times New Roman" w:eastAsia="Times New Roman" w:hAnsi="Times New Roman" w:cs="Times New Roman"/>
      <w:b/>
      <w:sz w:val="28"/>
      <w:szCs w:val="20"/>
      <w:lang w:eastAsia="ru-RU"/>
    </w:rPr>
  </w:style>
  <w:style w:type="character" w:customStyle="1" w:styleId="a5">
    <w:name w:val="Текст Знак"/>
    <w:basedOn w:val="a0"/>
    <w:link w:val="a4"/>
    <w:rsid w:val="005148F4"/>
    <w:rPr>
      <w:rFonts w:ascii="Times New Roman" w:eastAsia="Times New Roman" w:hAnsi="Times New Roman" w:cs="Times New Roman"/>
      <w:b/>
      <w:sz w:val="28"/>
      <w:szCs w:val="20"/>
      <w:lang w:eastAsia="ru-RU"/>
    </w:rPr>
  </w:style>
  <w:style w:type="paragraph" w:customStyle="1" w:styleId="Style4">
    <w:name w:val="Style4"/>
    <w:basedOn w:val="a"/>
    <w:rsid w:val="005148F4"/>
    <w:pPr>
      <w:widowControl w:val="0"/>
      <w:autoSpaceDE w:val="0"/>
      <w:autoSpaceDN w:val="0"/>
      <w:adjustRightInd w:val="0"/>
      <w:spacing w:after="0" w:line="220" w:lineRule="exact"/>
      <w:ind w:firstLine="514"/>
      <w:jc w:val="both"/>
    </w:pPr>
    <w:rPr>
      <w:rFonts w:ascii="Times New Roman" w:eastAsia="Times New Roman" w:hAnsi="Times New Roman" w:cs="Times New Roman"/>
      <w:sz w:val="24"/>
      <w:szCs w:val="24"/>
      <w:lang w:eastAsia="ru-RU"/>
    </w:rPr>
  </w:style>
  <w:style w:type="character" w:customStyle="1" w:styleId="FontStyle43">
    <w:name w:val="Font Style43"/>
    <w:rsid w:val="005148F4"/>
    <w:rPr>
      <w:rFonts w:ascii="Times New Roman" w:hAnsi="Times New Roman" w:cs="Times New Roman" w:hint="default"/>
      <w:sz w:val="18"/>
      <w:szCs w:val="18"/>
    </w:rPr>
  </w:style>
  <w:style w:type="paragraph" w:styleId="HTML">
    <w:name w:val="HTML Preformatted"/>
    <w:basedOn w:val="a"/>
    <w:link w:val="HTML0"/>
    <w:rsid w:val="00514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5148F4"/>
    <w:rPr>
      <w:rFonts w:ascii="Courier New" w:eastAsia="Times New Roman" w:hAnsi="Courier New" w:cs="Courier New"/>
      <w:sz w:val="20"/>
      <w:szCs w:val="20"/>
      <w:lang w:eastAsia="ru-RU"/>
    </w:rPr>
  </w:style>
  <w:style w:type="paragraph" w:styleId="21">
    <w:name w:val="Body Text Indent 2"/>
    <w:basedOn w:val="a"/>
    <w:link w:val="22"/>
    <w:semiHidden/>
    <w:rsid w:val="005148F4"/>
    <w:pPr>
      <w:spacing w:before="120" w:after="0" w:line="240" w:lineRule="auto"/>
      <w:ind w:firstLine="720"/>
      <w:jc w:val="both"/>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semiHidden/>
    <w:rsid w:val="005148F4"/>
    <w:rPr>
      <w:rFonts w:ascii="Times New Roman" w:eastAsia="Times New Roman" w:hAnsi="Times New Roman" w:cs="Times New Roman"/>
      <w:sz w:val="24"/>
      <w:szCs w:val="24"/>
      <w:lang w:eastAsia="ru-RU"/>
    </w:rPr>
  </w:style>
  <w:style w:type="paragraph" w:styleId="a6">
    <w:name w:val="No Spacing"/>
    <w:link w:val="a7"/>
    <w:uiPriority w:val="1"/>
    <w:qFormat/>
    <w:rsid w:val="005148F4"/>
    <w:pPr>
      <w:spacing w:after="0" w:line="240" w:lineRule="auto"/>
    </w:pPr>
    <w:rPr>
      <w:rFonts w:eastAsiaTheme="minorEastAsia"/>
      <w:lang w:eastAsia="ru-RU"/>
    </w:rPr>
  </w:style>
  <w:style w:type="table" w:styleId="a8">
    <w:name w:val="Table Grid"/>
    <w:basedOn w:val="a1"/>
    <w:uiPriority w:val="59"/>
    <w:rsid w:val="005148F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7">
    <w:name w:val="Без интервала Знак"/>
    <w:basedOn w:val="a0"/>
    <w:link w:val="a6"/>
    <w:uiPriority w:val="1"/>
    <w:rsid w:val="005148F4"/>
    <w:rPr>
      <w:rFonts w:eastAsiaTheme="minorEastAsia"/>
      <w:lang w:eastAsia="ru-RU"/>
    </w:rPr>
  </w:style>
  <w:style w:type="table" w:customStyle="1" w:styleId="12">
    <w:name w:val="Сетка таблицы1"/>
    <w:basedOn w:val="a1"/>
    <w:next w:val="a8"/>
    <w:rsid w:val="005148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Основной текст_"/>
    <w:basedOn w:val="a0"/>
    <w:link w:val="7"/>
    <w:rsid w:val="005148F4"/>
    <w:rPr>
      <w:rFonts w:ascii="Georgia" w:eastAsia="Georgia" w:hAnsi="Georgia" w:cs="Georgia"/>
      <w:sz w:val="19"/>
      <w:szCs w:val="19"/>
      <w:shd w:val="clear" w:color="auto" w:fill="FFFFFF"/>
    </w:rPr>
  </w:style>
  <w:style w:type="character" w:customStyle="1" w:styleId="aa">
    <w:name w:val="Основной текст + Полужирный"/>
    <w:basedOn w:val="a9"/>
    <w:rsid w:val="005148F4"/>
    <w:rPr>
      <w:rFonts w:ascii="Georgia" w:eastAsia="Georgia" w:hAnsi="Georgia" w:cs="Georgia"/>
      <w:b/>
      <w:bCs/>
      <w:sz w:val="19"/>
      <w:szCs w:val="19"/>
      <w:shd w:val="clear" w:color="auto" w:fill="FFFFFF"/>
    </w:rPr>
  </w:style>
  <w:style w:type="paragraph" w:customStyle="1" w:styleId="7">
    <w:name w:val="Основной текст7"/>
    <w:basedOn w:val="a"/>
    <w:link w:val="a9"/>
    <w:rsid w:val="005148F4"/>
    <w:pPr>
      <w:shd w:val="clear" w:color="auto" w:fill="FFFFFF"/>
      <w:spacing w:after="0" w:line="211" w:lineRule="exact"/>
      <w:jc w:val="both"/>
    </w:pPr>
    <w:rPr>
      <w:rFonts w:ascii="Georgia" w:eastAsia="Georgia" w:hAnsi="Georgia" w:cs="Georgia"/>
      <w:sz w:val="19"/>
      <w:szCs w:val="19"/>
    </w:rPr>
  </w:style>
  <w:style w:type="character" w:customStyle="1" w:styleId="13">
    <w:name w:val="Основной текст1"/>
    <w:basedOn w:val="a9"/>
    <w:rsid w:val="005148F4"/>
    <w:rPr>
      <w:rFonts w:ascii="Georgia" w:eastAsia="Georgia" w:hAnsi="Georgia" w:cs="Georgia"/>
      <w:b w:val="0"/>
      <w:bCs w:val="0"/>
      <w:i w:val="0"/>
      <w:iCs w:val="0"/>
      <w:smallCaps w:val="0"/>
      <w:strike w:val="0"/>
      <w:spacing w:val="0"/>
      <w:sz w:val="19"/>
      <w:szCs w:val="19"/>
      <w:shd w:val="clear" w:color="auto" w:fill="FFFFFF"/>
    </w:rPr>
  </w:style>
  <w:style w:type="character" w:customStyle="1" w:styleId="ArialUnicodeMS85pt0pt">
    <w:name w:val="Основной текст + Arial Unicode MS;8;5 pt;Курсив;Интервал 0 pt"/>
    <w:basedOn w:val="a9"/>
    <w:rsid w:val="005148F4"/>
    <w:rPr>
      <w:rFonts w:ascii="Arial Unicode MS" w:eastAsia="Arial Unicode MS" w:hAnsi="Arial Unicode MS" w:cs="Arial Unicode MS"/>
      <w:b w:val="0"/>
      <w:bCs w:val="0"/>
      <w:i/>
      <w:iCs/>
      <w:smallCaps w:val="0"/>
      <w:strike w:val="0"/>
      <w:spacing w:val="10"/>
      <w:sz w:val="17"/>
      <w:szCs w:val="17"/>
      <w:shd w:val="clear" w:color="auto" w:fill="FFFFFF"/>
    </w:rPr>
  </w:style>
  <w:style w:type="character" w:customStyle="1" w:styleId="23">
    <w:name w:val="Основной текст2"/>
    <w:basedOn w:val="a9"/>
    <w:rsid w:val="005148F4"/>
    <w:rPr>
      <w:rFonts w:ascii="Georgia" w:eastAsia="Georgia" w:hAnsi="Georgia" w:cs="Georgia"/>
      <w:b w:val="0"/>
      <w:bCs w:val="0"/>
      <w:i w:val="0"/>
      <w:iCs w:val="0"/>
      <w:smallCaps w:val="0"/>
      <w:strike w:val="0"/>
      <w:spacing w:val="0"/>
      <w:sz w:val="19"/>
      <w:szCs w:val="19"/>
      <w:u w:val="single"/>
      <w:shd w:val="clear" w:color="auto" w:fill="FFFFFF"/>
    </w:rPr>
  </w:style>
  <w:style w:type="character" w:customStyle="1" w:styleId="24">
    <w:name w:val="Основной текст (2)"/>
    <w:basedOn w:val="a0"/>
    <w:rsid w:val="005148F4"/>
    <w:rPr>
      <w:rFonts w:ascii="Georgia" w:eastAsia="Georgia" w:hAnsi="Georgia" w:cs="Georgia"/>
      <w:b w:val="0"/>
      <w:bCs w:val="0"/>
      <w:i w:val="0"/>
      <w:iCs w:val="0"/>
      <w:smallCaps w:val="0"/>
      <w:strike w:val="0"/>
      <w:spacing w:val="0"/>
      <w:sz w:val="19"/>
      <w:szCs w:val="19"/>
    </w:rPr>
  </w:style>
  <w:style w:type="character" w:customStyle="1" w:styleId="31">
    <w:name w:val="Основной текст3"/>
    <w:basedOn w:val="a9"/>
    <w:rsid w:val="005148F4"/>
    <w:rPr>
      <w:rFonts w:ascii="Georgia" w:eastAsia="Georgia" w:hAnsi="Georgia" w:cs="Georgia"/>
      <w:b w:val="0"/>
      <w:bCs w:val="0"/>
      <w:i w:val="0"/>
      <w:iCs w:val="0"/>
      <w:smallCaps w:val="0"/>
      <w:strike w:val="0"/>
      <w:spacing w:val="0"/>
      <w:sz w:val="19"/>
      <w:szCs w:val="19"/>
      <w:shd w:val="clear" w:color="auto" w:fill="FFFFFF"/>
    </w:rPr>
  </w:style>
  <w:style w:type="character" w:customStyle="1" w:styleId="41">
    <w:name w:val="Основной текст4"/>
    <w:basedOn w:val="a9"/>
    <w:rsid w:val="005148F4"/>
    <w:rPr>
      <w:rFonts w:ascii="Georgia" w:eastAsia="Georgia" w:hAnsi="Georgia" w:cs="Georgia"/>
      <w:b w:val="0"/>
      <w:bCs w:val="0"/>
      <w:i w:val="0"/>
      <w:iCs w:val="0"/>
      <w:smallCaps w:val="0"/>
      <w:strike w:val="0"/>
      <w:spacing w:val="0"/>
      <w:sz w:val="19"/>
      <w:szCs w:val="19"/>
      <w:u w:val="single"/>
      <w:shd w:val="clear" w:color="auto" w:fill="FFFFFF"/>
    </w:rPr>
  </w:style>
  <w:style w:type="paragraph" w:customStyle="1" w:styleId="14">
    <w:name w:val="Без интервала1"/>
    <w:basedOn w:val="a"/>
    <w:link w:val="NoSpacingChar"/>
    <w:qFormat/>
    <w:rsid w:val="005148F4"/>
    <w:pPr>
      <w:widowControl w:val="0"/>
      <w:autoSpaceDE w:val="0"/>
      <w:autoSpaceDN w:val="0"/>
      <w:adjustRightInd w:val="0"/>
      <w:spacing w:after="0" w:line="240" w:lineRule="auto"/>
    </w:pPr>
    <w:rPr>
      <w:rFonts w:ascii="Calibri" w:eastAsia="Times New Roman" w:hAnsi="Calibri" w:cs="Arial"/>
      <w:lang w:val="en-US"/>
    </w:rPr>
  </w:style>
  <w:style w:type="character" w:customStyle="1" w:styleId="NoSpacingChar">
    <w:name w:val="No Spacing Char"/>
    <w:basedOn w:val="a0"/>
    <w:link w:val="14"/>
    <w:locked/>
    <w:rsid w:val="005148F4"/>
    <w:rPr>
      <w:rFonts w:ascii="Calibri" w:eastAsia="Times New Roman" w:hAnsi="Calibri" w:cs="Arial"/>
      <w:lang w:val="en-US"/>
    </w:rPr>
  </w:style>
  <w:style w:type="character" w:customStyle="1" w:styleId="apple-converted-space">
    <w:name w:val="apple-converted-space"/>
    <w:basedOn w:val="a0"/>
    <w:rsid w:val="005148F4"/>
  </w:style>
  <w:style w:type="character" w:customStyle="1" w:styleId="apple-style-span">
    <w:name w:val="apple-style-span"/>
    <w:basedOn w:val="a0"/>
    <w:rsid w:val="005148F4"/>
  </w:style>
  <w:style w:type="table" w:customStyle="1" w:styleId="32">
    <w:name w:val="Сетка таблицы3"/>
    <w:basedOn w:val="a1"/>
    <w:next w:val="a8"/>
    <w:uiPriority w:val="59"/>
    <w:rsid w:val="00514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nhideWhenUsed/>
    <w:rsid w:val="005148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Абзац списка1"/>
    <w:basedOn w:val="a"/>
    <w:rsid w:val="005148F4"/>
    <w:pPr>
      <w:widowControl w:val="0"/>
      <w:suppressAutoHyphens/>
      <w:spacing w:after="0" w:line="240" w:lineRule="auto"/>
      <w:ind w:left="720"/>
    </w:pPr>
    <w:rPr>
      <w:rFonts w:ascii="Liberation Serif" w:eastAsia="DejaVu Sans Condensed" w:hAnsi="Liberation Serif" w:cs="Lucida Sans"/>
      <w:kern w:val="1"/>
      <w:sz w:val="24"/>
      <w:szCs w:val="24"/>
      <w:lang w:eastAsia="zh-CN" w:bidi="hi-IN"/>
    </w:rPr>
  </w:style>
  <w:style w:type="character" w:customStyle="1" w:styleId="FontStyle13">
    <w:name w:val="Font Style13"/>
    <w:basedOn w:val="a0"/>
    <w:uiPriority w:val="99"/>
    <w:rsid w:val="005148F4"/>
    <w:rPr>
      <w:rFonts w:ascii="Times New Roman" w:hAnsi="Times New Roman" w:cs="Times New Roman" w:hint="default"/>
      <w:b/>
      <w:bCs/>
      <w:spacing w:val="30"/>
      <w:sz w:val="34"/>
      <w:szCs w:val="34"/>
    </w:rPr>
  </w:style>
  <w:style w:type="character" w:styleId="ac">
    <w:name w:val="Hyperlink"/>
    <w:basedOn w:val="a0"/>
    <w:uiPriority w:val="99"/>
    <w:unhideWhenUsed/>
    <w:rsid w:val="005148F4"/>
    <w:rPr>
      <w:color w:val="0000FF" w:themeColor="hyperlink"/>
      <w:u w:val="single"/>
    </w:rPr>
  </w:style>
  <w:style w:type="paragraph" w:styleId="ad">
    <w:name w:val="Body Text Indent"/>
    <w:basedOn w:val="a"/>
    <w:link w:val="ae"/>
    <w:uiPriority w:val="99"/>
    <w:semiHidden/>
    <w:unhideWhenUsed/>
    <w:rsid w:val="00F07274"/>
    <w:pPr>
      <w:spacing w:after="120"/>
      <w:ind w:left="283"/>
    </w:pPr>
  </w:style>
  <w:style w:type="character" w:customStyle="1" w:styleId="ae">
    <w:name w:val="Основной текст с отступом Знак"/>
    <w:basedOn w:val="a0"/>
    <w:link w:val="ad"/>
    <w:uiPriority w:val="99"/>
    <w:semiHidden/>
    <w:rsid w:val="00F07274"/>
  </w:style>
  <w:style w:type="character" w:customStyle="1" w:styleId="10">
    <w:name w:val="Заголовок 1 Знак"/>
    <w:basedOn w:val="a0"/>
    <w:link w:val="1"/>
    <w:rsid w:val="00F07274"/>
    <w:rPr>
      <w:rFonts w:ascii="Times New Roman" w:eastAsia="Times New Roman" w:hAnsi="Times New Roman" w:cs="Times New Roman"/>
      <w:b/>
      <w:color w:val="000000"/>
      <w:sz w:val="25"/>
      <w:szCs w:val="20"/>
      <w:shd w:val="clear" w:color="auto" w:fill="FFFFFF"/>
      <w:lang w:eastAsia="ar-SA"/>
    </w:rPr>
  </w:style>
  <w:style w:type="character" w:customStyle="1" w:styleId="20">
    <w:name w:val="Заголовок 2 Знак"/>
    <w:basedOn w:val="a0"/>
    <w:link w:val="2"/>
    <w:rsid w:val="00F07274"/>
    <w:rPr>
      <w:rFonts w:ascii="Verdana" w:eastAsia="Times New Roman" w:hAnsi="Verdana" w:cs="Times New Roman"/>
      <w:sz w:val="24"/>
      <w:szCs w:val="20"/>
      <w:shd w:val="clear" w:color="auto" w:fill="FFFFFF"/>
      <w:lang w:eastAsia="ar-SA"/>
    </w:rPr>
  </w:style>
  <w:style w:type="character" w:customStyle="1" w:styleId="30">
    <w:name w:val="Заголовок 3 Знак"/>
    <w:basedOn w:val="a0"/>
    <w:link w:val="3"/>
    <w:rsid w:val="00F07274"/>
    <w:rPr>
      <w:rFonts w:ascii="Verdana" w:eastAsia="Times New Roman" w:hAnsi="Verdana" w:cs="Times New Roman"/>
      <w:b/>
      <w:sz w:val="24"/>
      <w:szCs w:val="20"/>
      <w:shd w:val="clear" w:color="auto" w:fill="FFFFFF"/>
      <w:lang w:eastAsia="ar-SA"/>
    </w:rPr>
  </w:style>
  <w:style w:type="character" w:customStyle="1" w:styleId="40">
    <w:name w:val="Заголовок 4 Знак"/>
    <w:basedOn w:val="a0"/>
    <w:link w:val="4"/>
    <w:rsid w:val="00F07274"/>
    <w:rPr>
      <w:rFonts w:ascii="Times New Roman" w:eastAsia="Times New Roman" w:hAnsi="Times New Roman" w:cs="Times New Roman"/>
      <w:b/>
      <w:color w:val="000000"/>
      <w:sz w:val="29"/>
      <w:szCs w:val="20"/>
      <w:shd w:val="clear" w:color="auto" w:fill="FFFFFF"/>
      <w:lang w:eastAsia="ar-SA"/>
    </w:rPr>
  </w:style>
  <w:style w:type="character" w:customStyle="1" w:styleId="50">
    <w:name w:val="Заголовок 5 Знак"/>
    <w:basedOn w:val="a0"/>
    <w:link w:val="5"/>
    <w:uiPriority w:val="99"/>
    <w:rsid w:val="00F07274"/>
    <w:rPr>
      <w:rFonts w:ascii="Verdana" w:eastAsia="Times New Roman" w:hAnsi="Verdana" w:cs="Times New Roman"/>
      <w:b/>
      <w:color w:val="000000"/>
      <w:szCs w:val="20"/>
      <w:shd w:val="clear" w:color="auto" w:fill="FFFFFF"/>
      <w:lang w:eastAsia="ar-SA"/>
    </w:rPr>
  </w:style>
  <w:style w:type="character" w:customStyle="1" w:styleId="90">
    <w:name w:val="Заголовок 9 Знак"/>
    <w:basedOn w:val="a0"/>
    <w:link w:val="9"/>
    <w:rsid w:val="00F07274"/>
    <w:rPr>
      <w:rFonts w:ascii="Times New Roman" w:eastAsia="Times New Roman" w:hAnsi="Times New Roman" w:cs="Times New Roman"/>
      <w:b/>
      <w:sz w:val="24"/>
      <w:szCs w:val="20"/>
      <w:lang w:eastAsia="ar-SA"/>
    </w:rPr>
  </w:style>
  <w:style w:type="paragraph" w:customStyle="1" w:styleId="210">
    <w:name w:val="Основной текст 21"/>
    <w:basedOn w:val="a"/>
    <w:rsid w:val="00F07274"/>
    <w:pPr>
      <w:suppressAutoHyphens/>
      <w:spacing w:after="120" w:line="480" w:lineRule="auto"/>
    </w:pPr>
    <w:rPr>
      <w:rFonts w:ascii="Times New Roman" w:eastAsia="Times New Roman" w:hAnsi="Times New Roman" w:cs="Times New Roman"/>
      <w:sz w:val="24"/>
      <w:szCs w:val="24"/>
      <w:lang w:eastAsia="ar-SA"/>
    </w:rPr>
  </w:style>
  <w:style w:type="paragraph" w:customStyle="1" w:styleId="220">
    <w:name w:val="Основной текст 22"/>
    <w:basedOn w:val="a"/>
    <w:rsid w:val="00F07274"/>
    <w:pPr>
      <w:tabs>
        <w:tab w:val="left" w:pos="8222"/>
      </w:tabs>
      <w:suppressAutoHyphens/>
      <w:spacing w:after="0" w:line="240" w:lineRule="auto"/>
      <w:ind w:right="-1759"/>
    </w:pPr>
    <w:rPr>
      <w:rFonts w:ascii="Times New Roman" w:eastAsia="Times New Roman" w:hAnsi="Times New Roman" w:cs="Times New Roman"/>
      <w:sz w:val="28"/>
      <w:szCs w:val="20"/>
      <w:lang w:eastAsia="ar-SA"/>
    </w:rPr>
  </w:style>
  <w:style w:type="table" w:customStyle="1" w:styleId="25">
    <w:name w:val="Сетка таблицы2"/>
    <w:basedOn w:val="a1"/>
    <w:next w:val="a8"/>
    <w:rsid w:val="00AB4F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B86DE1"/>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86DE1"/>
  </w:style>
  <w:style w:type="paragraph" w:styleId="af1">
    <w:name w:val="footer"/>
    <w:basedOn w:val="a"/>
    <w:link w:val="af2"/>
    <w:uiPriority w:val="99"/>
    <w:unhideWhenUsed/>
    <w:rsid w:val="00B86DE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B86DE1"/>
  </w:style>
  <w:style w:type="paragraph" w:styleId="af3">
    <w:name w:val="Balloon Text"/>
    <w:basedOn w:val="a"/>
    <w:link w:val="af4"/>
    <w:uiPriority w:val="99"/>
    <w:semiHidden/>
    <w:unhideWhenUsed/>
    <w:rsid w:val="00F100A2"/>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100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tul.ru" TargetMode="External"/><Relationship Id="rId13" Type="http://schemas.openxmlformats.org/officeDocument/2006/relationships/hyperlink" Target="http://www.englishteachers.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nglish-easy.inf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edsovet.s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olearnenglish.com/" TargetMode="External"/><Relationship Id="rId4" Type="http://schemas.openxmlformats.org/officeDocument/2006/relationships/settings" Target="settings.xml"/><Relationship Id="rId9" Type="http://schemas.openxmlformats.org/officeDocument/2006/relationships/hyperlink" Target="http://www.it-n.ru/" TargetMode="External"/><Relationship Id="rId14" Type="http://schemas.openxmlformats.org/officeDocument/2006/relationships/hyperlink" Target="http://interaktiveboar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19</Pages>
  <Words>7879</Words>
  <Characters>44914</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оля</cp:lastModifiedBy>
  <cp:revision>4</cp:revision>
  <cp:lastPrinted>2016-03-29T05:35:00Z</cp:lastPrinted>
  <dcterms:created xsi:type="dcterms:W3CDTF">2016-03-27T14:55:00Z</dcterms:created>
  <dcterms:modified xsi:type="dcterms:W3CDTF">2016-03-29T05:37:00Z</dcterms:modified>
</cp:coreProperties>
</file>